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258DD68"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E32FEF" w:rsidRPr="00E32FEF">
        <w:rPr>
          <w:b/>
          <w:noProof/>
          <w:sz w:val="24"/>
          <w:lang w:eastAsia="ja-JP"/>
        </w:rPr>
        <w:t>C3-23</w:t>
      </w:r>
      <w:r w:rsidR="00802191" w:rsidRPr="00802191">
        <w:rPr>
          <w:b/>
          <w:noProof/>
          <w:sz w:val="24"/>
          <w:lang w:eastAsia="ja-JP"/>
        </w:rPr>
        <w:t>3467</w:t>
      </w:r>
    </w:p>
    <w:p w14:paraId="02AA8FD4" w14:textId="34B241C9" w:rsidR="00C66810" w:rsidRPr="00802191" w:rsidRDefault="00E129A4" w:rsidP="00CA3011">
      <w:pPr>
        <w:pStyle w:val="CRCoverPage"/>
        <w:outlineLvl w:val="0"/>
        <w:rPr>
          <w:b/>
          <w:i/>
          <w:color w:val="0000FF"/>
          <w:lang w:eastAsia="ko-KR"/>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802191">
        <w:rPr>
          <w:b/>
          <w:i/>
          <w:lang w:eastAsia="ko-KR"/>
        </w:rPr>
        <w:t>(revision of C3-2</w:t>
      </w:r>
      <w:r w:rsidR="00802191" w:rsidRPr="00802191">
        <w:rPr>
          <w:b/>
          <w:i/>
          <w:lang w:eastAsia="ko-KR"/>
        </w:rPr>
        <w:t>3</w:t>
      </w:r>
      <w:r w:rsidR="00802191" w:rsidRPr="00802191">
        <w:rPr>
          <w:b/>
          <w:i/>
          <w:lang w:eastAsia="ko-KR"/>
        </w:rPr>
        <w:t>3128</w:t>
      </w:r>
      <w:r w:rsidR="00802191">
        <w:rPr>
          <w:b/>
          <w:i/>
          <w:lang w:eastAsia="ko-KR"/>
        </w:rPr>
        <w:t>r2</w:t>
      </w:r>
      <w:r w:rsidR="00CA3011" w:rsidRPr="00802191">
        <w:rPr>
          <w:b/>
          <w:i/>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0E0935F" w:rsidR="002772A1" w:rsidRDefault="009A404E" w:rsidP="007D19F2">
            <w:pPr>
              <w:pStyle w:val="CRCoverPage"/>
              <w:spacing w:after="0"/>
              <w:jc w:val="right"/>
              <w:rPr>
                <w:b/>
                <w:noProof/>
                <w:sz w:val="28"/>
                <w:lang w:eastAsia="ja-JP"/>
              </w:rPr>
            </w:pPr>
            <w:r>
              <w:rPr>
                <w:b/>
                <w:noProof/>
                <w:sz w:val="28"/>
              </w:rPr>
              <w:t>29</w:t>
            </w:r>
            <w:r w:rsidR="00F01579">
              <w:rPr>
                <w:rFonts w:hint="eastAsia"/>
                <w:b/>
                <w:noProof/>
                <w:sz w:val="28"/>
                <w:lang w:eastAsia="ja-JP"/>
              </w:rPr>
              <w:t>.</w:t>
            </w:r>
            <w:r w:rsidR="00D244C3">
              <w:rPr>
                <w:b/>
                <w:noProof/>
                <w:sz w:val="28"/>
                <w:lang w:eastAsia="ja-JP"/>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94FA68C" w:rsidR="002772A1" w:rsidRDefault="00980EB7">
            <w:pPr>
              <w:pStyle w:val="CRCoverPage"/>
              <w:spacing w:after="0"/>
              <w:rPr>
                <w:noProof/>
                <w:lang w:eastAsia="ja-JP"/>
              </w:rPr>
            </w:pPr>
            <w:r w:rsidRPr="00980EB7">
              <w:rPr>
                <w:b/>
                <w:noProof/>
                <w:sz w:val="28"/>
                <w:lang w:eastAsia="ja-JP"/>
              </w:rPr>
              <w:t>0750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9844B0A" w:rsidR="002772A1" w:rsidRDefault="00802191">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6D43018" w:rsidR="00D244C3" w:rsidRDefault="00B73677" w:rsidP="00D244C3">
            <w:pPr>
              <w:pStyle w:val="CRCoverPage"/>
              <w:spacing w:after="0"/>
              <w:ind w:left="100"/>
            </w:pPr>
            <w:r>
              <w:rPr>
                <w:color w:val="000000"/>
              </w:rPr>
              <w:t xml:space="preserve">Update </w:t>
            </w:r>
            <w:r w:rsidR="00D244C3">
              <w:t>End-to-end data volume transfer time analytics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A5EF04B" w:rsidR="00B73677" w:rsidRDefault="00B73677" w:rsidP="00B73677">
            <w:pPr>
              <w:pStyle w:val="CRCoverPage"/>
              <w:spacing w:after="0"/>
              <w:ind w:left="100"/>
              <w:rPr>
                <w:noProof/>
                <w:lang w:eastAsia="ja-JP"/>
              </w:rPr>
            </w:pPr>
            <w:r>
              <w:rPr>
                <w:noProof/>
                <w:lang w:eastAsia="ja-JP"/>
              </w:rPr>
              <w:t>KDDI</w:t>
            </w:r>
            <w:r w:rsidR="00152A26">
              <w:rPr>
                <w:noProof/>
                <w:lang w:eastAsia="ja-JP"/>
              </w:rPr>
              <w:t xml:space="preserve">, </w:t>
            </w:r>
            <w:r w:rsidR="00152A26">
              <w:t>Nokia, Nokia Shanghai Bell</w:t>
            </w:r>
            <w:r w:rsidR="00F717D3">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B73677" w:rsidRDefault="00B73677" w:rsidP="00B73677">
            <w:pPr>
              <w:pStyle w:val="CRCoverPage"/>
              <w:spacing w:after="0"/>
              <w:ind w:left="100"/>
              <w:rPr>
                <w:noProof/>
                <w:lang w:eastAsia="ja-JP"/>
              </w:rPr>
            </w:pPr>
            <w:r>
              <w:rPr>
                <w:rFonts w:hint="eastAsia"/>
                <w:noProof/>
                <w:lang w:eastAsia="ja-JP"/>
              </w:rPr>
              <w:t>C</w:t>
            </w:r>
            <w:r>
              <w:rPr>
                <w:noProof/>
                <w:lang w:eastAsia="ja-JP"/>
              </w:rPr>
              <w:t>T3</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58A80" w:rsidR="00B73677" w:rsidRDefault="00D244C3" w:rsidP="00B73677">
            <w:pPr>
              <w:pStyle w:val="CRCoverPage"/>
              <w:spacing w:after="0"/>
              <w:ind w:left="100"/>
              <w:rPr>
                <w:noProof/>
                <w:lang w:eastAsia="ja-JP"/>
              </w:rPr>
            </w:pPr>
            <w:proofErr w:type="spellStart"/>
            <w:r>
              <w:t>AIMLsys</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B73677" w:rsidRDefault="00B73677" w:rsidP="00B73677">
            <w:pPr>
              <w:pStyle w:val="CRCoverPage"/>
              <w:spacing w:after="0"/>
              <w:ind w:left="100"/>
              <w:rPr>
                <w:noProof/>
              </w:rPr>
            </w:pPr>
            <w:r>
              <w:rPr>
                <w:noProof/>
              </w:rPr>
              <w:t>2023-08-14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0A5949A" w:rsidR="00B73677" w:rsidRDefault="00B73677"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38C4B4F" w:rsidR="008D1FD4" w:rsidRPr="009B2337" w:rsidRDefault="0078614B" w:rsidP="009B2337">
            <w:pPr>
              <w:pStyle w:val="CRCoverPage"/>
              <w:spacing w:after="0"/>
              <w:ind w:left="100"/>
              <w:rPr>
                <w:color w:val="000000"/>
                <w:lang w:eastAsia="ja-JP"/>
              </w:rPr>
            </w:pPr>
            <w:r>
              <w:rPr>
                <w:rFonts w:hint="eastAsia"/>
                <w:noProof/>
                <w:lang w:eastAsia="ja-JP"/>
              </w:rPr>
              <w:t xml:space="preserve">For </w:t>
            </w:r>
            <w:r>
              <w:t xml:space="preserve">End-to-end data volume transfer time analytics, </w:t>
            </w:r>
            <w:r w:rsidR="009B2337">
              <w:t xml:space="preserve">E2E data volume transfer time requirements </w:t>
            </w:r>
            <w:r w:rsidR="000849A8">
              <w:t xml:space="preserve">corresponding attributes </w:t>
            </w:r>
            <w:r w:rsidR="009B2337">
              <w:t xml:space="preserve">are not defined in </w:t>
            </w:r>
            <w:r>
              <w:t>subscription and request operations</w:t>
            </w:r>
            <w:r w:rsidR="000849A8">
              <w:t>, only the child level detail parameters are described</w:t>
            </w:r>
            <w:r w:rsidR="009B2337">
              <w:rPr>
                <w:rFonts w:hint="eastAsia"/>
                <w:color w:val="000000"/>
                <w:lang w:eastAsia="ja-JP"/>
              </w:rPr>
              <w:t>.</w:t>
            </w:r>
            <w:r w:rsidR="000849A8">
              <w:rPr>
                <w:color w:val="000000"/>
                <w:lang w:eastAsia="ja-JP"/>
              </w:rPr>
              <w:t xml:space="preserve"> Hence needs to define the corresponding attributes to replace them.</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6C67E4AB" w14:textId="3490C2CE" w:rsidR="00B73677" w:rsidRPr="00BC7B3D" w:rsidRDefault="00B73677" w:rsidP="009B2337">
            <w:pPr>
              <w:pStyle w:val="CRCoverPage"/>
              <w:numPr>
                <w:ilvl w:val="0"/>
                <w:numId w:val="6"/>
              </w:numPr>
              <w:spacing w:after="0"/>
            </w:pPr>
            <w:bookmarkStart w:id="3" w:name="_Hlk143578217"/>
            <w:r>
              <w:rPr>
                <w:noProof/>
              </w:rPr>
              <w:t xml:space="preserve">Add </w:t>
            </w:r>
            <w:r w:rsidR="00E87A1A">
              <w:rPr>
                <w:noProof/>
              </w:rPr>
              <w:t xml:space="preserve">the </w:t>
            </w:r>
            <w:ins w:id="4" w:author="Ericsson  Maria Liang" w:date="2023-08-20T11:14:00Z">
              <w:r w:rsidR="000849A8" w:rsidRPr="000849A8">
                <w:rPr>
                  <w:noProof/>
                </w:rPr>
                <w:t>"</w:t>
              </w:r>
            </w:ins>
            <w:proofErr w:type="spellStart"/>
            <w:r w:rsidR="009B2337">
              <w:t>dataVlTrnsTmRqs</w:t>
            </w:r>
            <w:proofErr w:type="spellEnd"/>
            <w:ins w:id="5" w:author="Ericsson  Maria Liang" w:date="2023-08-20T11:14:00Z">
              <w:r w:rsidR="000849A8" w:rsidRPr="000849A8">
                <w:t>"</w:t>
              </w:r>
            </w:ins>
            <w:r w:rsidR="009B2337">
              <w:t xml:space="preserve"> attribute to subscription and request operations</w:t>
            </w:r>
            <w:r w:rsidR="000849A8">
              <w:t xml:space="preserve"> to replace the detail parameters</w:t>
            </w:r>
            <w:r w:rsidR="009B2337">
              <w:rPr>
                <w:rFonts w:hint="eastAsia"/>
                <w:color w:val="000000"/>
                <w:lang w:eastAsia="ja-JP"/>
              </w:rPr>
              <w:t>.</w:t>
            </w:r>
          </w:p>
          <w:p w14:paraId="308E2989" w14:textId="7862FD84" w:rsidR="00BC7B3D" w:rsidRPr="002F0EA9" w:rsidRDefault="00BC7B3D" w:rsidP="009B2337">
            <w:pPr>
              <w:pStyle w:val="CRCoverPage"/>
              <w:numPr>
                <w:ilvl w:val="0"/>
                <w:numId w:val="6"/>
              </w:numPr>
              <w:spacing w:after="0"/>
            </w:pPr>
            <w:r>
              <w:t xml:space="preserve">Shorten the too long </w:t>
            </w:r>
            <w:r w:rsidRPr="00BC7B3D">
              <w:t>"e2edatavoltranstimereqs"</w:t>
            </w:r>
            <w:r>
              <w:t xml:space="preserve"> attribute as </w:t>
            </w:r>
            <w:r w:rsidRPr="00BC7B3D">
              <w:t>"</w:t>
            </w:r>
            <w:proofErr w:type="spellStart"/>
            <w:r w:rsidRPr="00BC7B3D">
              <w:t>dataVlTrnsTmRqs</w:t>
            </w:r>
            <w:proofErr w:type="spellEnd"/>
            <w:r w:rsidRPr="00BC7B3D">
              <w:t>" attribute</w:t>
            </w:r>
            <w:r>
              <w:t xml:space="preserve"> in </w:t>
            </w:r>
            <w:proofErr w:type="spellStart"/>
            <w:r>
              <w:t>EventFilter</w:t>
            </w:r>
            <w:proofErr w:type="spellEnd"/>
            <w:r>
              <w:t xml:space="preserve"> data type and update in </w:t>
            </w:r>
            <w:proofErr w:type="spellStart"/>
            <w:r>
              <w:t>OpenAPI</w:t>
            </w:r>
            <w:proofErr w:type="spellEnd"/>
            <w:r>
              <w:t xml:space="preserve"> file.</w:t>
            </w:r>
          </w:p>
          <w:p w14:paraId="524BD592" w14:textId="405CF13A" w:rsidR="00BC7B3D" w:rsidRPr="00F717D3" w:rsidRDefault="00BC7B3D" w:rsidP="009B2337">
            <w:pPr>
              <w:pStyle w:val="CRCoverPage"/>
              <w:numPr>
                <w:ilvl w:val="0"/>
                <w:numId w:val="6"/>
              </w:numPr>
              <w:spacing w:after="0"/>
              <w:rPr>
                <w:color w:val="000000"/>
                <w:lang w:eastAsia="ja-JP"/>
              </w:rPr>
            </w:pPr>
            <w:r>
              <w:t>Correct the wrong spell of E2</w:t>
            </w:r>
            <w:r>
              <w:rPr>
                <w:lang w:eastAsia="zh-CN"/>
              </w:rPr>
              <w:t xml:space="preserve">eDataVolTransTimeReq data type in </w:t>
            </w:r>
            <w:proofErr w:type="spellStart"/>
            <w:r>
              <w:rPr>
                <w:lang w:eastAsia="zh-CN"/>
              </w:rPr>
              <w:t>EventSubscription</w:t>
            </w:r>
            <w:proofErr w:type="spellEnd"/>
            <w:r>
              <w:rPr>
                <w:lang w:eastAsia="zh-CN"/>
              </w:rPr>
              <w:t xml:space="preserve"> data type.</w:t>
            </w:r>
          </w:p>
          <w:p w14:paraId="4D459B85" w14:textId="5A92B503" w:rsidR="002F0EA9" w:rsidRPr="001E2743" w:rsidRDefault="00F717D3" w:rsidP="009B2337">
            <w:pPr>
              <w:pStyle w:val="CRCoverPage"/>
              <w:numPr>
                <w:ilvl w:val="0"/>
                <w:numId w:val="6"/>
              </w:numPr>
              <w:spacing w:after="0"/>
            </w:pPr>
            <w:r>
              <w:rPr>
                <w:color w:val="000000"/>
                <w:lang w:eastAsia="ja-JP"/>
              </w:rPr>
              <w:t xml:space="preserve">Correct </w:t>
            </w:r>
            <w:r w:rsidRPr="000849A8">
              <w:rPr>
                <w:noProof/>
              </w:rPr>
              <w:t>"</w:t>
            </w:r>
            <w:r>
              <w:t xml:space="preserve">and” as </w:t>
            </w:r>
            <w:r w:rsidRPr="000849A8">
              <w:rPr>
                <w:noProof/>
              </w:rPr>
              <w:t>"</w:t>
            </w:r>
            <w:r>
              <w:t xml:space="preserve">and/or” in the </w:t>
            </w:r>
            <w:r w:rsidRPr="000849A8">
              <w:rPr>
                <w:noProof/>
              </w:rPr>
              <w:t>"</w:t>
            </w:r>
            <w:r>
              <w:t>may</w:t>
            </w:r>
            <w:r w:rsidRPr="00F717D3">
              <w:t>"</w:t>
            </w:r>
            <w:r>
              <w:t xml:space="preserve"> condition procedure description.</w:t>
            </w:r>
            <w:bookmarkEnd w:id="3"/>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4328FB0" w:rsidR="00B73677" w:rsidRDefault="00B73677" w:rsidP="00B73677">
            <w:pPr>
              <w:pStyle w:val="CRCoverPage"/>
              <w:spacing w:after="0"/>
              <w:ind w:left="100"/>
              <w:rPr>
                <w:noProof/>
              </w:rPr>
            </w:pPr>
            <w:r>
              <w:rPr>
                <w:noProof/>
              </w:rPr>
              <w:t xml:space="preserve">The stage 2 requirement </w:t>
            </w:r>
            <w:r w:rsidR="00F717D3">
              <w:rPr>
                <w:noProof/>
              </w:rPr>
              <w:t xml:space="preserve">of End-to-end data volume </w:t>
            </w:r>
            <w:r>
              <w:rPr>
                <w:noProof/>
              </w:rPr>
              <w:t>is not implemented</w:t>
            </w:r>
            <w:r w:rsidR="00F717D3">
              <w:rPr>
                <w:noProof/>
              </w:rPr>
              <w:t xml:space="preserve"> correctly</w:t>
            </w:r>
            <w:r>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8CDBCC6" w:rsidR="00B73677" w:rsidRDefault="009B2337" w:rsidP="00B73677">
            <w:pPr>
              <w:pStyle w:val="CRCoverPage"/>
              <w:spacing w:after="0"/>
              <w:ind w:left="100"/>
              <w:rPr>
                <w:noProof/>
                <w:lang w:eastAsia="ja-JP"/>
              </w:rPr>
            </w:pPr>
            <w:r>
              <w:rPr>
                <w:noProof/>
                <w:lang w:val="en-US" w:eastAsia="zh-CN"/>
              </w:rPr>
              <w:t>4.2.2.2</w:t>
            </w:r>
            <w:r w:rsidR="005F0A9D">
              <w:rPr>
                <w:noProof/>
                <w:lang w:val="en-US" w:eastAsia="zh-CN"/>
              </w:rPr>
              <w:t>.2</w:t>
            </w:r>
            <w:r>
              <w:rPr>
                <w:noProof/>
                <w:lang w:val="en-US" w:eastAsia="zh-CN"/>
              </w:rPr>
              <w:t>, 4.3.2.2.2</w:t>
            </w:r>
            <w:r w:rsidR="00F717D3">
              <w:rPr>
                <w:noProof/>
                <w:lang w:val="en-US" w:eastAsia="zh-CN"/>
              </w:rPr>
              <w:t>, 5.1.6.2.3, 5.2.6.2.3, A.3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83CBED" w:rsidR="00B73677" w:rsidRPr="00A7597E" w:rsidRDefault="00E87A1A" w:rsidP="00B73677">
            <w:pPr>
              <w:pStyle w:val="CRCoverPage"/>
              <w:spacing w:after="0"/>
              <w:ind w:left="100"/>
              <w:rPr>
                <w:noProof/>
              </w:rPr>
            </w:pPr>
            <w:r>
              <w:rPr>
                <w:noProof/>
              </w:rPr>
              <w:t>This CR</w:t>
            </w:r>
            <w:r w:rsidR="00F717D3">
              <w:rPr>
                <w:noProof/>
              </w:rPr>
              <w:t xml:space="preserve"> introduces backward compatible feature in Nnwdaf_AnalyticsInfo API</w:t>
            </w:r>
            <w:r>
              <w:rPr>
                <w:noProof/>
              </w:rPr>
              <w:t>.</w:t>
            </w: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 w:name="_Toc11247565"/>
      <w:bookmarkStart w:id="7" w:name="_Toc27044704"/>
      <w:bookmarkStart w:id="8" w:name="_Toc36033746"/>
      <w:bookmarkStart w:id="9" w:name="_Toc45131892"/>
      <w:bookmarkStart w:id="10" w:name="_Toc49776177"/>
      <w:bookmarkStart w:id="11" w:name="_Toc51747097"/>
      <w:bookmarkStart w:id="12" w:name="_Toc66360661"/>
      <w:bookmarkStart w:id="13" w:name="_Toc68105166"/>
      <w:bookmarkStart w:id="14" w:name="_Toc74755796"/>
      <w:bookmarkStart w:id="15" w:name="_Toc90643099"/>
      <w:bookmarkStart w:id="16" w:name="_Toc28013303"/>
      <w:bookmarkStart w:id="17" w:name="_Toc36040058"/>
      <w:bookmarkStart w:id="18" w:name="_Toc44692671"/>
      <w:bookmarkStart w:id="19" w:name="_Toc45134132"/>
      <w:bookmarkStart w:id="20" w:name="_Toc49607196"/>
      <w:bookmarkStart w:id="21" w:name="_Toc51763168"/>
      <w:bookmarkStart w:id="22" w:name="_Toc58850063"/>
      <w:bookmarkStart w:id="23" w:name="_Toc59018443"/>
      <w:bookmarkStart w:id="24" w:name="_Toc68169449"/>
      <w:bookmarkStart w:id="25" w:name="_Toc97203103"/>
      <w:bookmarkStart w:id="26"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6"/>
      <w:bookmarkEnd w:id="7"/>
      <w:bookmarkEnd w:id="8"/>
      <w:bookmarkEnd w:id="9"/>
      <w:bookmarkEnd w:id="10"/>
      <w:bookmarkEnd w:id="11"/>
      <w:bookmarkEnd w:id="12"/>
      <w:bookmarkEnd w:id="13"/>
      <w:bookmarkEnd w:id="14"/>
      <w:bookmarkEnd w:id="15"/>
    </w:p>
    <w:p w14:paraId="7E9E9665" w14:textId="77777777" w:rsidR="00D244C3" w:rsidRDefault="00D244C3" w:rsidP="00D244C3">
      <w:pPr>
        <w:pStyle w:val="50"/>
      </w:pPr>
      <w:bookmarkStart w:id="27" w:name="_Toc70550549"/>
      <w:bookmarkStart w:id="28" w:name="_Toc94064142"/>
      <w:bookmarkStart w:id="29" w:name="_Toc43563446"/>
      <w:bookmarkStart w:id="30" w:name="_Toc112951009"/>
      <w:bookmarkStart w:id="31" w:name="_Toc90655761"/>
      <w:bookmarkStart w:id="32" w:name="_Toc36102404"/>
      <w:bookmarkStart w:id="33" w:name="_Toc51762839"/>
      <w:bookmarkStart w:id="34" w:name="_Toc68168903"/>
      <w:bookmarkStart w:id="35" w:name="_Toc85556974"/>
      <w:bookmarkStart w:id="36" w:name="_Toc34266233"/>
      <w:bookmarkStart w:id="37" w:name="_Toc101244298"/>
      <w:bookmarkStart w:id="38" w:name="_Toc120702188"/>
      <w:bookmarkStart w:id="39" w:name="_Toc98233522"/>
      <w:bookmarkStart w:id="40" w:name="_Toc66231742"/>
      <w:bookmarkStart w:id="41" w:name="_Toc88667476"/>
      <w:bookmarkStart w:id="42" w:name="_Toc83232986"/>
      <w:bookmarkStart w:id="43" w:name="_Toc104538887"/>
      <w:bookmarkStart w:id="44" w:name="_Toc114133688"/>
      <w:bookmarkStart w:id="45" w:name="_Toc28012763"/>
      <w:bookmarkStart w:id="46" w:name="_Toc45133989"/>
      <w:bookmarkStart w:id="47" w:name="_Toc113031549"/>
      <w:bookmarkStart w:id="48" w:name="_Toc59017874"/>
      <w:bookmarkStart w:id="49" w:name="_Toc85552875"/>
      <w:bookmarkStart w:id="50" w:name="_Toc50031919"/>
      <w:bookmarkStart w:id="51" w:name="_Toc136562235"/>
      <w:bookmarkStart w:id="52" w:name="_Toc56640906"/>
      <w:bookmarkStart w:id="53" w:name="_Toc138754069"/>
      <w:r>
        <w:t>4.2.2.2.2</w:t>
      </w:r>
      <w:r>
        <w:tab/>
        <w:t>Subscription for event notifications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FC992E" w14:textId="77777777" w:rsidR="00D244C3" w:rsidRDefault="00D244C3" w:rsidP="00D244C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98D3030" w14:textId="656463AE" w:rsidR="00D244C3" w:rsidRDefault="00D244C3" w:rsidP="00D244C3">
      <w:pPr>
        <w:pStyle w:val="TH"/>
        <w:rPr>
          <w:lang w:eastAsia="zh-CN"/>
        </w:rPr>
      </w:pPr>
      <w:r>
        <w:rPr>
          <w:noProof/>
          <w:lang w:val="en-US" w:eastAsia="zh-CN"/>
        </w:rPr>
        <w:drawing>
          <wp:inline distT="0" distB="0" distL="0" distR="0" wp14:anchorId="03EB8D76" wp14:editId="248A36C8">
            <wp:extent cx="5507355" cy="1503045"/>
            <wp:effectExtent l="0" t="0" r="0" b="0"/>
            <wp:docPr id="1917273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3045"/>
                    </a:xfrm>
                    <a:prstGeom prst="rect">
                      <a:avLst/>
                    </a:prstGeom>
                    <a:noFill/>
                    <a:ln>
                      <a:noFill/>
                    </a:ln>
                  </pic:spPr>
                </pic:pic>
              </a:graphicData>
            </a:graphic>
          </wp:inline>
        </w:drawing>
      </w:r>
    </w:p>
    <w:p w14:paraId="087E56F1" w14:textId="77777777" w:rsidR="00D244C3" w:rsidRDefault="00D244C3" w:rsidP="00D244C3">
      <w:pPr>
        <w:pStyle w:val="TF"/>
      </w:pPr>
      <w:r>
        <w:t>Figure 4.2.2.2.2-1: NF service consumer subscribes to notifications</w:t>
      </w:r>
    </w:p>
    <w:p w14:paraId="71DA032F" w14:textId="77777777" w:rsidR="00D244C3" w:rsidRDefault="00D244C3" w:rsidP="00D244C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3B925A6" w14:textId="77777777" w:rsidR="00D244C3" w:rsidRDefault="00D244C3" w:rsidP="00D244C3">
      <w:pPr>
        <w:pStyle w:val="B10"/>
      </w:pPr>
      <w:r>
        <w:t>-</w:t>
      </w:r>
      <w:r>
        <w:tab/>
        <w:t>an URI where to receive the requested notifications as "</w:t>
      </w:r>
      <w:proofErr w:type="spellStart"/>
      <w:r>
        <w:t>notificationURI</w:t>
      </w:r>
      <w:proofErr w:type="spellEnd"/>
      <w:r>
        <w:t>" attribute; and</w:t>
      </w:r>
    </w:p>
    <w:p w14:paraId="00E629A6" w14:textId="77777777" w:rsidR="00D244C3" w:rsidRDefault="00D244C3" w:rsidP="00D244C3">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18D87EB4" w14:textId="77777777" w:rsidR="00D244C3" w:rsidRDefault="00D244C3" w:rsidP="00D244C3">
      <w:pPr>
        <w:pStyle w:val="B2"/>
      </w:pPr>
      <w:r>
        <w:t>1)</w:t>
      </w:r>
      <w:r>
        <w:tab/>
        <w:t>an event identifier as "event" attribute; and</w:t>
      </w:r>
    </w:p>
    <w:p w14:paraId="4481781D" w14:textId="77777777" w:rsidR="00D244C3" w:rsidRDefault="00D244C3" w:rsidP="00D244C3">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35E9C2C5" w14:textId="77777777" w:rsidR="00D244C3" w:rsidRDefault="00D244C3" w:rsidP="00D244C3">
      <w:pPr>
        <w:pStyle w:val="B10"/>
        <w:rPr>
          <w:lang w:val="en-US" w:eastAsia="ja-JP"/>
        </w:rPr>
      </w:pPr>
      <w:r>
        <w:rPr>
          <w:lang w:val="en-US" w:eastAsia="ja-JP"/>
        </w:rPr>
        <w:t>-</w:t>
      </w:r>
      <w:r>
        <w:rPr>
          <w:lang w:val="en-US" w:eastAsia="ja-JP"/>
        </w:rPr>
        <w:tab/>
        <w:t>and may include:</w:t>
      </w:r>
    </w:p>
    <w:p w14:paraId="63E1D3A2" w14:textId="77777777" w:rsidR="00D244C3" w:rsidRDefault="00D244C3" w:rsidP="00D244C3">
      <w:pPr>
        <w:pStyle w:val="B2"/>
        <w:rPr>
          <w:lang w:val="en-US" w:eastAsia="ja-JP"/>
        </w:rPr>
      </w:pPr>
      <w:r>
        <w:rPr>
          <w:lang w:val="en-US" w:eastAsia="ja-JP"/>
        </w:rPr>
        <w:t>1)</w:t>
      </w:r>
      <w:r>
        <w:rPr>
          <w:lang w:val="en-US" w:eastAsia="ja-JP"/>
        </w:rPr>
        <w:tab/>
      </w:r>
      <w:r>
        <w:t>maximum number of objects in the "</w:t>
      </w:r>
      <w:proofErr w:type="spellStart"/>
      <w:r>
        <w:t>maxObjectNbr</w:t>
      </w:r>
      <w:proofErr w:type="spellEnd"/>
      <w:r>
        <w:t>" attribute</w:t>
      </w:r>
      <w:r>
        <w:rPr>
          <w:lang w:val="en-US" w:eastAsia="ja-JP"/>
        </w:rPr>
        <w:t xml:space="preserve">; </w:t>
      </w:r>
    </w:p>
    <w:p w14:paraId="6980E669" w14:textId="77777777" w:rsidR="00D244C3" w:rsidRDefault="00D244C3" w:rsidP="00D244C3">
      <w:pPr>
        <w:pStyle w:val="B2"/>
      </w:pPr>
      <w:r>
        <w:rPr>
          <w:rFonts w:eastAsia="DengXian"/>
          <w:lang w:val="en-US" w:eastAsia="ja-JP"/>
        </w:rPr>
        <w:t>2)</w:t>
      </w:r>
      <w:r>
        <w:rPr>
          <w:rFonts w:eastAsia="DengXian"/>
          <w:lang w:val="en-US" w:eastAsia="ja-JP"/>
        </w:rPr>
        <w:tab/>
      </w:r>
      <w:r>
        <w:t>maximum number of SUPIs expected for an analytics report in the "</w:t>
      </w:r>
      <w:proofErr w:type="spellStart"/>
      <w:r>
        <w:t>maxSupiNbr</w:t>
      </w:r>
      <w:proofErr w:type="spellEnd"/>
      <w:r>
        <w:t>" attribute;</w:t>
      </w:r>
    </w:p>
    <w:p w14:paraId="11142DF4" w14:textId="77777777" w:rsidR="00D244C3" w:rsidRDefault="00D244C3" w:rsidP="00D244C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4E339B05" w14:textId="77777777" w:rsidR="00D244C3" w:rsidRDefault="00D244C3" w:rsidP="00D244C3">
      <w:pPr>
        <w:pStyle w:val="B2"/>
      </w:pPr>
      <w:r>
        <w:t>4)</w:t>
      </w:r>
      <w:r>
        <w:tab/>
        <w:t>preferred level of accuracy of the analytics in the "accuracy" attribute;</w:t>
      </w:r>
    </w:p>
    <w:p w14:paraId="2CCEDD31" w14:textId="77777777" w:rsidR="00D244C3" w:rsidRDefault="00D244C3" w:rsidP="00D244C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17087A7E" w14:textId="77777777" w:rsidR="00D244C3" w:rsidRDefault="00D244C3" w:rsidP="00D244C3">
      <w:pPr>
        <w:pStyle w:val="B2"/>
        <w:rPr>
          <w:lang w:val="en-US" w:eastAsia="ja-JP"/>
        </w:rPr>
      </w:pPr>
      <w:r>
        <w:rPr>
          <w:lang w:val="en-US" w:eastAsia="ja-JP"/>
        </w:rPr>
        <w:t>6)</w:t>
      </w:r>
      <w:r>
        <w:rPr>
          <w:lang w:val="en-US" w:eastAsia="ja-JP"/>
        </w:rPr>
        <w:tab/>
        <w:t>indication of which analytics metadata is requested to be delivered with the notification in the "</w:t>
      </w:r>
      <w:proofErr w:type="spellStart"/>
      <w:r>
        <w:rPr>
          <w:lang w:val="en-US" w:eastAsia="ja-JP"/>
        </w:rPr>
        <w:t>anaMeta</w:t>
      </w:r>
      <w:proofErr w:type="spellEnd"/>
      <w:r>
        <w:rPr>
          <w:lang w:val="en-US" w:eastAsia="ja-JP"/>
        </w:rPr>
        <w:t>" attribute if the feature "Aggregation" is supported;</w:t>
      </w:r>
    </w:p>
    <w:p w14:paraId="3B4FF782" w14:textId="77777777" w:rsidR="00D244C3" w:rsidRDefault="00D244C3" w:rsidP="00D244C3">
      <w:pPr>
        <w:pStyle w:val="B2"/>
        <w:rPr>
          <w:lang w:val="en-US" w:eastAsia="ja-JP"/>
        </w:rPr>
      </w:pPr>
      <w:r>
        <w:rPr>
          <w:lang w:val="en-US" w:eastAsia="ja-JP"/>
        </w:rPr>
        <w:t>7)</w:t>
      </w:r>
      <w:r>
        <w:rPr>
          <w:lang w:val="en-US" w:eastAsia="ja-JP"/>
        </w:rPr>
        <w:tab/>
        <w:t>requested values for analytics metadata information to be used for the generation of the analytics in the "</w:t>
      </w:r>
      <w:proofErr w:type="spellStart"/>
      <w:r>
        <w:rPr>
          <w:lang w:val="en-US" w:eastAsia="ja-JP"/>
        </w:rPr>
        <w:t>anaMetaInd</w:t>
      </w:r>
      <w:proofErr w:type="spellEnd"/>
      <w:r>
        <w:rPr>
          <w:lang w:val="en-US" w:eastAsia="ja-JP"/>
        </w:rPr>
        <w:t>" attribute if the feature "Aggregation" is supported;</w:t>
      </w:r>
    </w:p>
    <w:p w14:paraId="05D717DD" w14:textId="77777777" w:rsidR="00D244C3" w:rsidRDefault="00D244C3" w:rsidP="00D244C3">
      <w:pPr>
        <w:pStyle w:val="B2"/>
        <w:rPr>
          <w:lang w:val="en-US" w:eastAsia="ja-JP"/>
        </w:rPr>
      </w:pPr>
      <w:r>
        <w:rPr>
          <w:lang w:val="en-US" w:eastAsia="ja-JP"/>
        </w:rPr>
        <w:t>8)</w:t>
      </w:r>
      <w:r>
        <w:rPr>
          <w:lang w:val="en-US" w:eastAsia="ja-JP"/>
        </w:rPr>
        <w:tab/>
        <w:t>offset period to the periodic reporting in the "</w:t>
      </w:r>
      <w:proofErr w:type="spellStart"/>
      <w:r>
        <w:rPr>
          <w:lang w:val="en-US" w:eastAsia="ja-JP"/>
        </w:rPr>
        <w:t>offsetPeriod</w:t>
      </w:r>
      <w:proofErr w:type="spellEnd"/>
      <w:r>
        <w:rPr>
          <w:lang w:val="en-US" w:eastAsia="ja-JP"/>
        </w:rPr>
        <w:t>" attribute if the feature "</w:t>
      </w:r>
      <w:proofErr w:type="spellStart"/>
      <w:r>
        <w:rPr>
          <w:lang w:val="en-US" w:eastAsia="ja-JP"/>
        </w:rPr>
        <w:t>EneNA</w:t>
      </w:r>
      <w:proofErr w:type="spellEnd"/>
      <w:r>
        <w:rPr>
          <w:lang w:val="en-US" w:eastAsia="ja-JP"/>
        </w:rPr>
        <w:t>" is supported. It may be present if the "</w:t>
      </w:r>
      <w:proofErr w:type="spellStart"/>
      <w:r>
        <w:rPr>
          <w:lang w:val="en-US" w:eastAsia="ja-JP"/>
        </w:rPr>
        <w:t>repPeriod</w:t>
      </w:r>
      <w:proofErr w:type="spellEnd"/>
      <w:r>
        <w:rPr>
          <w:lang w:val="en-US" w:eastAsia="ja-JP"/>
        </w:rPr>
        <w:t>" attribute within the "</w:t>
      </w:r>
      <w:proofErr w:type="spellStart"/>
      <w:r>
        <w:rPr>
          <w:lang w:val="en-US" w:eastAsia="ja-JP"/>
        </w:rPr>
        <w:t>evtReq</w:t>
      </w:r>
      <w:proofErr w:type="spellEnd"/>
      <w:r>
        <w:rPr>
          <w:lang w:val="en-US" w:eastAsia="ja-JP"/>
        </w:rPr>
        <w:t>" attribute or the "</w:t>
      </w:r>
      <w:proofErr w:type="spellStart"/>
      <w:r>
        <w:rPr>
          <w:lang w:val="en-US" w:eastAsia="ja-JP"/>
        </w:rPr>
        <w:t>repetitionPeriod</w:t>
      </w:r>
      <w:proofErr w:type="spellEnd"/>
      <w:r>
        <w:rPr>
          <w:lang w:val="en-US" w:eastAsia="ja-JP"/>
        </w:rPr>
        <w:t xml:space="preserve">" attribute within the </w:t>
      </w:r>
      <w:proofErr w:type="spellStart"/>
      <w:r>
        <w:rPr>
          <w:lang w:val="en-US" w:eastAsia="ja-JP"/>
        </w:rPr>
        <w:t>EventSubscription</w:t>
      </w:r>
      <w:proofErr w:type="spellEnd"/>
      <w:r>
        <w:rPr>
          <w:lang w:val="en-US" w:eastAsia="ja-JP"/>
        </w:rPr>
        <w:t xml:space="preserve"> data type is included;</w:t>
      </w:r>
    </w:p>
    <w:p w14:paraId="27BB2066" w14:textId="77777777" w:rsidR="00D244C3" w:rsidRDefault="00D244C3" w:rsidP="00D244C3">
      <w:pPr>
        <w:pStyle w:val="B2"/>
        <w:rPr>
          <w:rFonts w:eastAsia="DengXian"/>
          <w:lang w:val="en-US" w:eastAsia="ja-JP"/>
        </w:rPr>
      </w:pPr>
      <w:r>
        <w:rPr>
          <w:rFonts w:eastAsia="DengXian"/>
          <w:lang w:val="en-US" w:eastAsia="ja-JP"/>
        </w:rPr>
        <w:t>9)</w:t>
      </w:r>
      <w:r>
        <w:rPr>
          <w:rFonts w:eastAsia="DengXian"/>
          <w:lang w:val="en-US" w:eastAsia="ja-JP"/>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ja-JP"/>
        </w:rPr>
        <w:t>; and/or</w:t>
      </w:r>
    </w:p>
    <w:p w14:paraId="50D6BBDA" w14:textId="77777777" w:rsidR="00D244C3" w:rsidRDefault="00D244C3" w:rsidP="00D244C3">
      <w:pPr>
        <w:pStyle w:val="B2"/>
        <w:rPr>
          <w:rFonts w:eastAsia="DengXian"/>
          <w:lang w:val="en-US" w:eastAsia="ja-JP"/>
        </w:rPr>
      </w:pPr>
      <w:r>
        <w:rPr>
          <w:rFonts w:eastAsia="DengXian"/>
          <w:lang w:val="en-US" w:eastAsia="ja-JP"/>
        </w:rPr>
        <w:lastRenderedPageBreak/>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ja-JP"/>
        </w:rPr>
        <w:t>.</w:t>
      </w:r>
    </w:p>
    <w:p w14:paraId="58F16905" w14:textId="77777777" w:rsidR="00D244C3" w:rsidRDefault="00D244C3" w:rsidP="00D244C3">
      <w:r>
        <w:t xml:space="preserve">The </w:t>
      </w:r>
      <w:proofErr w:type="spellStart"/>
      <w:r>
        <w:t>NnwdafEventsSubscription</w:t>
      </w:r>
      <w:proofErr w:type="spellEnd"/>
      <w:r>
        <w:t xml:space="preserve"> data structure provided in the request body may include:</w:t>
      </w:r>
    </w:p>
    <w:p w14:paraId="4056C1F4" w14:textId="77777777" w:rsidR="00D244C3" w:rsidRDefault="00D244C3" w:rsidP="00D244C3">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B5B7F03" w14:textId="77777777" w:rsidR="00D244C3" w:rsidRDefault="00D244C3" w:rsidP="00D244C3">
      <w:pPr>
        <w:ind w:left="851" w:hanging="284"/>
      </w:pPr>
      <w:r>
        <w:rPr>
          <w:rFonts w:hint="eastAsia"/>
          <w:lang w:eastAsia="zh-CN"/>
        </w:rPr>
        <w:t>1</w:t>
      </w:r>
      <w:r>
        <w:t>)</w:t>
      </w:r>
      <w:r>
        <w:tab/>
        <w:t>event notification method (periodic, one time, on event detection) in the "</w:t>
      </w:r>
      <w:proofErr w:type="spellStart"/>
      <w:r>
        <w:t>notifMethod</w:t>
      </w:r>
      <w:proofErr w:type="spellEnd"/>
      <w:r>
        <w:t>" attribute;</w:t>
      </w:r>
    </w:p>
    <w:p w14:paraId="602479F8" w14:textId="77777777" w:rsidR="00D244C3" w:rsidRDefault="00D244C3" w:rsidP="00D244C3">
      <w:pPr>
        <w:ind w:left="851" w:hanging="284"/>
      </w:pPr>
      <w:r>
        <w:rPr>
          <w:rFonts w:hint="eastAsia"/>
          <w:lang w:eastAsia="zh-CN"/>
        </w:rPr>
        <w:t>2</w:t>
      </w:r>
      <w:r>
        <w:t>)</w:t>
      </w:r>
      <w:r>
        <w:tab/>
        <w:t>maximum Number of Reports in the "</w:t>
      </w:r>
      <w:proofErr w:type="spellStart"/>
      <w:r>
        <w:t>maxReportNbr</w:t>
      </w:r>
      <w:proofErr w:type="spellEnd"/>
      <w:r>
        <w:t>" attribute;</w:t>
      </w:r>
    </w:p>
    <w:p w14:paraId="7267FDCD" w14:textId="77777777" w:rsidR="00D244C3" w:rsidRDefault="00D244C3" w:rsidP="00D244C3">
      <w:pPr>
        <w:ind w:left="851" w:hanging="284"/>
      </w:pPr>
      <w:r>
        <w:rPr>
          <w:rFonts w:hint="eastAsia"/>
          <w:lang w:eastAsia="zh-CN"/>
        </w:rPr>
        <w:t>3</w:t>
      </w:r>
      <w:r>
        <w:t>)</w:t>
      </w:r>
      <w:r>
        <w:tab/>
        <w:t>monitoring duration in the "</w:t>
      </w:r>
      <w:proofErr w:type="spellStart"/>
      <w:r>
        <w:t>monDur</w:t>
      </w:r>
      <w:proofErr w:type="spellEnd"/>
      <w:r>
        <w:t>" attribute;</w:t>
      </w:r>
    </w:p>
    <w:p w14:paraId="1A809218" w14:textId="77777777" w:rsidR="00D244C3" w:rsidRDefault="00D244C3" w:rsidP="00D244C3">
      <w:pPr>
        <w:ind w:left="851" w:hanging="284"/>
      </w:pPr>
      <w:r>
        <w:rPr>
          <w:rFonts w:hint="eastAsia"/>
          <w:lang w:eastAsia="zh-CN"/>
        </w:rPr>
        <w:t>4</w:t>
      </w:r>
      <w:r>
        <w:t>)</w:t>
      </w:r>
      <w:r>
        <w:tab/>
        <w:t>repetition period for periodic reporting in the "</w:t>
      </w:r>
      <w:proofErr w:type="spellStart"/>
      <w:r>
        <w:t>repPeriod</w:t>
      </w:r>
      <w:proofErr w:type="spellEnd"/>
      <w:r>
        <w:t>" attribute;</w:t>
      </w:r>
    </w:p>
    <w:p w14:paraId="5171567E" w14:textId="77777777" w:rsidR="00D244C3" w:rsidRDefault="00D244C3" w:rsidP="00D244C3">
      <w:pPr>
        <w:ind w:left="851" w:hanging="284"/>
      </w:pPr>
      <w:r>
        <w:rPr>
          <w:rFonts w:hint="eastAsia"/>
          <w:lang w:eastAsia="zh-CN"/>
        </w:rPr>
        <w:t>5</w:t>
      </w:r>
      <w:r>
        <w:t>)</w:t>
      </w:r>
      <w:r>
        <w:tab/>
        <w:t>immediate reporting indication in the "</w:t>
      </w:r>
      <w:proofErr w:type="spellStart"/>
      <w:r>
        <w:t>immRep</w:t>
      </w:r>
      <w:proofErr w:type="spellEnd"/>
      <w:r>
        <w:t>" attribute;</w:t>
      </w:r>
    </w:p>
    <w:p w14:paraId="04100D53" w14:textId="77777777" w:rsidR="00D244C3" w:rsidRDefault="00D244C3" w:rsidP="00D244C3">
      <w:pPr>
        <w:ind w:left="851" w:hanging="284"/>
      </w:pPr>
      <w:r>
        <w:t>6)</w:t>
      </w:r>
      <w:r>
        <w:tab/>
        <w:t>percentage of sampling among impacted UEs in the "</w:t>
      </w:r>
      <w:proofErr w:type="spellStart"/>
      <w:r>
        <w:t>sampRatio</w:t>
      </w:r>
      <w:proofErr w:type="spellEnd"/>
      <w:r>
        <w:t>" attribute;</w:t>
      </w:r>
    </w:p>
    <w:p w14:paraId="76DBCBB1" w14:textId="77777777" w:rsidR="00D244C3" w:rsidRDefault="00D244C3" w:rsidP="00D244C3">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69223B63" w14:textId="77777777" w:rsidR="00D244C3" w:rsidRDefault="00D244C3" w:rsidP="00D244C3">
      <w:pPr>
        <w:ind w:left="851" w:hanging="284"/>
      </w:pPr>
      <w:r>
        <w:t>8)</w:t>
      </w:r>
      <w:r>
        <w:tab/>
        <w:t>group reporting guard time for aggregating the reports for a group of UEs in the "</w:t>
      </w:r>
      <w:proofErr w:type="spellStart"/>
      <w:r>
        <w:t>grpRepTime</w:t>
      </w:r>
      <w:proofErr w:type="spellEnd"/>
      <w:r>
        <w:t>" attribute; and/or</w:t>
      </w:r>
    </w:p>
    <w:p w14:paraId="614D28FE" w14:textId="77777777" w:rsidR="00D244C3" w:rsidRDefault="00D244C3" w:rsidP="00D244C3">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82A84EB" w14:textId="77777777" w:rsidR="00D244C3" w:rsidRDefault="00D244C3" w:rsidP="00D244C3">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r>
        <w:t>;</w:t>
      </w:r>
    </w:p>
    <w:p w14:paraId="423A13BF" w14:textId="77777777" w:rsidR="00D244C3" w:rsidRDefault="00D244C3" w:rsidP="00D244C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9146133" w14:textId="77777777" w:rsidR="00D244C3" w:rsidRDefault="00D244C3" w:rsidP="00D244C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2DE1C110" w14:textId="77777777" w:rsidR="00D244C3" w:rsidRDefault="00D244C3" w:rsidP="00D244C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w:t>
      </w:r>
    </w:p>
    <w:p w14:paraId="48B84CFE" w14:textId="77777777" w:rsidR="00D244C3" w:rsidRDefault="00D244C3" w:rsidP="00D244C3">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616E7F5E" w14:textId="77777777" w:rsidR="00D244C3" w:rsidRDefault="00D244C3" w:rsidP="00D244C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71923D8" w14:textId="77777777" w:rsidR="00D244C3" w:rsidRDefault="00D244C3" w:rsidP="00D244C3">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A81087C" w14:textId="77777777" w:rsidR="00D244C3" w:rsidRDefault="00D244C3" w:rsidP="00D244C3">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532F4FEB" w14:textId="77777777" w:rsidR="00D244C3" w:rsidRDefault="00D244C3" w:rsidP="00D244C3">
      <w:r>
        <w:t>For all the event types, the "</w:t>
      </w:r>
      <w:proofErr w:type="spellStart"/>
      <w:r>
        <w:t>eventSubscriptions</w:t>
      </w:r>
      <w:proofErr w:type="spellEnd"/>
      <w:r>
        <w:t>" attribute may include:</w:t>
      </w:r>
    </w:p>
    <w:p w14:paraId="5919C02A" w14:textId="77777777" w:rsidR="00D244C3" w:rsidRDefault="00D244C3" w:rsidP="00D244C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attribute if the "</w:t>
      </w:r>
      <w:proofErr w:type="spellStart"/>
      <w:r>
        <w:rPr>
          <w:lang w:eastAsia="zh-CN"/>
        </w:rPr>
        <w:t>Analytics</w:t>
      </w:r>
      <w:r>
        <w:rPr>
          <w:rFonts w:hint="eastAsia"/>
          <w:lang w:eastAsia="zh-CN"/>
        </w:rPr>
        <w:t>A</w:t>
      </w:r>
      <w:r>
        <w:rPr>
          <w:lang w:eastAsia="zh-CN"/>
        </w:rPr>
        <w:t>ccuracy</w:t>
      </w:r>
      <w:proofErr w:type="spellEnd"/>
      <w:r>
        <w:t>" feature is supported.</w:t>
      </w:r>
    </w:p>
    <w:p w14:paraId="4BEDE446" w14:textId="77777777" w:rsidR="00D244C3" w:rsidRDefault="00D244C3" w:rsidP="00D244C3">
      <w:r>
        <w:t>For different event types, the "</w:t>
      </w:r>
      <w:proofErr w:type="spellStart"/>
      <w:r>
        <w:t>eventSubscriptions</w:t>
      </w:r>
      <w:proofErr w:type="spellEnd"/>
      <w:r>
        <w:t>" attribute:</w:t>
      </w:r>
    </w:p>
    <w:p w14:paraId="005B232E" w14:textId="77777777" w:rsidR="00D244C3" w:rsidRDefault="00D244C3" w:rsidP="00D244C3">
      <w:pPr>
        <w:pStyle w:val="B10"/>
      </w:pPr>
      <w:r>
        <w:rPr>
          <w:rFonts w:eastAsia="DengXian"/>
        </w:rPr>
        <w:t>-</w:t>
      </w:r>
      <w:r>
        <w:rPr>
          <w:rFonts w:eastAsia="DengXian"/>
        </w:rPr>
        <w:tab/>
      </w:r>
      <w:r>
        <w:t>if the event is "SLICE_LOAD_LEVEL", shall provide:</w:t>
      </w:r>
    </w:p>
    <w:p w14:paraId="436155B5" w14:textId="77777777" w:rsidR="00D244C3" w:rsidRDefault="00D244C3" w:rsidP="00D244C3">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821CADD" w14:textId="77777777" w:rsidR="00D244C3" w:rsidRDefault="00D244C3" w:rsidP="00D244C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3703470" w14:textId="77777777" w:rsidR="00D244C3" w:rsidRDefault="00D244C3" w:rsidP="00D244C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52987059" w14:textId="77777777" w:rsidR="00D244C3" w:rsidRDefault="00D244C3" w:rsidP="00D244C3">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3D1AE0FF" w14:textId="77777777" w:rsidR="00D244C3" w:rsidRDefault="00D244C3" w:rsidP="00D244C3">
      <w:pPr>
        <w:pStyle w:val="NO"/>
      </w:pPr>
      <w:r>
        <w:t>NOTE</w:t>
      </w:r>
      <w:r>
        <w:rPr>
          <w:rFonts w:eastAsia="DengXian"/>
        </w:rPr>
        <w:t> 4</w:t>
      </w:r>
      <w:r>
        <w:t>:</w:t>
      </w:r>
      <w:r>
        <w:tab/>
        <w:t>The network slice instance of a PDU session is not available in the PCF.</w:t>
      </w:r>
    </w:p>
    <w:p w14:paraId="4B36683C" w14:textId="77777777" w:rsidR="00D244C3" w:rsidRDefault="00D244C3" w:rsidP="00D244C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1499839" w14:textId="77777777" w:rsidR="00D244C3" w:rsidRDefault="00D244C3" w:rsidP="00D244C3">
      <w:pPr>
        <w:pStyle w:val="B10"/>
      </w:pPr>
      <w:r>
        <w:tab/>
        <w:t>and may include:</w:t>
      </w:r>
    </w:p>
    <w:p w14:paraId="7F616EB0" w14:textId="77777777" w:rsidR="00D244C3" w:rsidRDefault="00D244C3" w:rsidP="00D244C3">
      <w:pPr>
        <w:pStyle w:val="B2"/>
        <w:rPr>
          <w:lang w:val="en-US" w:eastAsia="ja-JP"/>
        </w:rPr>
      </w:pPr>
      <w:r>
        <w:rPr>
          <w:lang w:val="en-US" w:eastAsia="ja-JP"/>
        </w:rPr>
        <w:t>1)</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eastAsia="zh-CN"/>
        </w:rPr>
        <w:t>NSI_LOAD_LEVEL</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57E047AE" w14:textId="77777777" w:rsidR="00D244C3" w:rsidRDefault="00D244C3" w:rsidP="00D244C3">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522AB93F" w14:textId="77777777" w:rsidR="00D244C3" w:rsidRDefault="00D244C3" w:rsidP="00D244C3">
      <w:pPr>
        <w:pStyle w:val="B2"/>
      </w:pPr>
      <w:r>
        <w:rPr>
          <w:lang w:val="en-US" w:eastAsia="ja-JP"/>
        </w:rPr>
        <w:t>3)</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nsiLevelThrds</w:t>
      </w:r>
      <w:proofErr w:type="spellEnd"/>
      <w:r>
        <w:rPr>
          <w:lang w:val="en-US" w:eastAsia="ja-JP"/>
        </w:rPr>
        <w:t>" attribute is provided</w:t>
      </w:r>
      <w:r>
        <w:t xml:space="preserve"> and </w:t>
      </w:r>
      <w:r>
        <w:rPr>
          <w:lang w:val="en-US" w:eastAsia="ja-JP"/>
        </w:rPr>
        <w:t>the "</w:t>
      </w:r>
      <w:proofErr w:type="spellStart"/>
      <w:r>
        <w:rPr>
          <w:lang w:val="en-US" w:eastAsia="ja-JP"/>
        </w:rPr>
        <w:t>NsiLoadExt</w:t>
      </w:r>
      <w:proofErr w:type="spellEnd"/>
      <w:r>
        <w:rPr>
          <w:lang w:val="en-US" w:eastAsia="ja-JP"/>
        </w:rPr>
        <w:t>" feature is supported</w:t>
      </w:r>
      <w:r>
        <w:t>; and/or</w:t>
      </w:r>
    </w:p>
    <w:p w14:paraId="4C119A53" w14:textId="77777777" w:rsidR="00D244C3" w:rsidRDefault="00D244C3" w:rsidP="00D244C3">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A5A4655" w14:textId="77777777" w:rsidR="00D244C3" w:rsidRDefault="00D244C3" w:rsidP="00D244C3">
      <w:pPr>
        <w:pStyle w:val="B10"/>
      </w:pPr>
      <w:r>
        <w:t>-</w:t>
      </w:r>
      <w:r>
        <w:tab/>
        <w:t>if the feature "</w:t>
      </w:r>
      <w:proofErr w:type="spellStart"/>
      <w:r>
        <w:t>NfLoad</w:t>
      </w:r>
      <w:proofErr w:type="spellEnd"/>
      <w:r>
        <w:t>" is supported and the event is "NF_LOAD", shall provide:</w:t>
      </w:r>
    </w:p>
    <w:p w14:paraId="5448FF19"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0F6F4238" w14:textId="77777777" w:rsidR="00D244C3" w:rsidRDefault="00D244C3" w:rsidP="00D244C3">
      <w:pPr>
        <w:pStyle w:val="NO"/>
      </w:pPr>
      <w:r>
        <w:t>NOTE</w:t>
      </w:r>
      <w:r>
        <w:rPr>
          <w:rFonts w:eastAsia="DengXian"/>
        </w:rPr>
        <w:t> 5</w:t>
      </w:r>
      <w:r>
        <w:t>:</w:t>
      </w:r>
      <w:r>
        <w:tab/>
        <w:t>Only NF instances of type AMF and SMF which are serving the UE can be determined using a SUPI in "</w:t>
      </w:r>
      <w:proofErr w:type="spellStart"/>
      <w:r>
        <w:t>supis</w:t>
      </w:r>
      <w:proofErr w:type="spellEnd"/>
      <w:r>
        <w:t>" attribute.</w:t>
      </w:r>
    </w:p>
    <w:p w14:paraId="3A4C138B" w14:textId="77777777" w:rsidR="00D244C3" w:rsidRDefault="00D244C3" w:rsidP="00D244C3">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139693FD" w14:textId="77777777" w:rsidR="00D244C3" w:rsidRDefault="00D244C3" w:rsidP="00D244C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2B8183F" w14:textId="77777777" w:rsidR="00D244C3" w:rsidRDefault="00D244C3" w:rsidP="00D244C3">
      <w:pPr>
        <w:pStyle w:val="B10"/>
      </w:pPr>
      <w:r>
        <w:t>-</w:t>
      </w:r>
      <w:r>
        <w:tab/>
        <w:t>and may include:</w:t>
      </w:r>
    </w:p>
    <w:p w14:paraId="3B86D95E" w14:textId="77777777" w:rsidR="00D244C3" w:rsidRDefault="00D244C3" w:rsidP="00D244C3">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F4DB2A1" w14:textId="77777777" w:rsidR="00D244C3" w:rsidRDefault="00D244C3" w:rsidP="00D244C3">
      <w:pPr>
        <w:pStyle w:val="B2"/>
      </w:pPr>
      <w:r>
        <w:t>2)</w:t>
      </w:r>
      <w:r>
        <w:tab/>
        <w:t>list of NF instance types in the "</w:t>
      </w:r>
      <w:proofErr w:type="spellStart"/>
      <w:r>
        <w:t>nfTypes</w:t>
      </w:r>
      <w:proofErr w:type="spellEnd"/>
      <w:r>
        <w:t>" attribute;</w:t>
      </w:r>
    </w:p>
    <w:p w14:paraId="22CAAF45" w14:textId="77777777" w:rsidR="00D244C3" w:rsidRDefault="00D244C3" w:rsidP="00D244C3">
      <w:pPr>
        <w:pStyle w:val="B2"/>
      </w:pPr>
      <w:r>
        <w:t>3)</w:t>
      </w:r>
      <w:r>
        <w:tab/>
        <w:t>identification of network slice(s) by "</w:t>
      </w:r>
      <w:proofErr w:type="spellStart"/>
      <w:r>
        <w:t>snssais</w:t>
      </w:r>
      <w:proofErr w:type="spellEnd"/>
      <w:r>
        <w:t>" attribute;</w:t>
      </w:r>
    </w:p>
    <w:p w14:paraId="54B2A94E" w14:textId="77777777" w:rsidR="00D244C3" w:rsidRDefault="00D244C3" w:rsidP="00D244C3">
      <w:pPr>
        <w:pStyle w:val="B2"/>
        <w:rPr>
          <w:lang w:val="en-US" w:eastAsia="ja-JP"/>
        </w:rPr>
      </w:pPr>
      <w:r>
        <w:rPr>
          <w:lang w:val="en-US" w:eastAsia="ja-JP"/>
        </w:rPr>
        <w:t>4)</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nfLoadLvlThds</w:t>
      </w:r>
      <w:proofErr w:type="spellEnd"/>
      <w:r>
        <w:rPr>
          <w:lang w:val="en-US" w:eastAsia="ja-JP"/>
        </w:rPr>
        <w:t>" attribute is provided;</w:t>
      </w:r>
    </w:p>
    <w:p w14:paraId="6515FADD" w14:textId="77777777" w:rsidR="00D244C3" w:rsidRDefault="00D244C3" w:rsidP="00D244C3">
      <w:pPr>
        <w:pStyle w:val="B2"/>
        <w:rPr>
          <w:lang w:val="en-US" w:eastAsia="ja-JP"/>
        </w:rPr>
      </w:pPr>
      <w:r>
        <w:rPr>
          <w:lang w:val="en-US" w:eastAsia="ja-JP"/>
        </w:rPr>
        <w:t>5)</w:t>
      </w:r>
      <w:r>
        <w:rPr>
          <w:lang w:val="en-US" w:eastAsia="ja-JP"/>
        </w:rPr>
        <w:tab/>
        <w:t>optional area of interest by "</w:t>
      </w:r>
      <w:proofErr w:type="spellStart"/>
      <w:r>
        <w:rPr>
          <w:lang w:val="en-US" w:eastAsia="ja-JP"/>
        </w:rPr>
        <w:t>networkArea</w:t>
      </w:r>
      <w:proofErr w:type="spellEnd"/>
      <w:r>
        <w:rPr>
          <w:lang w:val="en-US" w:eastAsia="ja-JP"/>
        </w:rPr>
        <w:t>" attribute</w:t>
      </w:r>
      <w:r>
        <w:t xml:space="preserve">, if the </w:t>
      </w:r>
      <w:r>
        <w:rPr>
          <w:lang w:val="en-US" w:eastAsia="ja-JP"/>
        </w:rPr>
        <w:t>"</w:t>
      </w:r>
      <w:proofErr w:type="spellStart"/>
      <w:r>
        <w:t>NfLoadExt</w:t>
      </w:r>
      <w:proofErr w:type="spellEnd"/>
      <w:r>
        <w:rPr>
          <w:lang w:val="en-US" w:eastAsia="ja-JP"/>
        </w:rPr>
        <w:t>"</w:t>
      </w:r>
      <w:r>
        <w:t xml:space="preserve"> feature is supported</w:t>
      </w:r>
      <w:r>
        <w:rPr>
          <w:lang w:val="en-US" w:eastAsia="ja-JP"/>
        </w:rPr>
        <w:t>; and/or</w:t>
      </w:r>
    </w:p>
    <w:p w14:paraId="1745CED9" w14:textId="77777777" w:rsidR="00D244C3" w:rsidRDefault="00D244C3" w:rsidP="00D244C3">
      <w:pPr>
        <w:pStyle w:val="B2"/>
        <w:rPr>
          <w:lang w:val="en-US" w:eastAsia="ja-JP"/>
        </w:rPr>
      </w:pPr>
      <w:r>
        <w:rPr>
          <w:lang w:val="en-US" w:eastAsia="ja-JP"/>
        </w:rPr>
        <w:t>6)</w:t>
      </w:r>
      <w:r>
        <w:rPr>
          <w:lang w:val="en-US" w:eastAsia="ja-JP"/>
        </w:rPr>
        <w:tab/>
      </w:r>
      <w:r>
        <w:t>an optional list of analytics subsets</w:t>
      </w:r>
      <w:r>
        <w:rPr>
          <w:lang w:val="en-US" w:eastAsia="ja-JP"/>
        </w:rPr>
        <w:t xml:space="preserve"> by "</w:t>
      </w:r>
      <w:proofErr w:type="spellStart"/>
      <w:r>
        <w:rPr>
          <w:lang w:val="en-US" w:eastAsia="ja-JP"/>
        </w:rPr>
        <w:t>listOfAnaSubsets</w:t>
      </w:r>
      <w:proofErr w:type="spellEnd"/>
      <w:r>
        <w:rPr>
          <w:lang w:val="en-US" w:eastAsia="ja-JP"/>
        </w:rPr>
        <w:t>" attribute with value(s) only applicable to NF_LOAD event, if the "</w:t>
      </w:r>
      <w:proofErr w:type="spellStart"/>
      <w:r>
        <w:rPr>
          <w:lang w:val="en-US" w:eastAsia="ja-JP"/>
        </w:rPr>
        <w:t>EneNA</w:t>
      </w:r>
      <w:proofErr w:type="spellEnd"/>
      <w:r>
        <w:rPr>
          <w:lang w:val="en-US" w:eastAsia="ja-JP"/>
        </w:rPr>
        <w:t>" feature is supported;</w:t>
      </w:r>
    </w:p>
    <w:p w14:paraId="6C1D1726" w14:textId="77777777" w:rsidR="00D244C3" w:rsidRDefault="00D244C3" w:rsidP="00D244C3">
      <w:pPr>
        <w:pStyle w:val="B10"/>
      </w:pPr>
      <w:r>
        <w:t>-</w:t>
      </w:r>
      <w:r>
        <w:tab/>
        <w:t>if the feature "</w:t>
      </w:r>
      <w:proofErr w:type="spellStart"/>
      <w:r>
        <w:t>NetworkPerformance</w:t>
      </w:r>
      <w:proofErr w:type="spellEnd"/>
      <w:r>
        <w:t>" is supported and the event is "NETWORK_PERFORMANCE", it shall provide:</w:t>
      </w:r>
    </w:p>
    <w:p w14:paraId="330DEF1D" w14:textId="77777777" w:rsidR="00D244C3" w:rsidRDefault="00D244C3" w:rsidP="00D244C3">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89AEB00" w14:textId="77777777" w:rsidR="00D244C3" w:rsidRDefault="00D244C3" w:rsidP="00D244C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A363312" w14:textId="77777777" w:rsidR="00D244C3" w:rsidRDefault="00D244C3" w:rsidP="00D244C3">
      <w:pPr>
        <w:pStyle w:val="B10"/>
      </w:pPr>
      <w:r>
        <w:tab/>
        <w:t>and may provide:</w:t>
      </w:r>
    </w:p>
    <w:p w14:paraId="7C520BBB" w14:textId="77777777" w:rsidR="00D244C3" w:rsidRDefault="00D244C3" w:rsidP="00D244C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72990F19" w14:textId="77777777" w:rsidR="00D244C3" w:rsidRDefault="00D244C3" w:rsidP="00D244C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4E5302F" w14:textId="77777777" w:rsidR="00D244C3" w:rsidRDefault="00D244C3" w:rsidP="00D244C3">
      <w:pPr>
        <w:pStyle w:val="B10"/>
        <w:rPr>
          <w:lang w:val="en-US" w:eastAsia="ja-JP"/>
        </w:rPr>
      </w:pPr>
      <w:r>
        <w:rPr>
          <w:rFonts w:hint="eastAsia"/>
          <w:lang w:val="en-US" w:eastAsia="zh-CN"/>
        </w:rPr>
        <w:t>-</w:t>
      </w:r>
      <w:r>
        <w:rPr>
          <w:lang w:val="en-US" w:eastAsia="ja-JP"/>
        </w:rPr>
        <w:tab/>
        <w:t>if the</w:t>
      </w:r>
      <w:r>
        <w:t xml:space="preserve"> </w:t>
      </w:r>
      <w:r>
        <w:rPr>
          <w:lang w:val="en-US" w:eastAsia="ja-JP"/>
        </w:rPr>
        <w:t>feature "</w:t>
      </w:r>
      <w:proofErr w:type="spellStart"/>
      <w:r>
        <w:rPr>
          <w:lang w:val="en-US" w:eastAsia="ja-JP"/>
        </w:rPr>
        <w:t>ServiceExperience</w:t>
      </w:r>
      <w:proofErr w:type="spellEnd"/>
      <w:r>
        <w:rPr>
          <w:lang w:val="en-US" w:eastAsia="ja-JP"/>
        </w:rPr>
        <w:t>" is supported and the event is "SERVICE_EXPERIENCE", shall provide:</w:t>
      </w:r>
    </w:p>
    <w:p w14:paraId="17766FE4"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5AF3833" w14:textId="77777777" w:rsidR="00D244C3" w:rsidRDefault="00D244C3" w:rsidP="00D244C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1E0BC31D" w14:textId="77777777" w:rsidR="00D244C3" w:rsidRDefault="00D244C3" w:rsidP="00D244C3">
      <w:pPr>
        <w:pStyle w:val="NO"/>
      </w:pPr>
      <w:r>
        <w:t>NOTE</w:t>
      </w:r>
      <w:r>
        <w:rPr>
          <w:rFonts w:eastAsia="DengXian"/>
        </w:rPr>
        <w:t> 7</w:t>
      </w:r>
      <w:r>
        <w:t>:</w:t>
      </w:r>
      <w:r>
        <w:tab/>
        <w:t>The network slice instance of a PDU session is not available in the PCF.</w:t>
      </w:r>
    </w:p>
    <w:p w14:paraId="4448E70F" w14:textId="77777777" w:rsidR="00D244C3" w:rsidRDefault="00D244C3" w:rsidP="00D244C3">
      <w:pPr>
        <w:pStyle w:val="B10"/>
      </w:pPr>
      <w:r>
        <w:t>-</w:t>
      </w:r>
      <w:r>
        <w:tab/>
        <w:t>and may provide:</w:t>
      </w:r>
    </w:p>
    <w:p w14:paraId="3BD4F4C7" w14:textId="77777777" w:rsidR="00D244C3" w:rsidRDefault="00D244C3" w:rsidP="00D244C3">
      <w:pPr>
        <w:pStyle w:val="B2"/>
      </w:pPr>
      <w:r>
        <w:t>1)</w:t>
      </w:r>
      <w:r>
        <w:tab/>
        <w:t>identification of application to which the subscription applies via identification of application(s) by "</w:t>
      </w:r>
      <w:proofErr w:type="spellStart"/>
      <w:r>
        <w:t>appIds</w:t>
      </w:r>
      <w:proofErr w:type="spellEnd"/>
      <w:r>
        <w:t>" attribute;</w:t>
      </w:r>
    </w:p>
    <w:p w14:paraId="73BF5753"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E85ED9D" w14:textId="77777777" w:rsidR="00D244C3" w:rsidRDefault="00D244C3" w:rsidP="00D244C3">
      <w:pPr>
        <w:pStyle w:val="B2"/>
        <w:rPr>
          <w:lang w:val="en-US" w:eastAsia="ja-JP"/>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ja-JP"/>
        </w:rPr>
        <w:t xml:space="preserve"> </w:t>
      </w:r>
    </w:p>
    <w:p w14:paraId="42F94739" w14:textId="77777777" w:rsidR="00D244C3" w:rsidRDefault="00D244C3" w:rsidP="00D244C3">
      <w:pPr>
        <w:pStyle w:val="B2"/>
        <w:rPr>
          <w:lang w:val="en-US" w:eastAsia="ja-JP"/>
        </w:rPr>
      </w:pPr>
      <w:r>
        <w:rPr>
          <w:rFonts w:hint="eastAsia"/>
          <w:lang w:eastAsia="ja-JP"/>
        </w:rPr>
        <w:t>4</w:t>
      </w:r>
      <w:r>
        <w:t>)</w:t>
      </w:r>
      <w:r>
        <w:tab/>
        <w:t>identification of user plane access to DN(s) which the subscription applies as the "</w:t>
      </w:r>
      <w:proofErr w:type="spellStart"/>
      <w:r>
        <w:t>dnais</w:t>
      </w:r>
      <w:proofErr w:type="spellEnd"/>
      <w:r>
        <w:t>" attribute;</w:t>
      </w:r>
    </w:p>
    <w:p w14:paraId="702E2F78" w14:textId="77777777" w:rsidR="00D244C3" w:rsidRDefault="00D244C3" w:rsidP="00D244C3">
      <w:pPr>
        <w:pStyle w:val="B2"/>
        <w:rPr>
          <w:lang w:val="en-US" w:eastAsia="ja-JP"/>
        </w:rPr>
      </w:pPr>
      <w:r>
        <w:rPr>
          <w:lang w:val="en-US" w:eastAsia="zh-CN"/>
        </w:rPr>
        <w:t>5</w:t>
      </w:r>
      <w:r>
        <w:rPr>
          <w:lang w:val="en-US" w:eastAsia="ja-JP"/>
        </w:rPr>
        <w:t>)</w:t>
      </w:r>
      <w:bookmarkStart w:id="54" w:name="_Hlk27394264"/>
      <w:r>
        <w:rPr>
          <w:lang w:val="en-US" w:eastAsia="ja-JP"/>
        </w:rPr>
        <w:tab/>
      </w:r>
      <w:bookmarkEnd w:id="54"/>
      <w:r>
        <w:rPr>
          <w:lang w:val="en-US" w:eastAsia="ja-JP"/>
        </w:rPr>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6DFFFA9" w14:textId="77777777" w:rsidR="00D244C3" w:rsidRDefault="00D244C3" w:rsidP="00D244C3">
      <w:pPr>
        <w:pStyle w:val="B2"/>
        <w:rPr>
          <w:lang w:val="en-US" w:eastAsia="ja-JP"/>
        </w:rPr>
      </w:pPr>
      <w:r>
        <w:rPr>
          <w:lang w:val="en-US" w:eastAsia="ja-JP"/>
        </w:rPr>
        <w:t>6)</w:t>
      </w:r>
      <w:r>
        <w:rPr>
          <w:lang w:val="en-US" w:eastAsia="ja-JP"/>
        </w:rPr>
        <w:tab/>
        <w:t>if "</w:t>
      </w:r>
      <w:proofErr w:type="spellStart"/>
      <w:r>
        <w:rPr>
          <w:lang w:val="en-US" w:eastAsia="ja-JP"/>
        </w:rPr>
        <w:t>appIds</w:t>
      </w:r>
      <w:proofErr w:type="spellEnd"/>
      <w:r>
        <w:rPr>
          <w:lang w:val="en-US" w:eastAsia="ja-JP"/>
        </w:rPr>
        <w:t>" attribute is provided, the bandwidth requirement of each application by "</w:t>
      </w:r>
      <w:proofErr w:type="spellStart"/>
      <w:r>
        <w:rPr>
          <w:lang w:val="en-US" w:eastAsia="ja-JP"/>
        </w:rPr>
        <w:t>bwRequs</w:t>
      </w:r>
      <w:proofErr w:type="spellEnd"/>
      <w:r>
        <w:rPr>
          <w:lang w:val="en-US" w:eastAsia="ja-JP"/>
        </w:rPr>
        <w:t>" attribute;</w:t>
      </w:r>
    </w:p>
    <w:p w14:paraId="4A5FD3FB" w14:textId="77777777" w:rsidR="00D244C3" w:rsidRDefault="00D244C3" w:rsidP="00D244C3">
      <w:pPr>
        <w:pStyle w:val="B2"/>
        <w:rPr>
          <w:lang w:val="en-US" w:eastAsia="ja-JP"/>
        </w:rPr>
      </w:pPr>
      <w:r>
        <w:rPr>
          <w:lang w:val="en-US" w:eastAsia="ja-JP"/>
        </w:rPr>
        <w:t>7)</w:t>
      </w:r>
      <w:r>
        <w:rPr>
          <w:lang w:val="en-US" w:eastAsia="ja-JP"/>
        </w:rPr>
        <w:tab/>
        <w:t>indication of all the RAT types and/or all the frequencies that the NWDAF received for the application or specific RAT type(s) and/or frequency(</w:t>
      </w:r>
      <w:proofErr w:type="spellStart"/>
      <w:r>
        <w:rPr>
          <w:lang w:val="en-US" w:eastAsia="ja-JP"/>
        </w:rPr>
        <w:t>ies</w:t>
      </w:r>
      <w:proofErr w:type="spellEnd"/>
      <w:r>
        <w:rPr>
          <w:lang w:val="en-US" w:eastAsia="ja-JP"/>
        </w:rPr>
        <w:t>) and the service experience threshold value(s) for the RAT Type(s) and/or Frequency value(s) where the UE camps on by "</w:t>
      </w:r>
      <w:proofErr w:type="spellStart"/>
      <w:r>
        <w:rPr>
          <w:lang w:val="en-US" w:eastAsia="ja-JP"/>
        </w:rPr>
        <w:t>ratFreqs</w:t>
      </w:r>
      <w:proofErr w:type="spellEnd"/>
      <w:r>
        <w:rPr>
          <w:lang w:val="en-US" w:eastAsia="ja-JP"/>
        </w:rPr>
        <w:t>" attribute if the feature "</w:t>
      </w:r>
      <w:proofErr w:type="spellStart"/>
      <w:r>
        <w:rPr>
          <w:lang w:val="en-US" w:eastAsia="ja-JP"/>
        </w:rPr>
        <w:t>ServiceExperienceExt</w:t>
      </w:r>
      <w:proofErr w:type="spellEnd"/>
      <w:r>
        <w:rPr>
          <w:lang w:val="en-US" w:eastAsia="ja-JP"/>
        </w:rPr>
        <w:t>" is also supported; and/or</w:t>
      </w:r>
    </w:p>
    <w:p w14:paraId="59541900" w14:textId="77777777" w:rsidR="00D244C3" w:rsidRDefault="00D244C3" w:rsidP="00D244C3">
      <w:pPr>
        <w:pStyle w:val="B2"/>
        <w:rPr>
          <w:lang w:val="en-US" w:eastAsia="ja-JP"/>
        </w:rPr>
      </w:pPr>
      <w:r>
        <w:rPr>
          <w:lang w:val="en-US" w:eastAsia="ja-JP"/>
        </w:rPr>
        <w:t>8)</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val="en-US" w:eastAsia="ja-JP"/>
        </w:rPr>
        <w:t>SERVICE_EXPERIENCE</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0A500685" w14:textId="77777777" w:rsidR="00D244C3" w:rsidRDefault="00D244C3" w:rsidP="00D244C3">
      <w:pPr>
        <w:pStyle w:val="B2"/>
      </w:pPr>
      <w:r>
        <w:t>9)</w:t>
      </w:r>
      <w:r>
        <w:tab/>
        <w:t>the identification of the UPF as the "</w:t>
      </w:r>
      <w:proofErr w:type="spellStart"/>
      <w:r>
        <w:t>upfInfo</w:t>
      </w:r>
      <w:proofErr w:type="spellEnd"/>
      <w:r>
        <w:t xml:space="preserve">" attribute </w:t>
      </w:r>
      <w:r>
        <w:rPr>
          <w:lang w:val="en-US" w:eastAsia="ja-JP"/>
        </w:rPr>
        <w:t>if the feature "</w:t>
      </w:r>
      <w:proofErr w:type="spellStart"/>
      <w:r>
        <w:rPr>
          <w:lang w:val="en-US" w:eastAsia="ja-JP"/>
        </w:rPr>
        <w:t>ServiceExperienceExt</w:t>
      </w:r>
      <w:proofErr w:type="spellEnd"/>
      <w:r>
        <w:rPr>
          <w:lang w:val="en-US" w:eastAsia="ja-JP"/>
        </w:rPr>
        <w:t>" is also supported</w:t>
      </w:r>
      <w:r>
        <w:t xml:space="preserve">; </w:t>
      </w:r>
      <w:r>
        <w:rPr>
          <w:lang w:val="en-US" w:eastAsia="ja-JP"/>
        </w:rPr>
        <w:t>and/or</w:t>
      </w:r>
    </w:p>
    <w:p w14:paraId="3B16D6E9" w14:textId="77777777" w:rsidR="00D244C3" w:rsidRDefault="00D244C3" w:rsidP="00D244C3">
      <w:pPr>
        <w:pStyle w:val="B2"/>
      </w:pPr>
      <w:r>
        <w:rPr>
          <w:lang w:val="en-US" w:eastAsia="ja-JP"/>
        </w:rPr>
        <w:t>10)</w:t>
      </w:r>
      <w:r>
        <w:rPr>
          <w:lang w:val="en-US" w:eastAsia="ja-JP"/>
        </w:rPr>
        <w:tab/>
      </w:r>
      <w:r>
        <w:t>IP address(s)/FQDN(s) of the Application Server(s) as the "</w:t>
      </w:r>
      <w:proofErr w:type="spellStart"/>
      <w:r>
        <w:rPr>
          <w:lang w:eastAsia="zh-CN"/>
        </w:rPr>
        <w:t>appServerAddrs</w:t>
      </w:r>
      <w:proofErr w:type="spellEnd"/>
      <w:r>
        <w:t xml:space="preserve">" attribute </w:t>
      </w:r>
      <w:r>
        <w:rPr>
          <w:lang w:val="en-US" w:eastAsia="ja-JP"/>
        </w:rPr>
        <w:t>if the feature "</w:t>
      </w:r>
      <w:proofErr w:type="spellStart"/>
      <w:r>
        <w:rPr>
          <w:lang w:val="en-US" w:eastAsia="ja-JP"/>
        </w:rPr>
        <w:t>ServiceExperienceExt</w:t>
      </w:r>
      <w:proofErr w:type="spellEnd"/>
      <w:r>
        <w:rPr>
          <w:lang w:val="en-US" w:eastAsia="ja-JP"/>
        </w:rPr>
        <w:t xml:space="preserve">" is also </w:t>
      </w:r>
      <w:r>
        <w:t>supported; and/or</w:t>
      </w:r>
    </w:p>
    <w:p w14:paraId="763F8421" w14:textId="77777777" w:rsidR="00D244C3" w:rsidRDefault="00D244C3" w:rsidP="00D244C3">
      <w:pPr>
        <w:pStyle w:val="B2"/>
      </w:pPr>
      <w:r>
        <w:t>11)</w:t>
      </w:r>
      <w:r>
        <w:tab/>
        <w:t>combination of PDU Session parameters as the "</w:t>
      </w:r>
      <w:proofErr w:type="spellStart"/>
      <w:r>
        <w:t>pduSesInfos</w:t>
      </w:r>
      <w:proofErr w:type="spellEnd"/>
      <w:r>
        <w:t>" attribute if the feature "ServiceExperienceExt2_eNA" is also supported;</w:t>
      </w:r>
    </w:p>
    <w:p w14:paraId="7DBCDDDF" w14:textId="77777777" w:rsidR="00D244C3" w:rsidRDefault="00D244C3" w:rsidP="00D244C3">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5198A5D4" w14:textId="77777777" w:rsidR="00D244C3" w:rsidRDefault="00D244C3" w:rsidP="00D244C3">
      <w:pPr>
        <w:pStyle w:val="B10"/>
      </w:pPr>
      <w:r>
        <w:t>-</w:t>
      </w:r>
      <w:r>
        <w:tab/>
        <w:t>if the feature "</w:t>
      </w:r>
      <w:proofErr w:type="spellStart"/>
      <w:r>
        <w:t>UeMobility</w:t>
      </w:r>
      <w:proofErr w:type="spellEnd"/>
      <w:r>
        <w:t>" is supported and the event is "UE_MOBILITY", shall provide:</w:t>
      </w:r>
    </w:p>
    <w:p w14:paraId="681E8C8E"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7031BEB" w14:textId="77777777" w:rsidR="00D244C3" w:rsidRDefault="00D244C3" w:rsidP="00D244C3">
      <w:pPr>
        <w:pStyle w:val="B2"/>
        <w:ind w:firstLine="0"/>
      </w:pPr>
    </w:p>
    <w:p w14:paraId="4D52FBA2" w14:textId="77777777" w:rsidR="00D244C3" w:rsidRPr="004129E8" w:rsidRDefault="00D244C3" w:rsidP="00D244C3">
      <w:pPr>
        <w:pStyle w:val="NO"/>
        <w:rPr>
          <w:lang w:val="en-US"/>
        </w:rPr>
      </w:pPr>
      <w:r w:rsidRPr="004129E8">
        <w:rPr>
          <w:rFonts w:eastAsia="DengXian"/>
          <w:lang w:val="en-US"/>
        </w:rPr>
        <w:lastRenderedPageBreak/>
        <w:t>NOTE </w:t>
      </w:r>
      <w:r>
        <w:rPr>
          <w:rFonts w:eastAsia="DengXian"/>
          <w:lang w:val="en-US"/>
        </w:rPr>
        <w:t>8</w:t>
      </w:r>
      <w:r w:rsidRPr="004129E8">
        <w:rPr>
          <w:rFonts w:eastAsia="DengXian"/>
          <w:lang w:val="en-US"/>
        </w:rPr>
        <w:t>:</w:t>
      </w:r>
      <w:r w:rsidRPr="004129E8">
        <w:rPr>
          <w:rFonts w:eastAsia="DengXian"/>
          <w:lang w:val="en-US"/>
        </w:rPr>
        <w:tab/>
        <w:t>For LADN service, the consumer (e.g. SMF) provides the LADN DNN to refer the LADN service area as the AOI.</w:t>
      </w:r>
    </w:p>
    <w:p w14:paraId="038C5A09" w14:textId="77777777" w:rsidR="00D244C3" w:rsidRDefault="00D244C3" w:rsidP="00D244C3">
      <w:pPr>
        <w:pStyle w:val="B10"/>
      </w:pPr>
      <w:r>
        <w:t>-</w:t>
      </w:r>
      <w:r>
        <w:tab/>
        <w:t>and may provide:</w:t>
      </w:r>
    </w:p>
    <w:p w14:paraId="3A66B920" w14:textId="77777777" w:rsidR="00D244C3" w:rsidRDefault="00D244C3" w:rsidP="00D244C3">
      <w:pPr>
        <w:pStyle w:val="B2"/>
      </w:pPr>
      <w:r>
        <w:t>1)</w:t>
      </w:r>
      <w:r>
        <w:tab/>
        <w:t>identification of network area to which the subscription applies via identification of network area(s) by "</w:t>
      </w:r>
      <w:proofErr w:type="spellStart"/>
      <w:r>
        <w:t>networkArea</w:t>
      </w:r>
      <w:proofErr w:type="spellEnd"/>
      <w:r>
        <w:t>" attribute;</w:t>
      </w:r>
    </w:p>
    <w:p w14:paraId="11D8E0C3" w14:textId="77777777" w:rsidR="00D244C3" w:rsidRDefault="00D244C3" w:rsidP="00D244C3">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48334E0A" w14:textId="77777777" w:rsidR="00D244C3" w:rsidRDefault="00D244C3" w:rsidP="00D244C3">
      <w:pPr>
        <w:pStyle w:val="B2"/>
      </w:pPr>
      <w:r>
        <w:t>3)</w:t>
      </w:r>
      <w:r>
        <w:tab/>
        <w:t>if the feature "</w:t>
      </w:r>
      <w:proofErr w:type="spellStart"/>
      <w:r>
        <w:t>UeMobilityExt</w:t>
      </w:r>
      <w:proofErr w:type="spellEnd"/>
      <w:r>
        <w:t xml:space="preserve">" is supported, </w:t>
      </w:r>
    </w:p>
    <w:p w14:paraId="7345AE1F" w14:textId="77777777" w:rsidR="00D244C3" w:rsidRDefault="00D244C3" w:rsidP="00D244C3">
      <w:pPr>
        <w:pStyle w:val="B2"/>
        <w:ind w:firstLine="0"/>
      </w:pPr>
      <w:r>
        <w:t>i)</w:t>
      </w:r>
      <w:r>
        <w:tab/>
        <w:t>identification of LADN DNN in the "</w:t>
      </w:r>
      <w:proofErr w:type="spellStart"/>
      <w:r>
        <w:t>ladnDnns</w:t>
      </w:r>
      <w:proofErr w:type="spellEnd"/>
      <w:r>
        <w:t xml:space="preserve">" attribute; </w:t>
      </w:r>
    </w:p>
    <w:p w14:paraId="5335C8F5" w14:textId="77777777" w:rsidR="00D244C3" w:rsidRDefault="00D244C3" w:rsidP="00D244C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16B35D8" w14:textId="77777777" w:rsidR="00D244C3" w:rsidRDefault="00D244C3" w:rsidP="00D244C3">
      <w:pPr>
        <w:pStyle w:val="B2"/>
        <w:rPr>
          <w:lang w:val="en-US" w:eastAsia="ja-JP"/>
        </w:rPr>
      </w:pPr>
      <w:r>
        <w:rPr>
          <w:lang w:val="en-US" w:eastAsia="ja-JP"/>
        </w:rPr>
        <w:t>4)</w:t>
      </w:r>
      <w:r>
        <w:tab/>
      </w:r>
      <w:r>
        <w:rPr>
          <w:lang w:val="en-US" w:eastAsia="ja-JP"/>
        </w:rPr>
        <w:t>other UE mobility analytics requirements in "</w:t>
      </w:r>
      <w:proofErr w:type="spellStart"/>
      <w:r>
        <w:rPr>
          <w:rFonts w:hint="eastAsia"/>
          <w:lang w:eastAsia="zh-CN"/>
        </w:rPr>
        <w:t>u</w:t>
      </w:r>
      <w:r>
        <w:rPr>
          <w:lang w:eastAsia="zh-CN"/>
        </w:rPr>
        <w:t>eMobilityReqs</w:t>
      </w:r>
      <w:proofErr w:type="spellEnd"/>
      <w:r>
        <w:rPr>
          <w:lang w:val="en-US" w:eastAsia="ja-JP"/>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ja-JP"/>
        </w:rPr>
        <w:t>;</w:t>
      </w:r>
    </w:p>
    <w:p w14:paraId="18FD8D51" w14:textId="77777777" w:rsidR="00D244C3" w:rsidRDefault="00D244C3" w:rsidP="00D244C3">
      <w:pPr>
        <w:pStyle w:val="B10"/>
      </w:pPr>
      <w:r>
        <w:rPr>
          <w:lang w:val="en-US" w:eastAsia="ja-JP"/>
        </w:rPr>
        <w:t>5)</w:t>
      </w:r>
      <w:r>
        <w:tab/>
      </w:r>
      <w:r>
        <w:rPr>
          <w:lang w:val="en-US" w:eastAsia="ja-JP"/>
        </w:rPr>
        <w:t>an optional list of analytics subsets carried by "</w:t>
      </w:r>
      <w:proofErr w:type="spellStart"/>
      <w:r>
        <w:rPr>
          <w:lang w:val="en-US" w:eastAsia="ja-JP"/>
        </w:rPr>
        <w:t>listOfAnaSubsets</w:t>
      </w:r>
      <w:proofErr w:type="spellEnd"/>
      <w:r>
        <w:rPr>
          <w:lang w:val="en-US" w:eastAsia="ja-JP"/>
        </w:rPr>
        <w:t xml:space="preserve">" attribute with value(s) only applicable to </w:t>
      </w:r>
      <w:r>
        <w:t>"UE_MOBILITY"</w:t>
      </w:r>
      <w:r>
        <w:rPr>
          <w:lang w:val="en-US" w:eastAsia="ja-JP"/>
        </w:rPr>
        <w:t xml:space="preserve"> event, if the </w:t>
      </w:r>
      <w:r>
        <w:t>"UeMobility</w:t>
      </w:r>
      <w:r>
        <w:rPr>
          <w:lang w:eastAsia="zh-CN"/>
        </w:rPr>
        <w:t>Ext2_eNA</w:t>
      </w:r>
      <w:r>
        <w:t xml:space="preserve">" and </w:t>
      </w:r>
      <w:r>
        <w:rPr>
          <w:lang w:val="en-US" w:eastAsia="ja-JP"/>
        </w:rPr>
        <w:t>"</w:t>
      </w:r>
      <w:proofErr w:type="spellStart"/>
      <w:r>
        <w:rPr>
          <w:lang w:val="en-US" w:eastAsia="ja-JP"/>
        </w:rPr>
        <w:t>EneNA</w:t>
      </w:r>
      <w:proofErr w:type="spellEnd"/>
      <w:r>
        <w:rPr>
          <w:lang w:val="en-US" w:eastAsia="ja-JP"/>
        </w:rPr>
        <w:t>" features are supported;</w:t>
      </w:r>
      <w:r>
        <w:t>-</w:t>
      </w:r>
      <w:r>
        <w:tab/>
        <w:t>if the feature "</w:t>
      </w:r>
      <w:proofErr w:type="spellStart"/>
      <w:r>
        <w:t>UeCommunication</w:t>
      </w:r>
      <w:proofErr w:type="spellEnd"/>
      <w:r>
        <w:t>" is supported and the event is "UE_COMM", shall provide:</w:t>
      </w:r>
    </w:p>
    <w:p w14:paraId="52231AD7"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7C98FB6" w14:textId="77777777" w:rsidR="00D244C3" w:rsidRDefault="00D244C3" w:rsidP="00D244C3">
      <w:pPr>
        <w:pStyle w:val="B10"/>
      </w:pPr>
      <w:r>
        <w:t>-</w:t>
      </w:r>
      <w:r>
        <w:tab/>
        <w:t>and may provide:</w:t>
      </w:r>
    </w:p>
    <w:p w14:paraId="7A9AF847" w14:textId="77777777" w:rsidR="00D244C3" w:rsidRDefault="00D244C3" w:rsidP="00D244C3">
      <w:pPr>
        <w:pStyle w:val="B2"/>
      </w:pPr>
      <w:r>
        <w:t>1)</w:t>
      </w:r>
      <w:r>
        <w:tab/>
        <w:t>identification of the application in the "</w:t>
      </w:r>
      <w:proofErr w:type="spellStart"/>
      <w:r>
        <w:t>appIds</w:t>
      </w:r>
      <w:proofErr w:type="spellEnd"/>
      <w:r>
        <w:t>" attribute;</w:t>
      </w:r>
    </w:p>
    <w:p w14:paraId="2633C0B8"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w:t>
      </w:r>
    </w:p>
    <w:p w14:paraId="2A750F50" w14:textId="77777777" w:rsidR="00D244C3" w:rsidRDefault="00D244C3" w:rsidP="00D244C3">
      <w:pPr>
        <w:pStyle w:val="B2"/>
      </w:pPr>
      <w:r>
        <w:t>3)</w:t>
      </w:r>
      <w:r>
        <w:tab/>
        <w:t>an identification of DNN in the "</w:t>
      </w:r>
      <w:proofErr w:type="spellStart"/>
      <w:r>
        <w:t>dnns</w:t>
      </w:r>
      <w:proofErr w:type="spellEnd"/>
      <w:r>
        <w:t>" attribute;</w:t>
      </w:r>
    </w:p>
    <w:p w14:paraId="67D939F1" w14:textId="77777777" w:rsidR="00D244C3" w:rsidRDefault="00D244C3" w:rsidP="00D244C3">
      <w:pPr>
        <w:pStyle w:val="B2"/>
      </w:pPr>
      <w:r>
        <w:t>4)</w:t>
      </w:r>
      <w:r>
        <w:tab/>
        <w:t>identification of network slice in the "</w:t>
      </w:r>
      <w:proofErr w:type="spellStart"/>
      <w:r>
        <w:t>snssais</w:t>
      </w:r>
      <w:proofErr w:type="spellEnd"/>
      <w:r>
        <w:t>" attribute; and/or</w:t>
      </w:r>
    </w:p>
    <w:p w14:paraId="1390B024" w14:textId="77777777" w:rsidR="00D244C3" w:rsidRDefault="00D244C3" w:rsidP="00D244C3">
      <w:pPr>
        <w:pStyle w:val="B2"/>
        <w:rPr>
          <w:lang w:val="en-US" w:eastAsia="ja-JP"/>
        </w:rPr>
      </w:pPr>
      <w:r>
        <w:rPr>
          <w:lang w:val="en-US" w:eastAsia="ja-JP"/>
        </w:rPr>
        <w:t>5)</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"UE_COMM"</w:t>
      </w:r>
      <w:r>
        <w:rPr>
          <w:lang w:val="en-US" w:eastAsia="ja-JP"/>
        </w:rPr>
        <w:t xml:space="preserve"> event, if the "</w:t>
      </w:r>
      <w:proofErr w:type="spellStart"/>
      <w:r>
        <w:rPr>
          <w:lang w:val="en-US" w:eastAsia="ja-JP"/>
        </w:rPr>
        <w:t>EneNA</w:t>
      </w:r>
      <w:proofErr w:type="spellEnd"/>
      <w:r>
        <w:rPr>
          <w:lang w:val="en-US" w:eastAsia="ja-JP"/>
        </w:rPr>
        <w:t>" feature is supported;</w:t>
      </w:r>
    </w:p>
    <w:p w14:paraId="30C20389" w14:textId="77777777" w:rsidR="00D244C3" w:rsidRDefault="00D244C3" w:rsidP="00D244C3">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1E0E69ED" w14:textId="77777777" w:rsidR="00D244C3" w:rsidRDefault="00D244C3" w:rsidP="00D244C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A0263B1" w14:textId="77777777" w:rsidR="00D244C3" w:rsidRDefault="00D244C3" w:rsidP="00D244C3">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38B758CA" w14:textId="77777777" w:rsidR="00D244C3" w:rsidRDefault="00D244C3" w:rsidP="00D244C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6CD60EE7" w14:textId="77777777" w:rsidR="00D244C3" w:rsidRDefault="00D244C3" w:rsidP="00D244C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B06A5BB" w14:textId="77777777" w:rsidR="00D244C3" w:rsidRDefault="00D244C3" w:rsidP="00D244C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910F3D6" w14:textId="77777777" w:rsidR="00D244C3" w:rsidRDefault="00D244C3" w:rsidP="00D244C3">
      <w:pPr>
        <w:pStyle w:val="B10"/>
        <w:rPr>
          <w:lang w:eastAsia="zh-CN"/>
        </w:rPr>
      </w:pPr>
      <w:r>
        <w:rPr>
          <w:lang w:eastAsia="zh-CN"/>
        </w:rPr>
        <w:t>-</w:t>
      </w:r>
      <w:r>
        <w:rPr>
          <w:lang w:eastAsia="zh-CN"/>
        </w:rPr>
        <w:tab/>
        <w:t xml:space="preserve">and may include: </w:t>
      </w:r>
    </w:p>
    <w:p w14:paraId="1A675128" w14:textId="77777777" w:rsidR="00D244C3" w:rsidRDefault="00D244C3" w:rsidP="00D244C3">
      <w:pPr>
        <w:pStyle w:val="B2"/>
      </w:pPr>
      <w:r>
        <w:t>1)</w:t>
      </w:r>
      <w:r>
        <w:tab/>
        <w:t>identification of network slice(s) by "</w:t>
      </w:r>
      <w:proofErr w:type="spellStart"/>
      <w:r>
        <w:t>snssais</w:t>
      </w:r>
      <w:proofErr w:type="spellEnd"/>
      <w:r>
        <w:t>" attribute;</w:t>
      </w:r>
    </w:p>
    <w:p w14:paraId="08A11B1D" w14:textId="77777777" w:rsidR="00D244C3" w:rsidRDefault="00D244C3" w:rsidP="00D244C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2799E820" w14:textId="77777777" w:rsidR="00D244C3" w:rsidRDefault="00D244C3" w:rsidP="00D244C3">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566ADD21" w14:textId="77777777" w:rsidR="00D244C3" w:rsidRDefault="00D244C3" w:rsidP="00D244C3">
      <w:pPr>
        <w:pStyle w:val="B10"/>
      </w:pPr>
      <w:r>
        <w:lastRenderedPageBreak/>
        <w:t>-</w:t>
      </w:r>
      <w:r>
        <w:tab/>
        <w:t>if the feature "</w:t>
      </w:r>
      <w:proofErr w:type="spellStart"/>
      <w:r>
        <w:t>AbnormalBehaviour</w:t>
      </w:r>
      <w:proofErr w:type="spellEnd"/>
      <w:r>
        <w:t>" is supported and the event is "ABNORMAL_BEHAVIOUR", shall provide:</w:t>
      </w:r>
    </w:p>
    <w:p w14:paraId="5CB21C18"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7ECAE25" w14:textId="77777777" w:rsidR="00D244C3" w:rsidRDefault="00D244C3" w:rsidP="00D244C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ja-JP"/>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ja-JP"/>
        </w:rPr>
        <w:t>expected analytics type as follows:</w:t>
      </w:r>
    </w:p>
    <w:p w14:paraId="0DE18ABA" w14:textId="77777777" w:rsidR="00D244C3" w:rsidRDefault="00D244C3" w:rsidP="00D244C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2093A769" w14:textId="77777777" w:rsidR="00D244C3" w:rsidRDefault="00D244C3" w:rsidP="00D244C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5B8A3691" w14:textId="77777777" w:rsidR="00D244C3" w:rsidRDefault="00D244C3" w:rsidP="00D244C3">
      <w:pPr>
        <w:pStyle w:val="B3"/>
      </w:pPr>
      <w:r>
        <w:t>c)</w:t>
      </w:r>
      <w:r>
        <w:tab/>
        <w:t>if "</w:t>
      </w:r>
      <w:proofErr w:type="spellStart"/>
      <w:r>
        <w:t>exptAnaType</w:t>
      </w:r>
      <w:proofErr w:type="spellEnd"/>
      <w:r>
        <w:t>" attribute sets to "MOBILITY_AND_COMMUN", the corresponding list of Exception Ids includes all above derived exception Ids.</w:t>
      </w:r>
    </w:p>
    <w:p w14:paraId="605C4732" w14:textId="77777777" w:rsidR="00D244C3" w:rsidRDefault="00D244C3" w:rsidP="00D244C3">
      <w:pPr>
        <w:pStyle w:val="B2"/>
      </w:pPr>
      <w:r>
        <w:tab/>
        <w:t xml:space="preserve">The derived list of Exception Ids is used by the NWDAF to notify the NF service consumer when UE's behaviour is exceptional based on one or more Exception Ids within the list. </w:t>
      </w:r>
    </w:p>
    <w:p w14:paraId="4F241FEE" w14:textId="77777777" w:rsidR="00D244C3" w:rsidRDefault="00D244C3" w:rsidP="00D244C3">
      <w:pPr>
        <w:pStyle w:val="B2"/>
      </w:pPr>
      <w:r>
        <w:tab/>
        <w:t>If the "</w:t>
      </w:r>
      <w:proofErr w:type="spellStart"/>
      <w:r>
        <w:t>anyUe</w:t>
      </w:r>
      <w:proofErr w:type="spellEnd"/>
      <w:r>
        <w:t>" attribute in the "</w:t>
      </w:r>
      <w:proofErr w:type="spellStart"/>
      <w:r>
        <w:t>tgtUe</w:t>
      </w:r>
      <w:proofErr w:type="spellEnd"/>
      <w:r>
        <w:t>" attribute sets to "true":</w:t>
      </w:r>
    </w:p>
    <w:p w14:paraId="37E9D457" w14:textId="77777777" w:rsidR="00D244C3" w:rsidRDefault="00D244C3" w:rsidP="00D244C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083D025" w14:textId="77777777" w:rsidR="00D244C3" w:rsidRDefault="00D244C3" w:rsidP="00D244C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BD4DA4E" w14:textId="77777777" w:rsidR="00D244C3" w:rsidRDefault="00D244C3" w:rsidP="00D244C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FC7CB63" w14:textId="77777777" w:rsidR="00D244C3" w:rsidRDefault="00D244C3" w:rsidP="00D244C3">
      <w:pPr>
        <w:pStyle w:val="B10"/>
      </w:pPr>
      <w:r>
        <w:t>-</w:t>
      </w:r>
      <w:r>
        <w:tab/>
        <w:t>and may provide:</w:t>
      </w:r>
    </w:p>
    <w:p w14:paraId="1ED261EB" w14:textId="77777777" w:rsidR="00D244C3" w:rsidRDefault="00D244C3" w:rsidP="00D244C3">
      <w:pPr>
        <w:pStyle w:val="B2"/>
        <w:rPr>
          <w:lang w:val="en-US" w:eastAsia="ja-JP"/>
        </w:rPr>
      </w:pPr>
      <w:r>
        <w:rPr>
          <w:lang w:val="en-US" w:eastAsia="ja-JP"/>
        </w:rPr>
        <w:t>1)</w:t>
      </w:r>
      <w:r>
        <w:rPr>
          <w:lang w:val="en-US" w:eastAsia="ja-JP"/>
        </w:rPr>
        <w:tab/>
        <w:t xml:space="preserve">expected UE </w:t>
      </w:r>
      <w:proofErr w:type="spellStart"/>
      <w:r>
        <w:rPr>
          <w:lang w:val="en-US" w:eastAsia="ja-JP"/>
        </w:rPr>
        <w:t>behaviour</w:t>
      </w:r>
      <w:proofErr w:type="spellEnd"/>
      <w:r>
        <w:rPr>
          <w:lang w:val="en-US" w:eastAsia="ja-JP"/>
        </w:rPr>
        <w:t xml:space="preserve"> via "</w:t>
      </w:r>
      <w:proofErr w:type="spellStart"/>
      <w:r>
        <w:rPr>
          <w:lang w:val="en-US" w:eastAsia="ja-JP"/>
        </w:rPr>
        <w:t>exptUeBehav</w:t>
      </w:r>
      <w:proofErr w:type="spellEnd"/>
      <w:r>
        <w:rPr>
          <w:lang w:val="en-US" w:eastAsia="ja-JP"/>
        </w:rPr>
        <w:t>" attribute; and</w:t>
      </w:r>
    </w:p>
    <w:p w14:paraId="08033CC1" w14:textId="77777777" w:rsidR="00D244C3" w:rsidRDefault="00D244C3" w:rsidP="00D244C3">
      <w:pPr>
        <w:pStyle w:val="B10"/>
      </w:pPr>
      <w:r>
        <w:t>-</w:t>
      </w:r>
      <w:r>
        <w:tab/>
        <w:t>if the feature "</w:t>
      </w:r>
      <w:proofErr w:type="spellStart"/>
      <w:r>
        <w:t>UserDataCongestion</w:t>
      </w:r>
      <w:proofErr w:type="spellEnd"/>
      <w:r>
        <w:t>" is supported and the event is "USER_DATA_CONGESTION", shall provide:</w:t>
      </w:r>
    </w:p>
    <w:p w14:paraId="7F3E7D6B"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1B5E72C0" w14:textId="77777777" w:rsidR="00D244C3" w:rsidRDefault="00D244C3" w:rsidP="00D244C3">
      <w:pPr>
        <w:pStyle w:val="B10"/>
      </w:pPr>
      <w:r>
        <w:t>-</w:t>
      </w:r>
      <w:r>
        <w:tab/>
        <w:t>and may include:</w:t>
      </w:r>
    </w:p>
    <w:p w14:paraId="1164F36A" w14:textId="77777777" w:rsidR="00D244C3" w:rsidRDefault="00D244C3" w:rsidP="00D244C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8DADDCE" w14:textId="77777777" w:rsidR="00D244C3" w:rsidRDefault="00D244C3" w:rsidP="00D244C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F7C1FCC" w14:textId="77777777" w:rsidR="00D244C3" w:rsidRDefault="00D244C3" w:rsidP="00D244C3">
      <w:pPr>
        <w:pStyle w:val="B2"/>
      </w:pPr>
      <w:r>
        <w:t>3)</w:t>
      </w:r>
      <w:r>
        <w:tab/>
        <w:t>identification of network slice(s) by "</w:t>
      </w:r>
      <w:proofErr w:type="spellStart"/>
      <w:r>
        <w:t>snssais</w:t>
      </w:r>
      <w:proofErr w:type="spellEnd"/>
      <w:r>
        <w:t>" attribute;</w:t>
      </w:r>
    </w:p>
    <w:p w14:paraId="47DCA788" w14:textId="77777777" w:rsidR="00D244C3" w:rsidRDefault="00D244C3" w:rsidP="00D244C3">
      <w:pPr>
        <w:pStyle w:val="B2"/>
        <w:rPr>
          <w:lang w:val="en-US" w:eastAsia="ja-JP"/>
        </w:rPr>
      </w:pPr>
      <w:r>
        <w:rPr>
          <w:lang w:val="en-US" w:eastAsia="ja-JP"/>
        </w:rPr>
        <w:t>4)</w:t>
      </w:r>
      <w:r>
        <w:rPr>
          <w:lang w:val="en-US" w:eastAsia="ja-JP"/>
        </w:rPr>
        <w:tab/>
        <w:t>a matching direction in the "</w:t>
      </w:r>
      <w:proofErr w:type="spellStart"/>
      <w:r>
        <w:rPr>
          <w:lang w:val="en-US" w:eastAsia="ja-JP"/>
        </w:rPr>
        <w:t>matchingDir</w:t>
      </w:r>
      <w:proofErr w:type="spellEnd"/>
      <w:r>
        <w:rPr>
          <w:lang w:val="en-US" w:eastAsia="ja-JP"/>
        </w:rPr>
        <w:t>" attribute if the "</w:t>
      </w:r>
      <w:proofErr w:type="spellStart"/>
      <w:r>
        <w:rPr>
          <w:lang w:val="en-US" w:eastAsia="ja-JP"/>
        </w:rPr>
        <w:t>congThresholds</w:t>
      </w:r>
      <w:proofErr w:type="spellEnd"/>
      <w:r>
        <w:rPr>
          <w:lang w:val="en-US" w:eastAsia="ja-JP"/>
        </w:rPr>
        <w:t>" attribute is provided;</w:t>
      </w:r>
    </w:p>
    <w:p w14:paraId="7713DEC0" w14:textId="77777777" w:rsidR="00D244C3" w:rsidRDefault="00D244C3" w:rsidP="00D244C3">
      <w:pPr>
        <w:pStyle w:val="B2"/>
        <w:rPr>
          <w:lang w:val="en-US" w:eastAsia="ja-JP"/>
        </w:rPr>
      </w:pPr>
      <w:r>
        <w:rPr>
          <w:lang w:val="en-US" w:eastAsia="ja-JP"/>
        </w:rPr>
        <w:t>5)</w:t>
      </w:r>
      <w:r>
        <w:rPr>
          <w:lang w:val="en-US" w:eastAsia="ja-JP"/>
        </w:rPr>
        <w:tab/>
        <w:t>if the feature "</w:t>
      </w:r>
      <w:proofErr w:type="spellStart"/>
      <w:r>
        <w:rPr>
          <w:lang w:val="en-US" w:eastAsia="ja-JP"/>
        </w:rPr>
        <w:t>UserDataCongestionExt</w:t>
      </w:r>
      <w:proofErr w:type="spellEnd"/>
      <w:r>
        <w:rPr>
          <w:lang w:val="en-US" w:eastAsia="ja-JP"/>
        </w:rPr>
        <w:t xml:space="preserve">" is also supported, request a list of top applications with maximum number that contribute the most to the traffic in uplink </w:t>
      </w:r>
      <w:bookmarkStart w:id="55" w:name="_Hlk79498175"/>
      <w:r>
        <w:rPr>
          <w:lang w:val="en-US" w:eastAsia="ja-JP"/>
        </w:rPr>
        <w:t xml:space="preserve">and/or downlink directions </w:t>
      </w:r>
      <w:bookmarkEnd w:id="55"/>
      <w:r>
        <w:rPr>
          <w:lang w:val="en-US" w:eastAsia="ja-JP"/>
        </w:rPr>
        <w:t>by the "</w:t>
      </w:r>
      <w:proofErr w:type="spellStart"/>
      <w:r>
        <w:rPr>
          <w:lang w:val="en-US" w:eastAsia="ja-JP"/>
        </w:rPr>
        <w:t>maxTopAppUlNbr</w:t>
      </w:r>
      <w:proofErr w:type="spellEnd"/>
      <w:r>
        <w:rPr>
          <w:lang w:val="en-US" w:eastAsia="ja-JP"/>
        </w:rPr>
        <w:t>" attribute and/or the "</w:t>
      </w:r>
      <w:proofErr w:type="spellStart"/>
      <w:r>
        <w:rPr>
          <w:lang w:val="en-US" w:eastAsia="ja-JP"/>
        </w:rPr>
        <w:t>maxTopAppDlNbr</w:t>
      </w:r>
      <w:proofErr w:type="spellEnd"/>
      <w:r>
        <w:rPr>
          <w:lang w:val="en-US" w:eastAsia="ja-JP"/>
        </w:rPr>
        <w:t xml:space="preserve">" attribute; </w:t>
      </w:r>
    </w:p>
    <w:p w14:paraId="50555D7E" w14:textId="77777777" w:rsidR="00D244C3" w:rsidRDefault="00D244C3" w:rsidP="00D244C3">
      <w:pPr>
        <w:pStyle w:val="B2"/>
        <w:rPr>
          <w:lang w:val="en-US" w:eastAsia="ja-JP"/>
        </w:rPr>
      </w:pPr>
      <w:r>
        <w:rPr>
          <w:lang w:val="en-US" w:eastAsia="ja-JP"/>
        </w:rPr>
        <w:lastRenderedPageBreak/>
        <w:t>6)</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"USER_DATA_CONGESTION"</w:t>
      </w:r>
      <w:r>
        <w:rPr>
          <w:lang w:val="en-US" w:eastAsia="ja-JP"/>
        </w:rPr>
        <w:t xml:space="preserve"> event, if the "</w:t>
      </w:r>
      <w:proofErr w:type="spellStart"/>
      <w:r>
        <w:rPr>
          <w:lang w:val="en-US" w:eastAsia="ja-JP"/>
        </w:rPr>
        <w:t>EneNA</w:t>
      </w:r>
      <w:proofErr w:type="spellEnd"/>
      <w:r>
        <w:rPr>
          <w:lang w:val="en-US" w:eastAsia="ja-JP"/>
        </w:rPr>
        <w:t>" feature is supported; and/or</w:t>
      </w:r>
    </w:p>
    <w:p w14:paraId="75F07A6B" w14:textId="77777777" w:rsidR="00D244C3" w:rsidRDefault="00D244C3" w:rsidP="00D244C3">
      <w:pPr>
        <w:pStyle w:val="B2"/>
      </w:pPr>
      <w:r>
        <w:rPr>
          <w:lang w:val="en-US" w:eastAsia="ja-JP"/>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ja-JP"/>
        </w:rPr>
        <w:t>in "</w:t>
      </w:r>
      <w:proofErr w:type="spellStart"/>
      <w:r>
        <w:t>userDataConO</w:t>
      </w:r>
      <w:r>
        <w:rPr>
          <w:lang w:eastAsia="zh-CN"/>
        </w:rPr>
        <w:t>rderCri</w:t>
      </w:r>
      <w:proofErr w:type="spellEnd"/>
      <w:r>
        <w:rPr>
          <w:lang w:val="en-US" w:eastAsia="ja-JP"/>
        </w:rPr>
        <w:t xml:space="preserve">" attribute, if the </w:t>
      </w:r>
      <w:r>
        <w:t>"UserDataCongestionExt2_eNA"</w:t>
      </w:r>
      <w:r>
        <w:rPr>
          <w:lang w:eastAsia="zh-CN"/>
        </w:rPr>
        <w:t xml:space="preserve"> feature is supported</w:t>
      </w:r>
      <w:r>
        <w:rPr>
          <w:lang w:val="en-US" w:eastAsia="ja-JP"/>
        </w:rPr>
        <w:t>;</w:t>
      </w:r>
    </w:p>
    <w:p w14:paraId="25955E4C" w14:textId="77777777" w:rsidR="00D244C3" w:rsidRDefault="00D244C3" w:rsidP="00D244C3">
      <w:pPr>
        <w:pStyle w:val="B10"/>
      </w:pPr>
      <w:r>
        <w:t>-</w:t>
      </w:r>
      <w:r>
        <w:tab/>
        <w:t>if the feature "Dispersion" is supported and the event is "DISPERSION", shall provide:</w:t>
      </w:r>
    </w:p>
    <w:p w14:paraId="6E4F5429"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56" w:name="_Hlk98159017"/>
      <w:r>
        <w:t>"</w:t>
      </w:r>
      <w:proofErr w:type="spellStart"/>
      <w:r>
        <w:t>disperClass</w:t>
      </w:r>
      <w:proofErr w:type="spellEnd"/>
      <w:r>
        <w:t>"</w:t>
      </w:r>
      <w:bookmarkEnd w:id="56"/>
      <w:r>
        <w:t xml:space="preserve"> attribute;</w:t>
      </w:r>
    </w:p>
    <w:p w14:paraId="745C9ED4" w14:textId="77777777" w:rsidR="00D244C3" w:rsidRDefault="00D244C3" w:rsidP="00D244C3">
      <w:pPr>
        <w:pStyle w:val="B10"/>
      </w:pPr>
      <w:r>
        <w:t>-</w:t>
      </w:r>
      <w:r>
        <w:tab/>
        <w:t>and may include:</w:t>
      </w:r>
    </w:p>
    <w:p w14:paraId="204627A0"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3E6ADB4C" w14:textId="77777777" w:rsidR="00D244C3" w:rsidRDefault="00D244C3" w:rsidP="00D244C3">
      <w:pPr>
        <w:pStyle w:val="B2"/>
      </w:pPr>
      <w:r>
        <w:t>2)</w:t>
      </w:r>
      <w:r>
        <w:tab/>
        <w:t>identification of network slice(s) by "</w:t>
      </w:r>
      <w:proofErr w:type="spellStart"/>
      <w:r>
        <w:t>snssais</w:t>
      </w:r>
      <w:proofErr w:type="spellEnd"/>
      <w:r>
        <w:t>" attribute;</w:t>
      </w:r>
    </w:p>
    <w:p w14:paraId="246BD8F7" w14:textId="77777777" w:rsidR="00D244C3" w:rsidRDefault="00D244C3" w:rsidP="00D244C3">
      <w:pPr>
        <w:pStyle w:val="B2"/>
        <w:rPr>
          <w:lang w:val="en-US" w:eastAsia="ja-JP"/>
        </w:rPr>
      </w:pPr>
      <w:r>
        <w:rPr>
          <w:lang w:val="en-US" w:eastAsia="ja-JP"/>
        </w:rPr>
        <w:t>3)</w:t>
      </w:r>
      <w:r>
        <w:rPr>
          <w:lang w:val="en-US" w:eastAsia="ja-JP"/>
        </w:rPr>
        <w:tab/>
        <w:t>application identifier(s) in "</w:t>
      </w:r>
      <w:proofErr w:type="spellStart"/>
      <w:r>
        <w:rPr>
          <w:lang w:val="en-US" w:eastAsia="ja-JP"/>
        </w:rPr>
        <w:t>appIds</w:t>
      </w:r>
      <w:proofErr w:type="spellEnd"/>
      <w:r>
        <w:rPr>
          <w:lang w:val="en-US" w:eastAsia="ja-JP"/>
        </w:rPr>
        <w:t>" attribute;</w:t>
      </w:r>
    </w:p>
    <w:p w14:paraId="586F33DA" w14:textId="77777777" w:rsidR="00D244C3" w:rsidRDefault="00D244C3" w:rsidP="00D244C3">
      <w:pPr>
        <w:pStyle w:val="B2"/>
        <w:rPr>
          <w:lang w:val="en-US" w:eastAsia="ja-JP"/>
        </w:rPr>
      </w:pPr>
      <w:r>
        <w:rPr>
          <w:lang w:val="en-US" w:eastAsia="ja-JP"/>
        </w:rPr>
        <w:t>4)</w:t>
      </w:r>
      <w:r>
        <w:rPr>
          <w:lang w:val="en-US" w:eastAsia="ja-JP"/>
        </w:rPr>
        <w:tab/>
        <w:t>dispersion analytics requirements in "</w:t>
      </w:r>
      <w:proofErr w:type="spellStart"/>
      <w:r>
        <w:rPr>
          <w:lang w:val="en-US" w:eastAsia="ja-JP"/>
        </w:rPr>
        <w:t>disperReqs</w:t>
      </w:r>
      <w:proofErr w:type="spellEnd"/>
      <w:r>
        <w:rPr>
          <w:lang w:val="en-US" w:eastAsia="ja-JP"/>
        </w:rPr>
        <w:t>" attribute, which for the requested dispersion type may include dispersion class, preferred ordering requirements; and/or</w:t>
      </w:r>
    </w:p>
    <w:p w14:paraId="3D250DE8" w14:textId="77777777" w:rsidR="00D244C3" w:rsidRDefault="00D244C3" w:rsidP="00D244C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DISPERSION event, if the "</w:t>
      </w:r>
      <w:proofErr w:type="spellStart"/>
      <w:r>
        <w:rPr>
          <w:lang w:val="en-US" w:eastAsia="ja-JP"/>
        </w:rPr>
        <w:t>EneNA</w:t>
      </w:r>
      <w:proofErr w:type="spellEnd"/>
      <w:r>
        <w:rPr>
          <w:lang w:val="en-US" w:eastAsia="ja-JP"/>
        </w:rPr>
        <w:t>" feature is supported;</w:t>
      </w:r>
    </w:p>
    <w:p w14:paraId="519363B5" w14:textId="77777777" w:rsidR="00D244C3" w:rsidRDefault="00D244C3" w:rsidP="00D244C3">
      <w:pPr>
        <w:pStyle w:val="B2"/>
        <w:rPr>
          <w:lang w:val="en-US" w:eastAsia="ja-JP"/>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1E64FC36" w14:textId="77777777" w:rsidR="00D244C3" w:rsidRDefault="00D244C3" w:rsidP="00D244C3">
      <w:pPr>
        <w:pStyle w:val="B10"/>
      </w:pPr>
      <w:r>
        <w:t>-</w:t>
      </w:r>
      <w:r>
        <w:tab/>
        <w:t>if the feature "</w:t>
      </w:r>
      <w:proofErr w:type="spellStart"/>
      <w:r>
        <w:t>RedundantTransmissionExp</w:t>
      </w:r>
      <w:proofErr w:type="spellEnd"/>
      <w:r>
        <w:t>" is supported and the event is "RED_TRANS_EXP", shall provide:</w:t>
      </w:r>
    </w:p>
    <w:p w14:paraId="246B96FE" w14:textId="77777777" w:rsidR="00E8181F" w:rsidRDefault="00D244C3" w:rsidP="00D244C3">
      <w:pPr>
        <w:pStyle w:val="B10"/>
        <w:rPr>
          <w:ins w:id="57" w:author="KDDI_r0" w:date="2023-06-30T17:48:00Z"/>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32C54D9" w14:textId="0965E0BE" w:rsidR="00D244C3" w:rsidRDefault="00D244C3" w:rsidP="00D244C3">
      <w:pPr>
        <w:pStyle w:val="B10"/>
      </w:pPr>
      <w:r>
        <w:t>-</w:t>
      </w:r>
      <w:r>
        <w:tab/>
        <w:t>and may include:</w:t>
      </w:r>
    </w:p>
    <w:p w14:paraId="76BFC944"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36993E00" w14:textId="77777777" w:rsidR="00D244C3" w:rsidRDefault="00D244C3" w:rsidP="00D244C3">
      <w:pPr>
        <w:pStyle w:val="B2"/>
      </w:pPr>
      <w:r>
        <w:t>2)</w:t>
      </w:r>
      <w:r>
        <w:tab/>
        <w:t>identification of network slice(s) by "</w:t>
      </w:r>
      <w:proofErr w:type="spellStart"/>
      <w:r>
        <w:t>snssais</w:t>
      </w:r>
      <w:proofErr w:type="spellEnd"/>
      <w:r>
        <w:t>" attribute;</w:t>
      </w:r>
    </w:p>
    <w:p w14:paraId="2FEC4910" w14:textId="77777777" w:rsidR="00D244C3" w:rsidRDefault="00D244C3" w:rsidP="00D244C3">
      <w:pPr>
        <w:pStyle w:val="B2"/>
        <w:rPr>
          <w:lang w:val="en-US" w:eastAsia="ja-JP"/>
        </w:rPr>
      </w:pPr>
      <w:r>
        <w:rPr>
          <w:lang w:val="en-US" w:eastAsia="ja-JP"/>
        </w:rPr>
        <w:t>3)</w:t>
      </w:r>
      <w:r>
        <w:rPr>
          <w:lang w:val="en-US" w:eastAsia="ja-JP"/>
        </w:rPr>
        <w:tab/>
        <w:t>identification of DNN in the "</w:t>
      </w:r>
      <w:proofErr w:type="spellStart"/>
      <w:r>
        <w:rPr>
          <w:lang w:val="en-US" w:eastAsia="ja-JP"/>
        </w:rPr>
        <w:t>dnns</w:t>
      </w:r>
      <w:proofErr w:type="spellEnd"/>
      <w:r>
        <w:rPr>
          <w:lang w:val="en-US" w:eastAsia="ja-JP"/>
        </w:rPr>
        <w:t>" attribute;</w:t>
      </w:r>
    </w:p>
    <w:p w14:paraId="16BBB418" w14:textId="77777777" w:rsidR="00D244C3" w:rsidRDefault="00D244C3" w:rsidP="00D244C3">
      <w:pPr>
        <w:pStyle w:val="B2"/>
        <w:rPr>
          <w:lang w:val="en-US" w:eastAsia="ja-JP"/>
        </w:rPr>
      </w:pPr>
      <w:r>
        <w:rPr>
          <w:lang w:val="en-US" w:eastAsia="ja-JP"/>
        </w:rPr>
        <w:t>4)</w:t>
      </w:r>
      <w:r>
        <w:rPr>
          <w:lang w:val="en-US" w:eastAsia="ja-JP"/>
        </w:rPr>
        <w:tab/>
        <w:t>other redundant transmission experience analysis requirements in "</w:t>
      </w:r>
      <w:proofErr w:type="spellStart"/>
      <w:r>
        <w:rPr>
          <w:lang w:val="en-US" w:eastAsia="ja-JP"/>
        </w:rPr>
        <w:t>redTransReqs</w:t>
      </w:r>
      <w:proofErr w:type="spellEnd"/>
      <w:r>
        <w:rPr>
          <w:lang w:val="en-US" w:eastAsia="ja-JP"/>
        </w:rPr>
        <w:t>" attribute, which may include preferred order of results for the list of Redundant Transmission Experience; and/or</w:t>
      </w:r>
    </w:p>
    <w:p w14:paraId="39F8C8EC" w14:textId="77777777" w:rsidR="00D244C3" w:rsidRDefault="00D244C3" w:rsidP="00D244C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RED_TRANS_EXP event, if the "</w:t>
      </w:r>
      <w:proofErr w:type="spellStart"/>
      <w:r>
        <w:rPr>
          <w:lang w:val="en-US" w:eastAsia="ja-JP"/>
        </w:rPr>
        <w:t>EneNA</w:t>
      </w:r>
      <w:proofErr w:type="spellEnd"/>
      <w:r>
        <w:rPr>
          <w:lang w:val="en-US" w:eastAsia="ja-JP"/>
        </w:rPr>
        <w:t>" feature is supported;</w:t>
      </w:r>
    </w:p>
    <w:p w14:paraId="1840D529" w14:textId="77777777" w:rsidR="00D244C3" w:rsidRDefault="00D244C3" w:rsidP="00D244C3">
      <w:pPr>
        <w:pStyle w:val="B10"/>
      </w:pPr>
      <w:r>
        <w:t>-</w:t>
      </w:r>
      <w:r>
        <w:tab/>
        <w:t>if the feature "</w:t>
      </w:r>
      <w:proofErr w:type="spellStart"/>
      <w:r>
        <w:t>WlanPerformance</w:t>
      </w:r>
      <w:proofErr w:type="spellEnd"/>
      <w:r>
        <w:t>" is supported and the event is "WLAN_PERFORMANCE", shall provide:</w:t>
      </w:r>
    </w:p>
    <w:p w14:paraId="0A3E4E0E"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8" w:name="_Hlk90332760"/>
      <w:r>
        <w:t>"</w:t>
      </w:r>
      <w:proofErr w:type="spellStart"/>
      <w:r>
        <w:t>anyUe</w:t>
      </w:r>
      <w:proofErr w:type="spellEnd"/>
      <w:r>
        <w:t>" attribute in the "</w:t>
      </w:r>
      <w:proofErr w:type="spellStart"/>
      <w:r>
        <w:t>tgtUe</w:t>
      </w:r>
      <w:proofErr w:type="spellEnd"/>
      <w:r>
        <w:t>" attribute</w:t>
      </w:r>
      <w:bookmarkEnd w:id="58"/>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13451F7E" w14:textId="77777777" w:rsidR="00D244C3" w:rsidRDefault="00D244C3" w:rsidP="00D244C3">
      <w:pPr>
        <w:pStyle w:val="B10"/>
      </w:pPr>
      <w:r>
        <w:t>-</w:t>
      </w:r>
      <w:r>
        <w:tab/>
        <w:t>and may include:</w:t>
      </w:r>
    </w:p>
    <w:p w14:paraId="5DD5E549"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71CA0A6B" w14:textId="77777777" w:rsidR="00D244C3" w:rsidRDefault="00D244C3" w:rsidP="00D244C3">
      <w:pPr>
        <w:pStyle w:val="B2"/>
        <w:rPr>
          <w:lang w:val="en-US" w:eastAsia="ja-JP"/>
        </w:rPr>
      </w:pPr>
      <w:r>
        <w:rPr>
          <w:lang w:val="en-US" w:eastAsia="ja-JP"/>
        </w:rPr>
        <w:t>2)</w:t>
      </w:r>
      <w:r>
        <w:rPr>
          <w:lang w:val="en-US" w:eastAsia="ja-JP"/>
        </w:rPr>
        <w:tab/>
        <w:t>other WLAN performance analytics requirements in "</w:t>
      </w:r>
      <w:proofErr w:type="spellStart"/>
      <w:r>
        <w:rPr>
          <w:lang w:val="en-US" w:eastAsia="ja-JP"/>
        </w:rPr>
        <w:t>wlanReqs</w:t>
      </w:r>
      <w:proofErr w:type="spellEnd"/>
      <w:r>
        <w:rPr>
          <w:lang w:val="en-US" w:eastAsia="ja-JP"/>
        </w:rPr>
        <w:t>" attribute, which may include SSID(s), BSSID(s), preferred order of results for the list of WLAN performance information and/or accuracy per analytics subset; and/or</w:t>
      </w:r>
    </w:p>
    <w:p w14:paraId="6EFE9019" w14:textId="77777777" w:rsidR="00D244C3" w:rsidRDefault="00D244C3" w:rsidP="00D244C3">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WLAN_PERFORMANCE event, if the "</w:t>
      </w:r>
      <w:proofErr w:type="spellStart"/>
      <w:r>
        <w:rPr>
          <w:lang w:val="en-US" w:eastAsia="ja-JP"/>
        </w:rPr>
        <w:t>EneNA</w:t>
      </w:r>
      <w:proofErr w:type="spellEnd"/>
      <w:r>
        <w:rPr>
          <w:lang w:val="en-US" w:eastAsia="ja-JP"/>
        </w:rPr>
        <w:t>" feature is supported;</w:t>
      </w:r>
    </w:p>
    <w:p w14:paraId="36EAF835" w14:textId="77777777" w:rsidR="00D244C3" w:rsidRDefault="00D244C3" w:rsidP="00D244C3">
      <w:pPr>
        <w:pStyle w:val="B10"/>
      </w:pPr>
      <w:r>
        <w:lastRenderedPageBreak/>
        <w:t>-</w:t>
      </w:r>
      <w:r>
        <w:tab/>
        <w:t>if the feature "</w:t>
      </w:r>
      <w:proofErr w:type="spellStart"/>
      <w:r>
        <w:rPr>
          <w:rFonts w:cs="Arial"/>
          <w:szCs w:val="18"/>
        </w:rPr>
        <w:t>DnPerformance</w:t>
      </w:r>
      <w:proofErr w:type="spellEnd"/>
      <w:r>
        <w:t>" is supported and the event is "DN_PERFORMANCE", shall provide:</w:t>
      </w:r>
    </w:p>
    <w:p w14:paraId="6F40DD19"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66EEBBD" w14:textId="77777777" w:rsidR="00D244C3" w:rsidRDefault="00D244C3" w:rsidP="00D244C3">
      <w:pPr>
        <w:pStyle w:val="B10"/>
      </w:pPr>
      <w:r>
        <w:t>-</w:t>
      </w:r>
      <w:r>
        <w:tab/>
        <w:t>and may include:</w:t>
      </w:r>
    </w:p>
    <w:p w14:paraId="08567B9E" w14:textId="77777777" w:rsidR="00D244C3" w:rsidRDefault="00D244C3" w:rsidP="00D244C3">
      <w:pPr>
        <w:pStyle w:val="B2"/>
      </w:pPr>
      <w:r>
        <w:t>1)</w:t>
      </w:r>
      <w:r>
        <w:tab/>
        <w:t>identification of network area to which the subscription applies via identification of network area by "</w:t>
      </w:r>
      <w:proofErr w:type="spellStart"/>
      <w:r>
        <w:t>networkArea</w:t>
      </w:r>
      <w:proofErr w:type="spellEnd"/>
      <w:r>
        <w:t>" attribute;</w:t>
      </w:r>
    </w:p>
    <w:p w14:paraId="78D11A96" w14:textId="77777777" w:rsidR="00D244C3" w:rsidRDefault="00D244C3" w:rsidP="00D244C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08F5E38F" w14:textId="77777777" w:rsidR="00D244C3" w:rsidRDefault="00D244C3" w:rsidP="00D244C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5C278A30" w14:textId="77777777" w:rsidR="00D244C3" w:rsidRDefault="00D244C3" w:rsidP="00D244C3">
      <w:pPr>
        <w:pStyle w:val="B2"/>
        <w:rPr>
          <w:lang w:val="en-US" w:eastAsia="ja-JP"/>
        </w:rPr>
      </w:pPr>
      <w:r>
        <w:rPr>
          <w:lang w:val="en-US" w:eastAsia="ja-JP"/>
        </w:rPr>
        <w:t>4)</w:t>
      </w:r>
      <w:r>
        <w:rPr>
          <w:lang w:val="en-US" w:eastAsia="ja-JP"/>
        </w:rPr>
        <w:tab/>
        <w:t>application identifier(s) in "</w:t>
      </w:r>
      <w:proofErr w:type="spellStart"/>
      <w:r>
        <w:rPr>
          <w:lang w:val="en-US" w:eastAsia="ja-JP"/>
        </w:rPr>
        <w:t>appIds</w:t>
      </w:r>
      <w:proofErr w:type="spellEnd"/>
      <w:r>
        <w:rPr>
          <w:lang w:val="en-US" w:eastAsia="ja-JP"/>
        </w:rPr>
        <w:t>" attribute;</w:t>
      </w:r>
    </w:p>
    <w:p w14:paraId="73ED37D7" w14:textId="77777777" w:rsidR="00D244C3" w:rsidRDefault="00D244C3" w:rsidP="00D244C3">
      <w:pPr>
        <w:pStyle w:val="B2"/>
      </w:pPr>
      <w:r>
        <w:rPr>
          <w:lang w:val="en-US" w:eastAsia="ja-JP"/>
        </w:rPr>
        <w:t>5)</w:t>
      </w:r>
      <w:r>
        <w:rPr>
          <w:lang w:val="en-US" w:eastAsia="ja-JP"/>
        </w:rPr>
        <w:tab/>
      </w:r>
      <w:r>
        <w:tab/>
        <w:t>an identification of DNN in the "</w:t>
      </w:r>
      <w:proofErr w:type="spellStart"/>
      <w:r>
        <w:t>dnns</w:t>
      </w:r>
      <w:proofErr w:type="spellEnd"/>
      <w:r>
        <w:t>" attribute;</w:t>
      </w:r>
    </w:p>
    <w:p w14:paraId="6E841C3A" w14:textId="77777777" w:rsidR="00D244C3" w:rsidRDefault="00D244C3" w:rsidP="00D244C3">
      <w:pPr>
        <w:pStyle w:val="B2"/>
        <w:rPr>
          <w:lang w:val="en-US" w:eastAsia="ja-JP"/>
        </w:rPr>
      </w:pPr>
      <w:r>
        <w:rPr>
          <w:lang w:val="en-US" w:eastAsia="zh-CN"/>
        </w:rPr>
        <w:t>6</w:t>
      </w:r>
      <w:r>
        <w:rPr>
          <w:lang w:val="en-US" w:eastAsia="ja-JP"/>
        </w:rPr>
        <w:t>)</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5D3BD747" w14:textId="77777777" w:rsidR="00D244C3" w:rsidRDefault="00D244C3" w:rsidP="00D244C3">
      <w:pPr>
        <w:pStyle w:val="B2"/>
      </w:pPr>
      <w:r>
        <w:t>7)</w:t>
      </w:r>
      <w:r>
        <w:tab/>
        <w:t>the identification of the UPF as the "</w:t>
      </w:r>
      <w:proofErr w:type="spellStart"/>
      <w:r>
        <w:t>upfInfo</w:t>
      </w:r>
      <w:proofErr w:type="spellEnd"/>
      <w:r>
        <w:t>" attribute;</w:t>
      </w:r>
    </w:p>
    <w:p w14:paraId="5BBEA285" w14:textId="77777777" w:rsidR="00D244C3" w:rsidRDefault="00D244C3" w:rsidP="00D244C3">
      <w:pPr>
        <w:pStyle w:val="B2"/>
      </w:pPr>
      <w:r>
        <w:rPr>
          <w:lang w:val="en-US" w:eastAsia="ja-JP"/>
        </w:rPr>
        <w:t>8)</w:t>
      </w:r>
      <w:r>
        <w:rPr>
          <w:lang w:val="en-US" w:eastAsia="ja-JP"/>
        </w:rPr>
        <w:tab/>
      </w:r>
      <w:r>
        <w:t>IP address(s)/FQDN(s) of the Application Server(s) as the "</w:t>
      </w:r>
      <w:proofErr w:type="spellStart"/>
      <w:r>
        <w:rPr>
          <w:lang w:eastAsia="zh-CN"/>
        </w:rPr>
        <w:t>appServerAddrs</w:t>
      </w:r>
      <w:proofErr w:type="spellEnd"/>
      <w:r>
        <w:t>" attribute;</w:t>
      </w:r>
    </w:p>
    <w:p w14:paraId="3B6DBF74" w14:textId="77777777" w:rsidR="00D244C3" w:rsidRDefault="00D244C3" w:rsidP="00D244C3">
      <w:pPr>
        <w:pStyle w:val="B2"/>
        <w:rPr>
          <w:lang w:val="en-US" w:eastAsia="ja-JP"/>
        </w:rPr>
      </w:pPr>
      <w:r>
        <w:rPr>
          <w:lang w:val="en-US" w:eastAsia="ja-JP"/>
        </w:rPr>
        <w:t>9)</w:t>
      </w:r>
      <w:r>
        <w:rPr>
          <w:lang w:val="en-US" w:eastAsia="ja-JP"/>
        </w:rPr>
        <w:tab/>
        <w:t>other DN performance analytics requirements in "</w:t>
      </w:r>
      <w:proofErr w:type="spellStart"/>
      <w:r>
        <w:rPr>
          <w:lang w:val="en-US" w:eastAsia="ja-JP"/>
        </w:rPr>
        <w:t>dnPerfReqs</w:t>
      </w:r>
      <w:proofErr w:type="spellEnd"/>
      <w:r>
        <w:rPr>
          <w:lang w:val="en-US" w:eastAsia="ja-JP"/>
        </w:rPr>
        <w:t xml:space="preserve">" attribute, which may include the preferred order of results for the list of DN performance information and/or the reporting threshold of </w:t>
      </w:r>
      <w:r>
        <w:t>each applicable analytics subset</w:t>
      </w:r>
      <w:r>
        <w:rPr>
          <w:lang w:val="en-US" w:eastAsia="ja-JP"/>
        </w:rPr>
        <w:t>; and/or</w:t>
      </w:r>
    </w:p>
    <w:p w14:paraId="7C5697A2" w14:textId="77777777" w:rsidR="00D244C3" w:rsidRDefault="00D244C3" w:rsidP="00D244C3">
      <w:pPr>
        <w:pStyle w:val="B2"/>
      </w:pPr>
      <w:r>
        <w:rPr>
          <w:lang w:val="en-US" w:eastAsia="ja-JP"/>
        </w:rPr>
        <w:t>10)</w:t>
      </w:r>
      <w:r>
        <w:rPr>
          <w:lang w:val="en-US" w:eastAsia="ja-JP"/>
        </w:rPr>
        <w:tab/>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t>
      </w:r>
      <w:r>
        <w:rPr>
          <w:rFonts w:hint="eastAsia"/>
          <w:lang w:eastAsia="zh-CN"/>
        </w:rPr>
        <w:t>D</w:t>
      </w:r>
      <w:r>
        <w:rPr>
          <w:lang w:eastAsia="zh-CN"/>
        </w:rPr>
        <w:t>N_PERFORMANCE</w:t>
      </w:r>
      <w:r>
        <w:rPr>
          <w:lang w:val="en-US" w:eastAsia="ja-JP"/>
        </w:rPr>
        <w:t>" event, if the "</w:t>
      </w:r>
      <w:proofErr w:type="spellStart"/>
      <w:r>
        <w:rPr>
          <w:lang w:val="en-US" w:eastAsia="ja-JP"/>
        </w:rPr>
        <w:t>EneNA</w:t>
      </w:r>
      <w:proofErr w:type="spellEnd"/>
      <w:r>
        <w:rPr>
          <w:lang w:val="en-US" w:eastAsia="ja-JP"/>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59" w:name="_Hlk131782232"/>
      <w:r>
        <w:t>if</w:t>
      </w:r>
      <w:bookmarkEnd w:id="59"/>
      <w:r>
        <w:t xml:space="preserve"> supported;</w:t>
      </w:r>
    </w:p>
    <w:p w14:paraId="21042188" w14:textId="77777777" w:rsidR="00D244C3" w:rsidRDefault="00D244C3" w:rsidP="00D244C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368725AA" w14:textId="77777777" w:rsidR="00D244C3" w:rsidRDefault="00D244C3" w:rsidP="00D244C3">
      <w:pPr>
        <w:pStyle w:val="B2"/>
      </w:pPr>
      <w:r>
        <w:t>1)</w:t>
      </w:r>
      <w:r>
        <w:tab/>
        <w:t>an identification of DNN in the "</w:t>
      </w:r>
      <w:proofErr w:type="spellStart"/>
      <w:r>
        <w:t>dnns</w:t>
      </w:r>
      <w:proofErr w:type="spellEnd"/>
      <w:r>
        <w:t>" attribute;</w:t>
      </w:r>
    </w:p>
    <w:p w14:paraId="79BCBAA1" w14:textId="77777777" w:rsidR="00D244C3" w:rsidRDefault="00D244C3" w:rsidP="00D244C3">
      <w:pPr>
        <w:pStyle w:val="B2"/>
        <w:rPr>
          <w:lang w:eastAsia="zh-CN"/>
        </w:rPr>
      </w:pPr>
      <w:r>
        <w:rPr>
          <w:lang w:val="en-US" w:eastAsia="ja-JP"/>
        </w:rPr>
        <w:t>2)</w:t>
      </w:r>
      <w:r>
        <w:rPr>
          <w:lang w:val="en-US" w:eastAsia="ja-JP"/>
        </w:rPr>
        <w:tab/>
      </w:r>
      <w:r>
        <w:rPr>
          <w:lang w:eastAsia="zh-CN"/>
        </w:rPr>
        <w:t>identification of network slice in the "</w:t>
      </w:r>
      <w:proofErr w:type="spellStart"/>
      <w:r>
        <w:t>snssais</w:t>
      </w:r>
      <w:proofErr w:type="spellEnd"/>
      <w:r>
        <w:rPr>
          <w:lang w:eastAsia="zh-CN"/>
        </w:rPr>
        <w:t>" attribute; and/or</w:t>
      </w:r>
    </w:p>
    <w:p w14:paraId="5850A474" w14:textId="77777777" w:rsidR="00D244C3" w:rsidRDefault="00D244C3" w:rsidP="00D244C3">
      <w:pPr>
        <w:pStyle w:val="B2"/>
        <w:rPr>
          <w:lang w:eastAsia="zh-CN"/>
        </w:rPr>
      </w:pPr>
      <w:r>
        <w:rPr>
          <w:lang w:val="en-US" w:eastAsia="ja-JP"/>
        </w:rPr>
        <w:t>3)</w:t>
      </w:r>
      <w:r>
        <w:rPr>
          <w:lang w:val="en-US" w:eastAsia="ja-JP"/>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8C1DA9F" w14:textId="77777777" w:rsidR="00D244C3" w:rsidRDefault="00D244C3" w:rsidP="00D244C3">
      <w:pPr>
        <w:pStyle w:val="B10"/>
      </w:pPr>
      <w:r>
        <w:t>-</w:t>
      </w:r>
      <w:r>
        <w:tab/>
        <w:t>and may include:</w:t>
      </w:r>
    </w:p>
    <w:p w14:paraId="2FECCF7E" w14:textId="77777777" w:rsidR="00D244C3" w:rsidRDefault="00D244C3" w:rsidP="00D244C3">
      <w:pPr>
        <w:pStyle w:val="B2"/>
        <w:rPr>
          <w:lang w:val="en-US" w:eastAsia="ja-JP"/>
        </w:rPr>
      </w:pPr>
      <w:r>
        <w:t>1)</w:t>
      </w:r>
      <w:r>
        <w:tab/>
      </w:r>
      <w:r>
        <w:rPr>
          <w:lang w:val="en-US" w:eastAsia="ja-JP"/>
        </w:rPr>
        <w:t>an optional list of analytics subsets by "</w:t>
      </w:r>
      <w:proofErr w:type="spellStart"/>
      <w:r>
        <w:rPr>
          <w:lang w:val="en-US" w:eastAsia="ja-JP"/>
        </w:rPr>
        <w:t>listOfAnaSubsets</w:t>
      </w:r>
      <w:proofErr w:type="spellEnd"/>
      <w:r>
        <w:rPr>
          <w:lang w:val="en-US" w:eastAsia="ja-JP"/>
        </w:rPr>
        <w:t>" attribute with value(s) only applicable to "</w:t>
      </w:r>
      <w:r>
        <w:rPr>
          <w:rFonts w:hint="eastAsia"/>
          <w:lang w:eastAsia="zh-CN"/>
        </w:rPr>
        <w:t>S</w:t>
      </w:r>
      <w:r>
        <w:rPr>
          <w:lang w:eastAsia="zh-CN"/>
        </w:rPr>
        <w:t>M_</w:t>
      </w:r>
      <w:r>
        <w:t>CONGESTION</w:t>
      </w:r>
      <w:r>
        <w:rPr>
          <w:lang w:val="en-US" w:eastAsia="ja-JP"/>
        </w:rPr>
        <w:t>" event, if the "</w:t>
      </w:r>
      <w:proofErr w:type="spellStart"/>
      <w:r>
        <w:rPr>
          <w:lang w:val="en-US" w:eastAsia="ja-JP"/>
        </w:rPr>
        <w:t>EneNA</w:t>
      </w:r>
      <w:proofErr w:type="spellEnd"/>
      <w:r>
        <w:rPr>
          <w:lang w:val="en-US" w:eastAsia="ja-JP"/>
        </w:rPr>
        <w:t>" feature is supported</w:t>
      </w:r>
      <w:r>
        <w:t>.</w:t>
      </w:r>
    </w:p>
    <w:p w14:paraId="2AE0E46C" w14:textId="77777777" w:rsidR="00D244C3" w:rsidRDefault="00D244C3" w:rsidP="00D244C3">
      <w:pPr>
        <w:pStyle w:val="NO"/>
      </w:pPr>
      <w:r>
        <w:t>NOTE 9:</w:t>
      </w:r>
      <w:r>
        <w:tab/>
        <w:t>The predictions are not applicable for Session Management Congestion Control Experience analytics.</w:t>
      </w:r>
    </w:p>
    <w:p w14:paraId="10A7E04C" w14:textId="77777777" w:rsidR="00D244C3" w:rsidRDefault="00D244C3" w:rsidP="00D244C3">
      <w:pPr>
        <w:pStyle w:val="B10"/>
      </w:pPr>
      <w:r>
        <w:t>-</w:t>
      </w:r>
      <w:r>
        <w:tab/>
        <w:t>if the feature "</w:t>
      </w:r>
      <w:proofErr w:type="spellStart"/>
      <w:r>
        <w:t>PfdDetermination</w:t>
      </w:r>
      <w:proofErr w:type="spellEnd"/>
      <w:r>
        <w:t>" is supported and the event is "PFD_DETERMINATION", it shall provide:</w:t>
      </w:r>
    </w:p>
    <w:p w14:paraId="13548E04" w14:textId="77777777" w:rsidR="00D244C3" w:rsidRDefault="00D244C3" w:rsidP="00D244C3">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DD8F117" w14:textId="77777777" w:rsidR="00D244C3" w:rsidRDefault="00D244C3" w:rsidP="00D244C3">
      <w:pPr>
        <w:pStyle w:val="B10"/>
      </w:pPr>
      <w:r>
        <w:tab/>
        <w:t>and may provide:</w:t>
      </w:r>
    </w:p>
    <w:p w14:paraId="76A5DDB0" w14:textId="77777777" w:rsidR="00D244C3" w:rsidRDefault="00D244C3" w:rsidP="00D244C3">
      <w:pPr>
        <w:pStyle w:val="B2"/>
      </w:pPr>
      <w:r>
        <w:t>1)</w:t>
      </w:r>
      <w:r>
        <w:tab/>
        <w:t>identification of DNN in the "</w:t>
      </w:r>
      <w:proofErr w:type="spellStart"/>
      <w:r>
        <w:t>dnns</w:t>
      </w:r>
      <w:proofErr w:type="spellEnd"/>
      <w:r>
        <w:t>" attribute; and/or</w:t>
      </w:r>
    </w:p>
    <w:p w14:paraId="54369D13"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E34D0B9" w14:textId="77777777" w:rsidR="00D244C3" w:rsidRDefault="00D244C3" w:rsidP="00D244C3">
      <w:pPr>
        <w:keepLines/>
        <w:ind w:left="1135" w:hanging="851"/>
      </w:pPr>
      <w:r>
        <w:t>NOTE 10: PFD Determination analytics do not have a target UE, they are always for any UE.</w:t>
      </w:r>
    </w:p>
    <w:p w14:paraId="5B38157C" w14:textId="77777777" w:rsidR="00D244C3" w:rsidRDefault="00D244C3" w:rsidP="00D244C3">
      <w:pPr>
        <w:pStyle w:val="B10"/>
      </w:pPr>
      <w:r>
        <w:t>-</w:t>
      </w:r>
      <w:r>
        <w:tab/>
        <w:t>if the feature "</w:t>
      </w:r>
      <w:r>
        <w:rPr>
          <w:lang w:eastAsia="zh-CN"/>
        </w:rPr>
        <w:t>E2eDataVolTransTime</w:t>
      </w:r>
      <w:r>
        <w:t>" is supported and the event is "</w:t>
      </w:r>
      <w:r>
        <w:rPr>
          <w:lang w:eastAsia="zh-CN"/>
        </w:rPr>
        <w:t>E2E_DATA_VOL_TRANS_TIME</w:t>
      </w:r>
      <w:r>
        <w:t>", shall provide:</w:t>
      </w:r>
    </w:p>
    <w:p w14:paraId="119D0C71" w14:textId="77777777" w:rsidR="00D244C3" w:rsidRDefault="00D244C3" w:rsidP="00D244C3">
      <w:pPr>
        <w:pStyle w:val="B2"/>
      </w:pPr>
      <w:r>
        <w:lastRenderedPageBreak/>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0F30F16" w14:textId="77777777" w:rsidR="00D244C3" w:rsidRDefault="00D244C3" w:rsidP="00D244C3">
      <w:pPr>
        <w:pStyle w:val="B10"/>
      </w:pPr>
      <w:r>
        <w:t>-</w:t>
      </w:r>
      <w:r>
        <w:tab/>
        <w:t>and may include:</w:t>
      </w:r>
    </w:p>
    <w:p w14:paraId="17969623" w14:textId="77777777" w:rsidR="00D244C3" w:rsidRDefault="00D244C3" w:rsidP="00D244C3">
      <w:pPr>
        <w:pStyle w:val="B2"/>
      </w:pPr>
      <w:r>
        <w:t>1)</w:t>
      </w:r>
      <w:r>
        <w:tab/>
      </w:r>
      <w:r>
        <w:tab/>
        <w:t>an identification of DNN in the "</w:t>
      </w:r>
      <w:proofErr w:type="spellStart"/>
      <w:r>
        <w:t>dnns</w:t>
      </w:r>
      <w:proofErr w:type="spellEnd"/>
      <w:r>
        <w:t>" attribute;</w:t>
      </w:r>
    </w:p>
    <w:p w14:paraId="070A79B6"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attribute; </w:t>
      </w:r>
    </w:p>
    <w:p w14:paraId="37EBE90D" w14:textId="77777777" w:rsidR="00D244C3" w:rsidRDefault="00D244C3" w:rsidP="00D244C3">
      <w:pPr>
        <w:pStyle w:val="B2"/>
      </w:pPr>
      <w:r>
        <w:t>3)</w:t>
      </w:r>
      <w:r>
        <w:tab/>
        <w:t>application identifier(s) in "</w:t>
      </w:r>
      <w:proofErr w:type="spellStart"/>
      <w:r>
        <w:t>appIds</w:t>
      </w:r>
      <w:proofErr w:type="spellEnd"/>
      <w:r>
        <w:t>" attribute;</w:t>
      </w:r>
    </w:p>
    <w:p w14:paraId="70585875" w14:textId="77777777" w:rsidR="00D244C3" w:rsidRDefault="00D244C3" w:rsidP="00D244C3">
      <w:pPr>
        <w:pStyle w:val="B2"/>
      </w:pPr>
      <w:r>
        <w:t>4)</w:t>
      </w:r>
      <w:r>
        <w:tab/>
        <w:t>area of interest of the UEs by "</w:t>
      </w:r>
      <w:proofErr w:type="spellStart"/>
      <w:r>
        <w:rPr>
          <w:lang w:eastAsia="zh-CN"/>
        </w:rPr>
        <w:t>networkArea</w:t>
      </w:r>
      <w:proofErr w:type="spellEnd"/>
      <w:r>
        <w:t>" attribute; restricts the scope of the E2E data volume transfer time analytics to the provided area;</w:t>
      </w:r>
    </w:p>
    <w:p w14:paraId="08467E50"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136875A4" w14:textId="1A391730" w:rsidR="00D244C3" w:rsidDel="00E133E6" w:rsidRDefault="00D244C3" w:rsidP="00D244C3">
      <w:pPr>
        <w:pStyle w:val="B2"/>
        <w:rPr>
          <w:del w:id="60" w:author="Nokia" w:date="2023-07-06T11:45:00Z"/>
        </w:rPr>
      </w:pPr>
      <w:bookmarkStart w:id="61" w:name="_Hlk131969602"/>
      <w:del w:id="62" w:author="Nokia" w:date="2023-07-06T11:45:00Z">
        <w:r w:rsidDel="00E133E6">
          <w:rPr>
            <w:lang w:eastAsia="ja-JP"/>
          </w:rPr>
          <w:delText>6)</w:delText>
        </w:r>
        <w:r w:rsidDel="00E133E6">
          <w:rPr>
            <w:lang w:eastAsia="ja-JP"/>
          </w:rPr>
          <w:tab/>
        </w:r>
        <w:r w:rsidDel="00E133E6">
          <w:delText>Data Volume UL/DL by</w:delText>
        </w:r>
        <w:r w:rsidDel="00E133E6">
          <w:rPr>
            <w:b/>
            <w:bCs/>
            <w:lang w:eastAsia="zh-CN"/>
          </w:rPr>
          <w:delText xml:space="preserve"> </w:delText>
        </w:r>
        <w:r w:rsidDel="00E133E6">
          <w:delText>"dataVolume" attribute; indicates a specific data volume transmitted once from UE to AF and/or from AF to UE;</w:delText>
        </w:r>
      </w:del>
    </w:p>
    <w:p w14:paraId="2975DF5C" w14:textId="26A1476F" w:rsidR="00D244C3" w:rsidRDefault="00D244C3" w:rsidP="00D244C3">
      <w:pPr>
        <w:pStyle w:val="B2"/>
        <w:rPr>
          <w:lang w:eastAsia="ja-JP"/>
        </w:rPr>
      </w:pPr>
      <w:del w:id="63" w:author="Huawei" w:date="2023-07-18T11:28:00Z">
        <w:r w:rsidDel="00BF18B3">
          <w:rPr>
            <w:lang w:eastAsia="ja-JP"/>
          </w:rPr>
          <w:delText>7</w:delText>
        </w:r>
      </w:del>
      <w:ins w:id="64" w:author="Huawei" w:date="2023-07-18T11:28:00Z">
        <w:r w:rsidR="00BF18B3">
          <w:rPr>
            <w:lang w:eastAsia="ja-JP"/>
          </w:rPr>
          <w:t>6</w:t>
        </w:r>
      </w:ins>
      <w:r>
        <w:rPr>
          <w:lang w:eastAsia="ja-JP"/>
        </w:rPr>
        <w:t>)</w:t>
      </w:r>
      <w:r>
        <w:rPr>
          <w:lang w:eastAsia="ja-JP"/>
        </w:rPr>
        <w:tab/>
      </w:r>
      <w:r>
        <w:rPr>
          <w:lang w:eastAsia="zh-CN"/>
        </w:rPr>
        <w:t>the QoS requirements via "</w:t>
      </w:r>
      <w:proofErr w:type="spellStart"/>
      <w:r>
        <w:rPr>
          <w:lang w:eastAsia="zh-CN"/>
        </w:rPr>
        <w:t>qosRequ</w:t>
      </w:r>
      <w:proofErr w:type="spellEnd"/>
      <w:r>
        <w:rPr>
          <w:lang w:eastAsia="zh-CN"/>
        </w:rPr>
        <w:t>" attribute;</w:t>
      </w:r>
    </w:p>
    <w:p w14:paraId="2A068A8A" w14:textId="466CDAD3" w:rsidR="00D244C3" w:rsidRDefault="00D244C3" w:rsidP="00D244C3">
      <w:pPr>
        <w:pStyle w:val="B2"/>
      </w:pPr>
      <w:del w:id="65" w:author="Huawei" w:date="2023-07-18T11:28:00Z">
        <w:r w:rsidDel="00BF18B3">
          <w:rPr>
            <w:lang w:eastAsia="ja-JP"/>
          </w:rPr>
          <w:delText>8</w:delText>
        </w:r>
      </w:del>
      <w:ins w:id="66" w:author="Huawei" w:date="2023-07-18T11:28:00Z">
        <w:r w:rsidR="00BF18B3">
          <w:rPr>
            <w:lang w:eastAsia="ja-JP"/>
          </w:rPr>
          <w:t>7</w:t>
        </w:r>
      </w:ins>
      <w:r>
        <w:rPr>
          <w:lang w:eastAsia="ja-JP"/>
        </w:rPr>
        <w:t>)</w:t>
      </w:r>
      <w:r>
        <w:tab/>
        <w:t xml:space="preserve">a request for geographical distribution of the UEs (i.e., the </w:t>
      </w:r>
      <w:proofErr w:type="spellStart"/>
      <w:r>
        <w:t>AoIs</w:t>
      </w:r>
      <w:proofErr w:type="spellEnd"/>
      <w:r>
        <w:t>) by "</w:t>
      </w:r>
      <w:proofErr w:type="spellStart"/>
      <w:r>
        <w:t>networkAreaInfo</w:t>
      </w:r>
      <w:proofErr w:type="spellEnd"/>
      <w:r>
        <w:t>" attribute;</w:t>
      </w:r>
      <w:ins w:id="67" w:author="KDDI_r0" w:date="2023-07-18T13:15:00Z">
        <w:r w:rsidR="00BB4D95">
          <w:rPr>
            <w:rFonts w:hint="eastAsia"/>
            <w:lang w:eastAsia="ja-JP"/>
          </w:rPr>
          <w:t xml:space="preserve"> </w:t>
        </w:r>
        <w:r w:rsidR="00BB4D95">
          <w:t>and</w:t>
        </w:r>
      </w:ins>
      <w:ins w:id="68" w:author="Ericsson  Maria Liang" w:date="2023-08-20T11:17:00Z">
        <w:r w:rsidR="000849A8">
          <w:t>/or</w:t>
        </w:r>
      </w:ins>
    </w:p>
    <w:p w14:paraId="57FD99DC" w14:textId="13E21EFB" w:rsidR="00D244C3" w:rsidDel="00E133E6" w:rsidRDefault="00D244C3" w:rsidP="00D244C3">
      <w:pPr>
        <w:pStyle w:val="B2"/>
        <w:rPr>
          <w:del w:id="69" w:author="Nokia" w:date="2023-07-06T11:46:00Z"/>
        </w:rPr>
      </w:pPr>
      <w:del w:id="70" w:author="Nokia" w:date="2023-07-06T11:46:00Z">
        <w:r w:rsidDel="00E133E6">
          <w:rPr>
            <w:lang w:eastAsia="ja-JP"/>
          </w:rPr>
          <w:delText xml:space="preserve">9) </w:delText>
        </w:r>
        <w:r w:rsidDel="00E133E6">
          <w:rPr>
            <w:lang w:eastAsia="ja-JP"/>
          </w:rPr>
          <w:tab/>
        </w:r>
        <w:r w:rsidDel="00E133E6">
          <w:delText>either a target number of repeating data transmissions by "</w:delText>
        </w:r>
        <w:r w:rsidDel="00E133E6">
          <w:rPr>
            <w:lang w:eastAsia="zh-CN"/>
          </w:rPr>
          <w:delText>repeatDataTrans</w:delText>
        </w:r>
        <w:r w:rsidDel="00E133E6">
          <w:delText>" attribute or a target time interval between data transmissions within by "</w:delText>
        </w:r>
        <w:r w:rsidDel="00E133E6">
          <w:rPr>
            <w:lang w:eastAsia="zh-CN"/>
          </w:rPr>
          <w:delText>tsIntervalDataTrans</w:delText>
        </w:r>
        <w:r w:rsidDel="00E133E6">
          <w:delText>" attribute the Analytics target period; and</w:delText>
        </w:r>
      </w:del>
    </w:p>
    <w:p w14:paraId="5167246A" w14:textId="78CBB9DF" w:rsidR="009B2337" w:rsidDel="00E133E6" w:rsidRDefault="00D244C3" w:rsidP="00D244C3">
      <w:pPr>
        <w:pStyle w:val="B2"/>
        <w:rPr>
          <w:ins w:id="71" w:author="KDDI_r0" w:date="2023-06-30T17:41:00Z"/>
          <w:del w:id="72" w:author="Nokia" w:date="2023-07-06T11:46:00Z"/>
        </w:rPr>
      </w:pPr>
      <w:del w:id="73" w:author="Nokia" w:date="2023-07-06T11:46:00Z">
        <w:r w:rsidDel="00E133E6">
          <w:delText>10)</w:delText>
        </w:r>
        <w:r w:rsidDel="00E133E6">
          <w:tab/>
        </w:r>
        <w:r w:rsidDel="00E133E6">
          <w:tab/>
        </w:r>
        <w:r w:rsidDel="00E133E6">
          <w:tab/>
          <w:delText>the preferred order of results for the list of E2E data volume transfer time;</w:delText>
        </w:r>
      </w:del>
    </w:p>
    <w:p w14:paraId="370482EF" w14:textId="064695A1" w:rsidR="00D244C3" w:rsidDel="00E133E6" w:rsidRDefault="009B2337" w:rsidP="00D244C3">
      <w:pPr>
        <w:pStyle w:val="B2"/>
        <w:rPr>
          <w:ins w:id="74" w:author="KDDI_r0" w:date="2023-06-30T17:40:00Z"/>
          <w:del w:id="75" w:author="Nokia" w:date="2023-07-06T11:46:00Z"/>
        </w:rPr>
      </w:pPr>
      <w:ins w:id="76" w:author="KDDI_r0" w:date="2023-06-30T17:42:00Z">
        <w:del w:id="77" w:author="Nokia" w:date="2023-07-06T11:46:00Z">
          <w:r w:rsidDel="00E133E6">
            <w:delText>11)</w:delText>
          </w:r>
          <w:r w:rsidDel="00E133E6">
            <w:tab/>
          </w:r>
          <w:r w:rsidDel="00E133E6">
            <w:tab/>
          </w:r>
          <w:r w:rsidDel="00E133E6">
            <w:tab/>
          </w:r>
        </w:del>
      </w:ins>
      <w:del w:id="78" w:author="Nokia" w:date="2023-07-06T11:46:00Z">
        <w:r w:rsidR="00D244C3" w:rsidDel="00E133E6">
          <w:delText xml:space="preserve"> and/or the reporting threshold of each analytics subset;</w:delText>
        </w:r>
      </w:del>
      <w:bookmarkEnd w:id="61"/>
    </w:p>
    <w:p w14:paraId="76D97690" w14:textId="6AD96277" w:rsidR="009B2337" w:rsidRPr="009B2337" w:rsidRDefault="00BF18B3" w:rsidP="009B2337">
      <w:pPr>
        <w:pStyle w:val="B2"/>
      </w:pPr>
      <w:ins w:id="79" w:author="Huawei" w:date="2023-07-18T11:28:00Z">
        <w:r>
          <w:t>8</w:t>
        </w:r>
      </w:ins>
      <w:ins w:id="80" w:author="KDDI_r0" w:date="2023-06-30T17:42:00Z">
        <w:r w:rsidR="009B2337">
          <w:t>)</w:t>
        </w:r>
        <w:r w:rsidR="009B2337">
          <w:tab/>
        </w:r>
      </w:ins>
      <w:ins w:id="81" w:author="KDDI_r0" w:date="2023-06-30T17:44:00Z">
        <w:r w:rsidR="00E8181F">
          <w:t>E2E data volume transfer time requirements</w:t>
        </w:r>
        <w:r w:rsidR="00E8181F">
          <w:rPr>
            <w:rFonts w:hint="eastAsia"/>
            <w:lang w:eastAsia="ja-JP"/>
          </w:rPr>
          <w:t xml:space="preserve"> </w:t>
        </w:r>
        <w:r w:rsidR="00E8181F">
          <w:rPr>
            <w:lang w:val="en-US" w:eastAsia="ja-JP"/>
          </w:rPr>
          <w:t xml:space="preserve">in </w:t>
        </w:r>
      </w:ins>
      <w:ins w:id="82" w:author="Nokia" w:date="2023-07-06T11:49:00Z">
        <w:r w:rsidR="00E133E6">
          <w:rPr>
            <w:lang w:val="en-US" w:eastAsia="ja-JP"/>
          </w:rPr>
          <w:t xml:space="preserve">the </w:t>
        </w:r>
      </w:ins>
      <w:ins w:id="83" w:author="KDDI_r0" w:date="2023-06-30T17:44:00Z">
        <w:r w:rsidR="00E8181F">
          <w:rPr>
            <w:lang w:val="en-US" w:eastAsia="ja-JP"/>
          </w:rPr>
          <w:t>"</w:t>
        </w:r>
      </w:ins>
      <w:proofErr w:type="spellStart"/>
      <w:ins w:id="84" w:author="KDDI_r0" w:date="2023-06-30T17:45:00Z">
        <w:r w:rsidR="00E8181F">
          <w:t>dataVlTrnsTmRqs</w:t>
        </w:r>
      </w:ins>
      <w:proofErr w:type="spellEnd"/>
      <w:ins w:id="85" w:author="KDDI_r0" w:date="2023-06-30T17:44:00Z">
        <w:r w:rsidR="00E8181F">
          <w:rPr>
            <w:lang w:val="en-US" w:eastAsia="ja-JP"/>
          </w:rPr>
          <w:t>" attribute</w:t>
        </w:r>
      </w:ins>
      <w:ins w:id="86" w:author="KDDI_r0" w:date="2023-07-18T13:08:00Z">
        <w:r w:rsidR="00152A26">
          <w:t>;</w:t>
        </w:r>
      </w:ins>
    </w:p>
    <w:p w14:paraId="431FE7E3" w14:textId="77777777" w:rsidR="00D244C3" w:rsidRDefault="00D244C3" w:rsidP="00D244C3">
      <w:pPr>
        <w:pStyle w:val="B10"/>
      </w:pPr>
      <w:r>
        <w:t>-</w:t>
      </w:r>
      <w:r>
        <w:tab/>
        <w:t>if the feature "</w:t>
      </w:r>
      <w:proofErr w:type="spellStart"/>
      <w:r>
        <w:t>PduSesTraffic</w:t>
      </w:r>
      <w:proofErr w:type="spellEnd"/>
      <w:r>
        <w:t>" is supported and the event is "PDU_SESSION_TRAFFIC", shall provide:</w:t>
      </w:r>
    </w:p>
    <w:p w14:paraId="3A0FB9DF"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085A61A7" w14:textId="77777777" w:rsidR="00D244C3" w:rsidRDefault="00D244C3" w:rsidP="00D244C3">
      <w:pPr>
        <w:pStyle w:val="B2"/>
        <w:rPr>
          <w:lang w:val="en-US" w:eastAsia="ja-JP"/>
        </w:rPr>
      </w:pPr>
      <w:r>
        <w:rPr>
          <w:rFonts w:hint="eastAsia"/>
          <w:lang w:eastAsia="ja-JP"/>
        </w:rPr>
        <w:t>2</w:t>
      </w:r>
      <w:r>
        <w:rPr>
          <w:lang w:eastAsia="ja-JP"/>
        </w:rPr>
        <w:t>)</w:t>
      </w:r>
      <w:r>
        <w:rPr>
          <w:lang w:val="en-US" w:eastAsia="ja-JP"/>
        </w:rPr>
        <w:tab/>
        <w:t>PDU Session traffic analytics requirements in "</w:t>
      </w:r>
      <w:proofErr w:type="spellStart"/>
      <w:r>
        <w:rPr>
          <w:lang w:val="en-US" w:eastAsia="ja-JP"/>
        </w:rPr>
        <w:t>pduSesTrafReqs</w:t>
      </w:r>
      <w:proofErr w:type="spellEnd"/>
      <w:r>
        <w:rPr>
          <w:lang w:val="en-US" w:eastAsia="ja-JP"/>
        </w:rPr>
        <w:t>" attribute, which includes Application Id, IP Descriptions or Domain Descriptors for the requested URSP</w:t>
      </w:r>
      <w:r>
        <w:t>; and</w:t>
      </w:r>
    </w:p>
    <w:p w14:paraId="0E60FBA5" w14:textId="77777777" w:rsidR="00D244C3" w:rsidRDefault="00D244C3" w:rsidP="00D244C3">
      <w:pPr>
        <w:pStyle w:val="B2"/>
        <w:rPr>
          <w:lang w:eastAsia="ja-JP"/>
        </w:rPr>
      </w:pPr>
      <w:r>
        <w:rPr>
          <w:lang w:val="en-US" w:eastAsia="ja-JP"/>
        </w:rPr>
        <w:t>3)</w:t>
      </w:r>
      <w:r>
        <w:rPr>
          <w:lang w:val="en-US" w:eastAsia="ja-JP"/>
        </w:rPr>
        <w:tab/>
        <w:t xml:space="preserve"> DNN and/or S-NSSAI for the established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ja-JP"/>
        </w:rPr>
        <w:t>.</w:t>
      </w:r>
    </w:p>
    <w:p w14:paraId="39A2905B" w14:textId="77777777" w:rsidR="00D244C3" w:rsidRDefault="00D244C3" w:rsidP="00D244C3">
      <w:pPr>
        <w:pStyle w:val="B10"/>
      </w:pPr>
      <w:r>
        <w:t>-</w:t>
      </w:r>
      <w:r>
        <w:tab/>
        <w:t>and may include:</w:t>
      </w:r>
    </w:p>
    <w:p w14:paraId="2C88BB5E" w14:textId="77777777" w:rsidR="00D244C3" w:rsidRDefault="00D244C3" w:rsidP="00D244C3">
      <w:pPr>
        <w:pStyle w:val="B2"/>
      </w:pPr>
      <w:r>
        <w:t>1)</w:t>
      </w:r>
      <w:r>
        <w:tab/>
        <w:t>identification of network area to which the subscription applies by "</w:t>
      </w:r>
      <w:proofErr w:type="spellStart"/>
      <w:r>
        <w:t>networkArea</w:t>
      </w:r>
      <w:proofErr w:type="spellEnd"/>
      <w:r>
        <w:t>" attribute and/or</w:t>
      </w:r>
    </w:p>
    <w:p w14:paraId="1488C37E" w14:textId="77777777" w:rsidR="00D244C3" w:rsidRDefault="00D244C3" w:rsidP="00D244C3">
      <w:pPr>
        <w:pStyle w:val="B2"/>
        <w:rPr>
          <w:lang w:val="en-US" w:eastAsia="ja-JP"/>
        </w:rPr>
      </w:pPr>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"PDU_SESSION_TRAFFIC" event, if the "</w:t>
      </w:r>
      <w:proofErr w:type="spellStart"/>
      <w:r>
        <w:rPr>
          <w:lang w:val="en-US" w:eastAsia="ja-JP"/>
        </w:rPr>
        <w:t>EneNA</w:t>
      </w:r>
      <w:proofErr w:type="spellEnd"/>
      <w:r>
        <w:rPr>
          <w:lang w:val="en-US" w:eastAsia="ja-JP"/>
        </w:rPr>
        <w:t>" features is supported.</w:t>
      </w:r>
    </w:p>
    <w:p w14:paraId="5DC0710B" w14:textId="77777777" w:rsidR="00D244C3" w:rsidRDefault="00D244C3" w:rsidP="00D244C3">
      <w:pPr>
        <w:rPr>
          <w:rFonts w:eastAsia="DengXian"/>
        </w:rPr>
      </w:pPr>
      <w:r>
        <w:t>NOTE 11:</w:t>
      </w:r>
      <w:r>
        <w:tab/>
        <w:t xml:space="preserve">The predictions are not applicable for PDU Session traffic </w:t>
      </w:r>
      <w:proofErr w:type="spellStart"/>
      <w:r>
        <w:t>analytics.</w:t>
      </w:r>
      <w:r>
        <w:rPr>
          <w:rFonts w:eastAsia="DengXian"/>
        </w:rPr>
        <w:t>Upon</w:t>
      </w:r>
      <w:proofErr w:type="spellEnd"/>
      <w:r>
        <w:rPr>
          <w:rFonts w:eastAsia="DengXian"/>
        </w:rPr>
        <w:t xml:space="preserve">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ABD9CA5" w14:textId="77777777" w:rsidR="00D244C3" w:rsidRDefault="00D244C3" w:rsidP="00D244C3">
      <w:pPr>
        <w:ind w:left="568" w:hanging="284"/>
      </w:pPr>
      <w:r>
        <w:t>-</w:t>
      </w:r>
      <w:r>
        <w:tab/>
        <w:t>create a new subscription;</w:t>
      </w:r>
    </w:p>
    <w:p w14:paraId="172F4421" w14:textId="77777777" w:rsidR="00D244C3" w:rsidRDefault="00D244C3" w:rsidP="00D244C3">
      <w:pPr>
        <w:ind w:left="568" w:hanging="284"/>
      </w:pPr>
      <w:r>
        <w:t>-</w:t>
      </w:r>
      <w:r>
        <w:tab/>
        <w:t xml:space="preserve">assign an </w:t>
      </w:r>
      <w:r>
        <w:rPr>
          <w:lang w:val="en-US"/>
        </w:rPr>
        <w:t xml:space="preserve">event </w:t>
      </w:r>
      <w:proofErr w:type="spellStart"/>
      <w:r>
        <w:t>subscriptionId</w:t>
      </w:r>
      <w:proofErr w:type="spellEnd"/>
      <w:r>
        <w:t>; and</w:t>
      </w:r>
    </w:p>
    <w:p w14:paraId="0B5565D5" w14:textId="77777777" w:rsidR="00D244C3" w:rsidRDefault="00D244C3" w:rsidP="00D244C3">
      <w:pPr>
        <w:ind w:left="568" w:hanging="284"/>
        <w:rPr>
          <w:rFonts w:eastAsia="DengXian"/>
        </w:rPr>
      </w:pPr>
      <w:r>
        <w:t>-</w:t>
      </w:r>
      <w:r>
        <w:tab/>
        <w:t>store the subscription.</w:t>
      </w:r>
    </w:p>
    <w:p w14:paraId="66304690" w14:textId="77777777" w:rsidR="00D244C3" w:rsidRDefault="00D244C3" w:rsidP="00D244C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87" w:name="_Hlk68177349"/>
      <w:r>
        <w:rPr>
          <w:rFonts w:eastAsia="DengXian"/>
        </w:rPr>
        <w:t xml:space="preserve">If </w:t>
      </w:r>
      <w:r>
        <w:rPr>
          <w:lang w:eastAsia="zh-CN"/>
        </w:rPr>
        <w:t>not all the requested analytics events in the subscription are accepted</w:t>
      </w:r>
      <w:bookmarkEnd w:id="87"/>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w:t>
      </w:r>
      <w:r>
        <w:rPr>
          <w:rFonts w:eastAsia="DengXian"/>
        </w:rPr>
        <w:lastRenderedPageBreak/>
        <w:t>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650FE644" w14:textId="77777777" w:rsidR="00D244C3" w:rsidRDefault="00D244C3" w:rsidP="00D244C3">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2E01A462" w14:textId="77777777" w:rsidR="00D244C3" w:rsidRDefault="00D244C3" w:rsidP="00D244C3">
      <w:pPr>
        <w:rPr>
          <w:lang w:eastAsia="zh-CN"/>
        </w:rPr>
      </w:pPr>
      <w:bookmarkStart w:id="88"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88"/>
    </w:p>
    <w:p w14:paraId="100C09BD" w14:textId="77777777" w:rsidR="00D244C3" w:rsidRDefault="00D244C3" w:rsidP="00D244C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8DE4BBC" w14:textId="77777777" w:rsidR="00D244C3" w:rsidRDefault="00D244C3" w:rsidP="00D244C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30C4E5A" w14:textId="77777777" w:rsidR="00D244C3" w:rsidRDefault="00D244C3" w:rsidP="00D244C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A26B17B" w14:textId="77777777" w:rsidR="00D244C3" w:rsidRDefault="00D244C3" w:rsidP="00D244C3">
      <w:pPr>
        <w:pStyle w:val="NO"/>
        <w:rPr>
          <w:rFonts w:eastAsia="DengXian"/>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9D32E6" w14:textId="737E2B6D" w:rsidR="00AA5148" w:rsidRPr="00D244C3" w:rsidRDefault="00D244C3" w:rsidP="00AA5148">
      <w:pPr>
        <w:rPr>
          <w:rFonts w:eastAsia="DengXian"/>
        </w:rPr>
      </w:pPr>
      <w:r>
        <w:t>If an error occurs when processing the HTTP POST request, the NWDAF shall send an HTTP error response as specified in clause 5.1.7.</w:t>
      </w:r>
    </w:p>
    <w:p w14:paraId="0BBC7C09" w14:textId="53D81D9B" w:rsidR="00D244C3" w:rsidRPr="00D244C3" w:rsidRDefault="00D244C3" w:rsidP="00D2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9" w:name="_Hlk143423115"/>
      <w:bookmarkEnd w:id="16"/>
      <w:bookmarkEnd w:id="17"/>
      <w:bookmarkEnd w:id="18"/>
      <w:bookmarkEnd w:id="19"/>
      <w:bookmarkEnd w:id="20"/>
      <w:bookmarkEnd w:id="21"/>
      <w:bookmarkEnd w:id="22"/>
      <w:bookmarkEnd w:id="23"/>
      <w:bookmarkEnd w:id="24"/>
      <w:bookmarkEnd w:id="25"/>
      <w:bookmarkEnd w:id="26"/>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Changes ***</w:t>
      </w:r>
    </w:p>
    <w:p w14:paraId="2BEA99C5" w14:textId="77777777" w:rsidR="00D244C3" w:rsidRDefault="00D244C3" w:rsidP="00D244C3">
      <w:pPr>
        <w:pStyle w:val="50"/>
      </w:pPr>
      <w:bookmarkStart w:id="90" w:name="_Toc83233005"/>
      <w:bookmarkStart w:id="91" w:name="_Toc59017893"/>
      <w:bookmarkStart w:id="92" w:name="_Toc50031938"/>
      <w:bookmarkStart w:id="93" w:name="_Toc66231761"/>
      <w:bookmarkStart w:id="94" w:name="_Toc68168922"/>
      <w:bookmarkStart w:id="95" w:name="_Toc56640925"/>
      <w:bookmarkStart w:id="96" w:name="_Toc34266252"/>
      <w:bookmarkStart w:id="97" w:name="_Toc94064166"/>
      <w:bookmarkStart w:id="98" w:name="_Toc88667500"/>
      <w:bookmarkStart w:id="99" w:name="_Toc101244322"/>
      <w:bookmarkStart w:id="100" w:name="_Toc51762858"/>
      <w:bookmarkStart w:id="101" w:name="_Toc136562259"/>
      <w:bookmarkStart w:id="102" w:name="_Toc28012782"/>
      <w:bookmarkStart w:id="103" w:name="_Toc113031573"/>
      <w:bookmarkStart w:id="104" w:name="_Toc85552899"/>
      <w:bookmarkStart w:id="105" w:name="_Toc45134008"/>
      <w:bookmarkStart w:id="106" w:name="_Toc70550568"/>
      <w:bookmarkStart w:id="107" w:name="_Toc114133712"/>
      <w:bookmarkStart w:id="108" w:name="_Toc104538911"/>
      <w:bookmarkStart w:id="109" w:name="_Toc36102423"/>
      <w:bookmarkStart w:id="110" w:name="_Toc120702212"/>
      <w:bookmarkStart w:id="111" w:name="_Toc98233546"/>
      <w:bookmarkStart w:id="112" w:name="_Toc90655785"/>
      <w:bookmarkStart w:id="113" w:name="_Toc85556998"/>
      <w:bookmarkStart w:id="114" w:name="_Toc112951033"/>
      <w:bookmarkStart w:id="115" w:name="_Toc43563465"/>
      <w:bookmarkStart w:id="116" w:name="_Toc138754093"/>
      <w:bookmarkEnd w:id="89"/>
      <w:r>
        <w:t>4.3.2.2.2</w:t>
      </w:r>
      <w:r>
        <w:tab/>
        <w:t>Request and get from NWDAF Analytics information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219F53A" w14:textId="77777777" w:rsidR="00D244C3" w:rsidRDefault="00D244C3" w:rsidP="00D244C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8E1AA09" w14:textId="77777777" w:rsidR="00D244C3" w:rsidRDefault="00D244C3" w:rsidP="00D244C3">
      <w:pPr>
        <w:pStyle w:val="TH"/>
      </w:pPr>
    </w:p>
    <w:p w14:paraId="2444C754" w14:textId="77777777" w:rsidR="00D244C3" w:rsidRDefault="00D244C3" w:rsidP="00D244C3">
      <w:pPr>
        <w:pStyle w:val="TH"/>
      </w:pPr>
      <w:r>
        <w:object w:dxaOrig="7947" w:dyaOrig="2188" w14:anchorId="68C01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5pt;height:119pt;mso-position-horizontal-relative:page;mso-position-vertical-relative:page" o:ole="">
            <v:imagedata r:id="rId14" o:title=""/>
          </v:shape>
          <o:OLEObject Type="Embed" ProgID="Visio.Drawing.11" ShapeID="Object 14" DrawAspect="Content" ObjectID="_1754282582" r:id="rId15"/>
        </w:object>
      </w:r>
    </w:p>
    <w:p w14:paraId="7D9FB3DC" w14:textId="77777777" w:rsidR="00D244C3" w:rsidRDefault="00D244C3" w:rsidP="00D244C3">
      <w:pPr>
        <w:pStyle w:val="TF"/>
      </w:pPr>
      <w:r>
        <w:t>Figure 4.3.2.2.2-1: Requesting a NWDAF Analytics information</w:t>
      </w:r>
    </w:p>
    <w:p w14:paraId="72C3F0A9" w14:textId="77777777" w:rsidR="00D244C3" w:rsidRDefault="00D244C3" w:rsidP="00D244C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1F47968" w14:textId="77777777" w:rsidR="00D244C3" w:rsidRDefault="00D244C3" w:rsidP="00D244C3">
      <w:pPr>
        <w:pStyle w:val="B10"/>
      </w:pPr>
      <w:r>
        <w:t>-</w:t>
      </w:r>
      <w:r>
        <w:tab/>
        <w:t>common reporting requirement in the "ana-</w:t>
      </w:r>
      <w:proofErr w:type="spellStart"/>
      <w:r>
        <w:t>req</w:t>
      </w:r>
      <w:proofErr w:type="spellEnd"/>
      <w:r>
        <w:t>" attribute as follows:</w:t>
      </w:r>
    </w:p>
    <w:p w14:paraId="7AE267EA" w14:textId="77777777" w:rsidR="00D244C3" w:rsidRDefault="00D244C3" w:rsidP="00D244C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5AB973BE" w14:textId="77777777" w:rsidR="00D244C3" w:rsidRDefault="00D244C3" w:rsidP="00D244C3">
      <w:pPr>
        <w:pStyle w:val="B2"/>
      </w:pPr>
      <w:r>
        <w:t>2)</w:t>
      </w:r>
      <w:r>
        <w:tab/>
        <w:t xml:space="preserve">preferred level of accuracy of the analytics in "accuracy" attribute; </w:t>
      </w:r>
    </w:p>
    <w:p w14:paraId="179A240E" w14:textId="77777777" w:rsidR="00D244C3" w:rsidRDefault="00D244C3" w:rsidP="00D244C3">
      <w:pPr>
        <w:pStyle w:val="B2"/>
      </w:pPr>
      <w:r>
        <w:t>3)</w:t>
      </w:r>
      <w:r>
        <w:tab/>
        <w:t>percentage of sampling among impacted UEs in the "</w:t>
      </w:r>
      <w:proofErr w:type="spellStart"/>
      <w:r>
        <w:t>sampRatio</w:t>
      </w:r>
      <w:proofErr w:type="spellEnd"/>
      <w:r>
        <w:t xml:space="preserve">" attribute; </w:t>
      </w:r>
    </w:p>
    <w:p w14:paraId="0F65F35F" w14:textId="77777777" w:rsidR="00D244C3" w:rsidRDefault="00D244C3" w:rsidP="00D244C3">
      <w:pPr>
        <w:pStyle w:val="B2"/>
      </w:pPr>
      <w:r>
        <w:t>4)</w:t>
      </w:r>
      <w:r>
        <w:tab/>
        <w:t>maximum number of objects in the "</w:t>
      </w:r>
      <w:proofErr w:type="spellStart"/>
      <w:r>
        <w:t>maxObjectNbr</w:t>
      </w:r>
      <w:proofErr w:type="spellEnd"/>
      <w:r>
        <w:t>" attribute;</w:t>
      </w:r>
    </w:p>
    <w:p w14:paraId="55364586" w14:textId="77777777" w:rsidR="00D244C3" w:rsidRDefault="00D244C3" w:rsidP="00D244C3">
      <w:pPr>
        <w:pStyle w:val="B2"/>
      </w:pPr>
      <w:r>
        <w:t>5)</w:t>
      </w:r>
      <w:r>
        <w:tab/>
        <w:t>maximum number of SUPIs expected for an analytics report in the "</w:t>
      </w:r>
      <w:proofErr w:type="spellStart"/>
      <w:r>
        <w:t>maxSupiNbr</w:t>
      </w:r>
      <w:proofErr w:type="spellEnd"/>
      <w:r>
        <w:t xml:space="preserve">" attribute; </w:t>
      </w:r>
    </w:p>
    <w:p w14:paraId="1E16007F" w14:textId="77777777" w:rsidR="00D244C3" w:rsidRDefault="00D244C3" w:rsidP="00D244C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4D1DC14E" w14:textId="77777777" w:rsidR="00D244C3" w:rsidRDefault="00D244C3" w:rsidP="00D244C3">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098DBDE2" w14:textId="77777777" w:rsidR="00D244C3" w:rsidRDefault="00D244C3" w:rsidP="00D244C3">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1DBA33D6" w14:textId="77777777" w:rsidR="00D244C3" w:rsidRDefault="00D244C3" w:rsidP="00D244C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B635D15" w14:textId="77777777" w:rsidR="00D244C3" w:rsidRDefault="00D244C3" w:rsidP="00D244C3">
      <w:pPr>
        <w:pStyle w:val="B2"/>
      </w:pPr>
      <w:r>
        <w:rPr>
          <w:rFonts w:eastAsia="DengXian"/>
          <w:lang w:val="en-US" w:eastAsia="ja-JP"/>
        </w:rPr>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7DF694EA" w14:textId="77777777" w:rsidR="00D244C3" w:rsidRDefault="00D244C3" w:rsidP="00D244C3">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77BBCE3D" w14:textId="77777777" w:rsidR="00D244C3" w:rsidRDefault="00D244C3" w:rsidP="00D244C3">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7AE3F677" w14:textId="77777777" w:rsidR="00D244C3" w:rsidRDefault="00D244C3" w:rsidP="00D244C3">
      <w:r>
        <w:t>For all the event types, the "event-filter" attribute may include:</w:t>
      </w:r>
    </w:p>
    <w:p w14:paraId="16731A42" w14:textId="77777777" w:rsidR="00D244C3" w:rsidRDefault="00D244C3" w:rsidP="00D244C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if the "</w:t>
      </w:r>
      <w:proofErr w:type="spellStart"/>
      <w:r>
        <w:rPr>
          <w:lang w:eastAsia="zh-CN"/>
        </w:rPr>
        <w:t>AnalyticsAccuracy</w:t>
      </w:r>
      <w:proofErr w:type="spellEnd"/>
      <w:r>
        <w:t>" feature is supported.</w:t>
      </w:r>
    </w:p>
    <w:p w14:paraId="58C32686" w14:textId="77777777" w:rsidR="00D244C3" w:rsidRDefault="00D244C3" w:rsidP="00D244C3">
      <w:pPr>
        <w:rPr>
          <w:rFonts w:eastAsia="DengXian"/>
        </w:rPr>
      </w:pPr>
      <w:r>
        <w:t>For different event types:</w:t>
      </w:r>
    </w:p>
    <w:p w14:paraId="51A9C6A2" w14:textId="77777777" w:rsidR="00D244C3" w:rsidRDefault="00D244C3" w:rsidP="00D244C3">
      <w:pPr>
        <w:pStyle w:val="B10"/>
      </w:pPr>
      <w:r>
        <w:t>-</w:t>
      </w:r>
      <w:r>
        <w:tab/>
        <w:t>if the event is "LOAD_LEVEL_INFORMATION", it shall provide the event specific filter information within "event-filter" attribute including identification(s) of the network slice via:</w:t>
      </w:r>
    </w:p>
    <w:p w14:paraId="79361A87" w14:textId="77777777" w:rsidR="00D244C3" w:rsidRDefault="00D244C3" w:rsidP="00D244C3">
      <w:pPr>
        <w:pStyle w:val="B2"/>
      </w:pPr>
      <w:r>
        <w:t>1)</w:t>
      </w:r>
      <w:r>
        <w:tab/>
        <w:t>identification of network slice(s) in the "</w:t>
      </w:r>
      <w:proofErr w:type="spellStart"/>
      <w:r>
        <w:t>snssais</w:t>
      </w:r>
      <w:proofErr w:type="spellEnd"/>
      <w:r>
        <w:t>" attribute; or</w:t>
      </w:r>
    </w:p>
    <w:p w14:paraId="2BA4998A" w14:textId="77777777" w:rsidR="00D244C3" w:rsidRDefault="00D244C3" w:rsidP="00D244C3">
      <w:pPr>
        <w:pStyle w:val="B2"/>
      </w:pPr>
      <w:r>
        <w:t>2)</w:t>
      </w:r>
      <w:r>
        <w:tab/>
        <w:t>any slices indication in the "</w:t>
      </w:r>
      <w:proofErr w:type="spellStart"/>
      <w:r>
        <w:t>anySlice</w:t>
      </w:r>
      <w:proofErr w:type="spellEnd"/>
      <w:r>
        <w:t>" attribute;</w:t>
      </w:r>
    </w:p>
    <w:p w14:paraId="64A31D92" w14:textId="77777777" w:rsidR="00D244C3" w:rsidRDefault="00D244C3" w:rsidP="00D244C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0B24D18" w14:textId="77777777" w:rsidR="00D244C3" w:rsidRDefault="00D244C3" w:rsidP="00D244C3">
      <w:pPr>
        <w:pStyle w:val="B2"/>
      </w:pPr>
      <w:r>
        <w:t>1)</w:t>
      </w:r>
      <w:r>
        <w:tab/>
        <w:t>identification of network slice(s) and the optionally associated instance(s) if available, in the "</w:t>
      </w:r>
      <w:proofErr w:type="spellStart"/>
      <w:r>
        <w:t>nsiIdInfos</w:t>
      </w:r>
      <w:proofErr w:type="spellEnd"/>
      <w:r>
        <w:t>" attribute; or</w:t>
      </w:r>
    </w:p>
    <w:p w14:paraId="33447081" w14:textId="77777777" w:rsidR="00D244C3" w:rsidRDefault="00D244C3" w:rsidP="00D244C3">
      <w:pPr>
        <w:pStyle w:val="NO"/>
      </w:pPr>
      <w:r>
        <w:t>NOTE</w:t>
      </w:r>
      <w:r>
        <w:rPr>
          <w:rFonts w:eastAsia="DengXian"/>
        </w:rPr>
        <w:t> 2</w:t>
      </w:r>
      <w:r>
        <w:t>:</w:t>
      </w:r>
      <w:r>
        <w:tab/>
      </w:r>
      <w:r>
        <w:tab/>
        <w:t>The network slice instance of a PDU session is not available in the PCF.</w:t>
      </w:r>
    </w:p>
    <w:p w14:paraId="639CD615" w14:textId="77777777" w:rsidR="00D244C3" w:rsidRDefault="00D244C3" w:rsidP="00D244C3">
      <w:pPr>
        <w:pStyle w:val="B2"/>
      </w:pPr>
      <w:r>
        <w:t>2)</w:t>
      </w:r>
      <w:r>
        <w:tab/>
        <w:t>any slices indication in the "</w:t>
      </w:r>
      <w:proofErr w:type="spellStart"/>
      <w:r>
        <w:t>anySlice</w:t>
      </w:r>
      <w:proofErr w:type="spellEnd"/>
      <w:r>
        <w:t>" attribute;</w:t>
      </w:r>
    </w:p>
    <w:p w14:paraId="12CDDFF0" w14:textId="77777777" w:rsidR="00D244C3" w:rsidRDefault="00D244C3" w:rsidP="00D244C3">
      <w:pPr>
        <w:pStyle w:val="B10"/>
      </w:pPr>
      <w:r>
        <w:tab/>
        <w:t>and may include:</w:t>
      </w:r>
    </w:p>
    <w:p w14:paraId="7F14BAC6" w14:textId="77777777" w:rsidR="00D244C3" w:rsidRDefault="00D244C3" w:rsidP="00D244C3">
      <w:pPr>
        <w:pStyle w:val="B2"/>
        <w:rPr>
          <w:lang w:val="en-US" w:eastAsia="ja-JP"/>
        </w:rPr>
      </w:pPr>
      <w:r>
        <w:rPr>
          <w:lang w:val="en-US" w:eastAsia="ja-JP"/>
        </w:rPr>
        <w:t>1)</w:t>
      </w:r>
      <w:r>
        <w:rPr>
          <w:lang w:val="en-US" w:eastAsia="ja-JP"/>
        </w:rPr>
        <w:tab/>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eastAsia="zh-CN"/>
        </w:rPr>
        <w:t>NSI_LOAD_LEVEL</w:t>
      </w:r>
      <w:r>
        <w:t>"</w:t>
      </w:r>
      <w:r>
        <w:rPr>
          <w:lang w:val="en-US" w:eastAsia="ja-JP"/>
        </w:rPr>
        <w:t xml:space="preserve"> event, if the "</w:t>
      </w:r>
      <w:proofErr w:type="spellStart"/>
      <w:r>
        <w:rPr>
          <w:lang w:val="en-US" w:eastAsia="ja-JP"/>
        </w:rPr>
        <w:t>EneNA</w:t>
      </w:r>
      <w:proofErr w:type="spellEnd"/>
      <w:r>
        <w:rPr>
          <w:lang w:val="en-US" w:eastAsia="ja-JP"/>
        </w:rPr>
        <w:t>" feature is supported;</w:t>
      </w:r>
    </w:p>
    <w:p w14:paraId="594E2DCC" w14:textId="77777777" w:rsidR="00D244C3" w:rsidRDefault="00D244C3" w:rsidP="00D244C3">
      <w:pPr>
        <w:pStyle w:val="B2"/>
      </w:pPr>
      <w:r>
        <w:rPr>
          <w:lang w:val="en-US" w:eastAsia="ja-JP"/>
        </w:rPr>
        <w:lastRenderedPageBreak/>
        <w:t>2)</w:t>
      </w:r>
      <w:r>
        <w:rPr>
          <w:lang w:val="en-US" w:eastAsia="ja-JP"/>
        </w:rPr>
        <w:tab/>
      </w:r>
      <w:r>
        <w:t>event specific filter information in the "event-filter" attribute:</w:t>
      </w:r>
    </w:p>
    <w:p w14:paraId="273FCC4B" w14:textId="77777777" w:rsidR="00D244C3" w:rsidRDefault="00D244C3" w:rsidP="00D244C3">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58D2346"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28F1FF4" w14:textId="77777777" w:rsidR="00D244C3" w:rsidRDefault="00D244C3" w:rsidP="00D244C3">
      <w:pPr>
        <w:pStyle w:val="B10"/>
      </w:pPr>
      <w:r>
        <w:t>-</w:t>
      </w:r>
      <w:r>
        <w:tab/>
        <w:t>if the feature "</w:t>
      </w:r>
      <w:proofErr w:type="spellStart"/>
      <w:r>
        <w:t>NfLoad</w:t>
      </w:r>
      <w:proofErr w:type="spellEnd"/>
      <w:r>
        <w:t>" is supported and the event is "NF_LOAD", it shall provide:</w:t>
      </w:r>
    </w:p>
    <w:p w14:paraId="67C9A037"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D14503F" w14:textId="77777777" w:rsidR="00D244C3" w:rsidRDefault="00D244C3" w:rsidP="00D244C3">
      <w:pPr>
        <w:pStyle w:val="NO"/>
      </w:pPr>
      <w:r>
        <w:t>NOTE</w:t>
      </w:r>
      <w:r>
        <w:rPr>
          <w:rFonts w:eastAsia="DengXian"/>
        </w:rPr>
        <w:t> 3</w:t>
      </w:r>
      <w:r>
        <w:t>:</w:t>
      </w:r>
      <w:r>
        <w:tab/>
        <w:t>Only NF instances of type AMF and SMF which are serving the UE can be determined using a SUPI in "</w:t>
      </w:r>
      <w:proofErr w:type="spellStart"/>
      <w:r>
        <w:t>supis</w:t>
      </w:r>
      <w:proofErr w:type="spellEnd"/>
      <w:r>
        <w:t>" attribute.</w:t>
      </w:r>
    </w:p>
    <w:p w14:paraId="4F575ACD" w14:textId="77777777" w:rsidR="00D244C3" w:rsidRDefault="00D244C3" w:rsidP="00D244C3">
      <w:pPr>
        <w:pStyle w:val="NO"/>
      </w:pPr>
      <w:r>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543431C" w14:textId="77777777" w:rsidR="00D244C3" w:rsidRDefault="00D244C3" w:rsidP="00D244C3">
      <w:pPr>
        <w:pStyle w:val="B10"/>
      </w:pPr>
      <w:r>
        <w:t>-</w:t>
      </w:r>
      <w:r>
        <w:tab/>
        <w:t>the "event-filter" attribute may provide:</w:t>
      </w:r>
    </w:p>
    <w:p w14:paraId="607284CD" w14:textId="77777777" w:rsidR="00D244C3" w:rsidRDefault="00D244C3" w:rsidP="00D244C3">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245DA170" w14:textId="77777777" w:rsidR="00D244C3" w:rsidRDefault="00D244C3" w:rsidP="00D244C3">
      <w:pPr>
        <w:pStyle w:val="B3"/>
      </w:pPr>
      <w:r>
        <w:t>b)</w:t>
      </w:r>
      <w:r>
        <w:tab/>
        <w:t>list of NF instance types in the "</w:t>
      </w:r>
      <w:proofErr w:type="spellStart"/>
      <w:r>
        <w:t>nfTypes</w:t>
      </w:r>
      <w:proofErr w:type="spellEnd"/>
      <w:r>
        <w:t>" attribute;</w:t>
      </w:r>
    </w:p>
    <w:p w14:paraId="37070DEB" w14:textId="77777777" w:rsidR="00D244C3" w:rsidRDefault="00D244C3" w:rsidP="00D244C3">
      <w:pPr>
        <w:pStyle w:val="B3"/>
      </w:pPr>
      <w:r>
        <w:t>c)</w:t>
      </w:r>
      <w:r>
        <w:tab/>
        <w:t>identification of network slice(s) in the "</w:t>
      </w:r>
      <w:proofErr w:type="spellStart"/>
      <w:r>
        <w:t>snssais</w:t>
      </w:r>
      <w:proofErr w:type="spellEnd"/>
      <w:r>
        <w:t>" attribute;</w:t>
      </w:r>
    </w:p>
    <w:p w14:paraId="24ADCE1C" w14:textId="77777777" w:rsidR="00D244C3" w:rsidRDefault="00D244C3" w:rsidP="00D244C3">
      <w:pPr>
        <w:pStyle w:val="B3"/>
      </w:pPr>
      <w:r>
        <w:t>d)</w:t>
      </w:r>
      <w:r>
        <w:tab/>
        <w:t>optional area of interest by "</w:t>
      </w:r>
      <w:proofErr w:type="spellStart"/>
      <w:r>
        <w:t>networkArea</w:t>
      </w:r>
      <w:proofErr w:type="spellEnd"/>
      <w:r>
        <w:t>" attribute; and/or</w:t>
      </w:r>
    </w:p>
    <w:p w14:paraId="3AC8C491" w14:textId="77777777" w:rsidR="00D244C3" w:rsidRDefault="00D244C3" w:rsidP="00D244C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4329B196" w14:textId="77777777" w:rsidR="00D244C3" w:rsidRDefault="00D244C3" w:rsidP="00D244C3">
      <w:pPr>
        <w:pStyle w:val="B10"/>
      </w:pPr>
      <w:r>
        <w:t>-</w:t>
      </w:r>
      <w:r>
        <w:tab/>
        <w:t>if the feature "</w:t>
      </w:r>
      <w:proofErr w:type="spellStart"/>
      <w:r>
        <w:t>UeMobility</w:t>
      </w:r>
      <w:proofErr w:type="spellEnd"/>
      <w:r>
        <w:t>" is supported and the event is "UE_MOBILITY", it shall provide:</w:t>
      </w:r>
    </w:p>
    <w:p w14:paraId="318EA933"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FDDDF9" w14:textId="77777777" w:rsidR="00D244C3" w:rsidRDefault="00D244C3" w:rsidP="00D244C3">
      <w:pPr>
        <w:pStyle w:val="B10"/>
      </w:pPr>
      <w:r>
        <w:t>-</w:t>
      </w:r>
      <w:r>
        <w:tab/>
        <w:t>and may provide:</w:t>
      </w:r>
    </w:p>
    <w:p w14:paraId="4E396822" w14:textId="77777777" w:rsidR="00D244C3" w:rsidRDefault="00D244C3" w:rsidP="00D244C3">
      <w:pPr>
        <w:pStyle w:val="B3"/>
      </w:pPr>
      <w:r>
        <w:t>a)</w:t>
      </w:r>
      <w:r>
        <w:tab/>
        <w:t>identification of network area to which the request applies via identification of network area by "</w:t>
      </w:r>
      <w:proofErr w:type="spellStart"/>
      <w:r>
        <w:t>networkArea</w:t>
      </w:r>
      <w:proofErr w:type="spellEnd"/>
      <w:r>
        <w:t>" attribute;</w:t>
      </w:r>
    </w:p>
    <w:p w14:paraId="0B5CAF8E" w14:textId="77777777" w:rsidR="00D244C3" w:rsidRDefault="00D244C3" w:rsidP="00D244C3">
      <w:pPr>
        <w:pStyle w:val="B3"/>
      </w:pPr>
      <w:r>
        <w:t>b)</w:t>
      </w:r>
      <w:r>
        <w:tab/>
        <w:t>if the feature "</w:t>
      </w:r>
      <w:proofErr w:type="spellStart"/>
      <w:r>
        <w:t>UeMobilityExt</w:t>
      </w:r>
      <w:proofErr w:type="spellEnd"/>
      <w:r>
        <w:t xml:space="preserve">" is supported, </w:t>
      </w:r>
    </w:p>
    <w:p w14:paraId="7DC78DD5" w14:textId="77777777" w:rsidR="00D244C3" w:rsidRDefault="00D244C3" w:rsidP="00D244C3">
      <w:pPr>
        <w:pStyle w:val="B3"/>
        <w:ind w:firstLine="1"/>
      </w:pPr>
      <w:r>
        <w:t>i)</w:t>
      </w:r>
      <w:r>
        <w:tab/>
        <w:t>identification of LADN DNN in the "</w:t>
      </w:r>
      <w:proofErr w:type="spellStart"/>
      <w:r>
        <w:t>ladnDnns</w:t>
      </w:r>
      <w:proofErr w:type="spellEnd"/>
      <w:r>
        <w:t xml:space="preserve">" attribute; </w:t>
      </w:r>
    </w:p>
    <w:p w14:paraId="6B992DDF" w14:textId="77777777" w:rsidR="00D244C3" w:rsidRDefault="00D244C3" w:rsidP="00D244C3">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6E81A9D6" w14:textId="77777777" w:rsidR="00D244C3" w:rsidRDefault="00D244C3" w:rsidP="00D244C3">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feature is supported;</w:t>
      </w:r>
    </w:p>
    <w:p w14:paraId="7F5D713F" w14:textId="77777777" w:rsidR="00D244C3" w:rsidRDefault="00D244C3" w:rsidP="00D244C3">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3ECE7D7D" w14:textId="77777777" w:rsidR="00D244C3" w:rsidRDefault="00D244C3" w:rsidP="00D244C3">
      <w:pPr>
        <w:pStyle w:val="B3"/>
      </w:pPr>
      <w:r>
        <w:t>e)</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"UE_MOBILITY"</w:t>
      </w:r>
      <w:r>
        <w:rPr>
          <w:lang w:val="en-US" w:eastAsia="ja-JP"/>
        </w:rPr>
        <w:t xml:space="preserve"> event, if the "</w:t>
      </w:r>
      <w:r>
        <w:t>UeMobility</w:t>
      </w:r>
      <w:r>
        <w:rPr>
          <w:lang w:eastAsia="zh-CN"/>
        </w:rPr>
        <w:t>Ext2_eNA</w:t>
      </w:r>
      <w:r>
        <w:rPr>
          <w:lang w:val="en-US" w:eastAsia="ja-JP"/>
        </w:rPr>
        <w:t>"</w:t>
      </w:r>
      <w:r>
        <w:rPr>
          <w:lang w:eastAsia="zh-CN"/>
        </w:rPr>
        <w:t xml:space="preserve"> and </w:t>
      </w:r>
      <w:r>
        <w:rPr>
          <w:lang w:val="en-US" w:eastAsia="ja-JP"/>
        </w:rPr>
        <w:t>"</w:t>
      </w:r>
      <w:proofErr w:type="spellStart"/>
      <w:r>
        <w:rPr>
          <w:lang w:val="en-US" w:eastAsia="ja-JP"/>
        </w:rPr>
        <w:t>EneNA</w:t>
      </w:r>
      <w:proofErr w:type="spellEnd"/>
      <w:r>
        <w:rPr>
          <w:lang w:val="en-US" w:eastAsia="ja-JP"/>
        </w:rPr>
        <w:t>" features are supported;</w:t>
      </w:r>
    </w:p>
    <w:p w14:paraId="12B10B24" w14:textId="77777777" w:rsidR="00D244C3" w:rsidRDefault="00D244C3" w:rsidP="00D244C3">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2D0518AE" w14:textId="77777777" w:rsidR="00D244C3" w:rsidRDefault="00D244C3" w:rsidP="00D244C3">
      <w:pPr>
        <w:pStyle w:val="B10"/>
      </w:pPr>
      <w:r>
        <w:t>-</w:t>
      </w:r>
      <w:r>
        <w:tab/>
        <w:t>if the feature "</w:t>
      </w:r>
      <w:proofErr w:type="spellStart"/>
      <w:r>
        <w:t>UeCommunication</w:t>
      </w:r>
      <w:proofErr w:type="spellEnd"/>
      <w:r>
        <w:t>" is supported and the event is "UE_COMM", it shall provide:</w:t>
      </w:r>
    </w:p>
    <w:p w14:paraId="37909252" w14:textId="77777777" w:rsidR="00D244C3" w:rsidRDefault="00D244C3" w:rsidP="00D244C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04A15BA" w14:textId="77777777" w:rsidR="00D244C3" w:rsidRDefault="00D244C3" w:rsidP="00D244C3">
      <w:pPr>
        <w:pStyle w:val="B10"/>
      </w:pPr>
      <w:r>
        <w:t>-</w:t>
      </w:r>
      <w:r>
        <w:tab/>
        <w:t>and may provide:</w:t>
      </w:r>
    </w:p>
    <w:p w14:paraId="7530546A" w14:textId="77777777" w:rsidR="00D244C3" w:rsidRDefault="00D244C3" w:rsidP="00D244C3">
      <w:pPr>
        <w:pStyle w:val="B2"/>
      </w:pPr>
      <w:r>
        <w:lastRenderedPageBreak/>
        <w:t>1)</w:t>
      </w:r>
      <w:r>
        <w:tab/>
        <w:t>event specific filter information in the "event-filter" attribute:</w:t>
      </w:r>
    </w:p>
    <w:p w14:paraId="5A234A29" w14:textId="77777777" w:rsidR="00D244C3" w:rsidRDefault="00D244C3" w:rsidP="00D244C3">
      <w:pPr>
        <w:pStyle w:val="B3"/>
      </w:pPr>
      <w:r>
        <w:t>a)</w:t>
      </w:r>
      <w:r>
        <w:tab/>
        <w:t>identification of the application as "</w:t>
      </w:r>
      <w:proofErr w:type="spellStart"/>
      <w:r>
        <w:t>appIds</w:t>
      </w:r>
      <w:proofErr w:type="spellEnd"/>
      <w:r>
        <w:t>" attribute;</w:t>
      </w:r>
    </w:p>
    <w:p w14:paraId="16E0F737"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w:t>
      </w:r>
    </w:p>
    <w:p w14:paraId="4F78B72C" w14:textId="77777777" w:rsidR="00D244C3" w:rsidRDefault="00D244C3" w:rsidP="00D244C3">
      <w:pPr>
        <w:pStyle w:val="B3"/>
      </w:pPr>
      <w:r>
        <w:t>c)</w:t>
      </w:r>
      <w:r>
        <w:tab/>
        <w:t>identification of DNN in the "</w:t>
      </w:r>
      <w:proofErr w:type="spellStart"/>
      <w:r>
        <w:t>dnns</w:t>
      </w:r>
      <w:proofErr w:type="spellEnd"/>
      <w:r>
        <w:t xml:space="preserve">" attribute; </w:t>
      </w:r>
    </w:p>
    <w:p w14:paraId="6517E3AE" w14:textId="77777777" w:rsidR="00D244C3" w:rsidRDefault="00D244C3" w:rsidP="00D244C3">
      <w:pPr>
        <w:pStyle w:val="B3"/>
      </w:pPr>
      <w:r>
        <w:t>d)</w:t>
      </w:r>
      <w:r>
        <w:tab/>
        <w:t>identification of network slice(s) in the "</w:t>
      </w:r>
      <w:proofErr w:type="spellStart"/>
      <w:r>
        <w:t>snssais</w:t>
      </w:r>
      <w:proofErr w:type="spellEnd"/>
      <w:r>
        <w:t>" attribute;</w:t>
      </w:r>
    </w:p>
    <w:p w14:paraId="60867C1A" w14:textId="77777777" w:rsidR="00D244C3" w:rsidRDefault="00D244C3" w:rsidP="00D244C3">
      <w:pPr>
        <w:pStyle w:val="B3"/>
      </w:pPr>
      <w:r>
        <w:rPr>
          <w:lang w:eastAsia="zh-CN"/>
        </w:rPr>
        <w:t>e</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"UE_COMM"</w:t>
      </w:r>
      <w:r>
        <w:rPr>
          <w:lang w:val="en-US" w:eastAsia="ja-JP"/>
        </w:rPr>
        <w:t xml:space="preserve"> event, if the "</w:t>
      </w:r>
      <w:proofErr w:type="spellStart"/>
      <w:r>
        <w:rPr>
          <w:lang w:val="en-US" w:eastAsia="ja-JP"/>
        </w:rPr>
        <w:t>EneNA</w:t>
      </w:r>
      <w:proofErr w:type="spellEnd"/>
      <w:r>
        <w:rPr>
          <w:lang w:val="en-US" w:eastAsia="ja-JP"/>
        </w:rPr>
        <w:t>" feature is supported;</w:t>
      </w:r>
      <w:r>
        <w:t xml:space="preserve"> and/or</w:t>
      </w:r>
    </w:p>
    <w:p w14:paraId="2253CEE2" w14:textId="77777777" w:rsidR="00D244C3" w:rsidRDefault="00D244C3" w:rsidP="00D244C3">
      <w:pPr>
        <w:pStyle w:val="B3"/>
      </w:pPr>
      <w:r>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feature is supported;</w:t>
      </w:r>
    </w:p>
    <w:p w14:paraId="04347AFD" w14:textId="77777777" w:rsidR="00D244C3" w:rsidRDefault="00D244C3" w:rsidP="00D244C3">
      <w:pPr>
        <w:pStyle w:val="B10"/>
      </w:pPr>
      <w:r>
        <w:t>-</w:t>
      </w:r>
      <w:r>
        <w:tab/>
        <w:t>if the feature "</w:t>
      </w:r>
      <w:proofErr w:type="spellStart"/>
      <w:r>
        <w:t>NetworkPerformance</w:t>
      </w:r>
      <w:proofErr w:type="spellEnd"/>
      <w:r>
        <w:t>" is supported and the event is "NETWORK_PERFORMANCE", it shall provide:</w:t>
      </w:r>
    </w:p>
    <w:p w14:paraId="6C5EE8F1"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101B45C3" w14:textId="77777777" w:rsidR="00D244C3" w:rsidRDefault="00D244C3" w:rsidP="00D244C3">
      <w:pPr>
        <w:pStyle w:val="B2"/>
      </w:pPr>
      <w:r>
        <w:t>2)</w:t>
      </w:r>
      <w:r>
        <w:tab/>
        <w:t>event specific filter information in the "event-filter" attribute which shall provide:</w:t>
      </w:r>
    </w:p>
    <w:p w14:paraId="01500603" w14:textId="77777777" w:rsidR="00D244C3" w:rsidRDefault="00D244C3" w:rsidP="00D244C3">
      <w:pPr>
        <w:pStyle w:val="B3"/>
      </w:pPr>
      <w:r>
        <w:t>a)</w:t>
      </w:r>
      <w:r>
        <w:tab/>
        <w:t>the network performance types via "</w:t>
      </w:r>
      <w:proofErr w:type="spellStart"/>
      <w:r>
        <w:t>nwPerfTypes</w:t>
      </w:r>
      <w:proofErr w:type="spellEnd"/>
      <w:r>
        <w:t xml:space="preserve">" attribute; </w:t>
      </w:r>
    </w:p>
    <w:p w14:paraId="76034F18" w14:textId="77777777" w:rsidR="00D244C3" w:rsidRDefault="00D244C3" w:rsidP="00D244C3">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is supported;</w:t>
      </w:r>
    </w:p>
    <w:p w14:paraId="77FE39C9" w14:textId="77777777" w:rsidR="00D244C3" w:rsidRDefault="00D244C3" w:rsidP="00D244C3">
      <w:pPr>
        <w:pStyle w:val="B10"/>
      </w:pPr>
      <w:r>
        <w:tab/>
        <w:t>the "event-filter" attribute may provide:</w:t>
      </w:r>
    </w:p>
    <w:p w14:paraId="6EFBD950" w14:textId="77777777" w:rsidR="00D244C3" w:rsidRDefault="00D244C3" w:rsidP="00D244C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4ECCD7A9" w14:textId="77777777" w:rsidR="00D244C3" w:rsidRDefault="00D244C3" w:rsidP="00D244C3">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237A4324" w14:textId="77777777" w:rsidR="00D244C3" w:rsidRDefault="00D244C3" w:rsidP="00D244C3">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246E8044"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E3B6F6B" w14:textId="77777777" w:rsidR="00D244C3" w:rsidRDefault="00D244C3" w:rsidP="00D244C3">
      <w:pPr>
        <w:pStyle w:val="B2"/>
      </w:pPr>
      <w:r>
        <w:t>2)</w:t>
      </w:r>
      <w:r>
        <w:tab/>
        <w:t>event specific filter information in the "event-filter" attribute which shall provide:</w:t>
      </w:r>
    </w:p>
    <w:p w14:paraId="092E36FD" w14:textId="77777777" w:rsidR="00D244C3" w:rsidRDefault="00D244C3" w:rsidP="00D244C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D003697" w14:textId="77777777" w:rsidR="00D244C3" w:rsidRDefault="00D244C3" w:rsidP="00D244C3">
      <w:pPr>
        <w:pStyle w:val="NO"/>
      </w:pPr>
      <w:r>
        <w:t>NOTE</w:t>
      </w:r>
      <w:r>
        <w:rPr>
          <w:rFonts w:eastAsia="DengXian"/>
        </w:rPr>
        <w:t> 6</w:t>
      </w:r>
      <w:r>
        <w:t>:</w:t>
      </w:r>
      <w:r>
        <w:tab/>
      </w:r>
      <w:r>
        <w:tab/>
        <w:t>The network slice instance of a PDU session is not available in the PCF.</w:t>
      </w:r>
    </w:p>
    <w:p w14:paraId="1C3B1EEB" w14:textId="77777777" w:rsidR="00D244C3" w:rsidRDefault="00D244C3" w:rsidP="00D244C3">
      <w:pPr>
        <w:pStyle w:val="B10"/>
      </w:pPr>
      <w:r>
        <w:tab/>
      </w:r>
      <w:r>
        <w:rPr>
          <w:rFonts w:hint="eastAsia"/>
        </w:rPr>
        <w:t>t</w:t>
      </w:r>
      <w:r>
        <w:t>he "event-filter" attribute may provide:</w:t>
      </w:r>
    </w:p>
    <w:p w14:paraId="231DCB9B" w14:textId="77777777" w:rsidR="00D244C3" w:rsidRDefault="00D244C3" w:rsidP="00D244C3">
      <w:pPr>
        <w:pStyle w:val="B3"/>
      </w:pPr>
      <w:r>
        <w:t>a)</w:t>
      </w:r>
      <w:r>
        <w:tab/>
        <w:t>identification of application(s) to which the request applies via "</w:t>
      </w:r>
      <w:proofErr w:type="spellStart"/>
      <w:r>
        <w:t>appIds</w:t>
      </w:r>
      <w:proofErr w:type="spellEnd"/>
      <w:r>
        <w:t>" attribute;</w:t>
      </w:r>
    </w:p>
    <w:p w14:paraId="4918AF8E" w14:textId="77777777" w:rsidR="00D244C3" w:rsidRDefault="00D244C3" w:rsidP="00D244C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5313C7E8" w14:textId="77777777" w:rsidR="00D244C3" w:rsidRDefault="00D244C3" w:rsidP="00D244C3">
      <w:pPr>
        <w:pStyle w:val="B3"/>
      </w:pPr>
      <w:r>
        <w:t>c)</w:t>
      </w:r>
      <w:r>
        <w:tab/>
        <w:t>identification of user plane accesses to one or more DN(s) where applications are deployed via "</w:t>
      </w:r>
      <w:proofErr w:type="spellStart"/>
      <w:r>
        <w:t>dnais</w:t>
      </w:r>
      <w:proofErr w:type="spellEnd"/>
      <w:r>
        <w:t>" attribute;</w:t>
      </w:r>
    </w:p>
    <w:p w14:paraId="38E8E9A5" w14:textId="77777777" w:rsidR="00D244C3" w:rsidRDefault="00D244C3" w:rsidP="00D244C3">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5A583B07" w14:textId="77777777" w:rsidR="00D244C3" w:rsidRDefault="00D244C3" w:rsidP="00D244C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05DD5E74" w14:textId="77777777" w:rsidR="00D244C3" w:rsidRDefault="00D244C3" w:rsidP="00D244C3">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ja-JP"/>
        </w:rPr>
        <w:t xml:space="preserve"> if the feature "</w:t>
      </w:r>
      <w:proofErr w:type="spellStart"/>
      <w:r>
        <w:rPr>
          <w:lang w:val="en-US" w:eastAsia="ja-JP"/>
        </w:rPr>
        <w:t>ServiceExperienceExt</w:t>
      </w:r>
      <w:proofErr w:type="spellEnd"/>
      <w:r>
        <w:rPr>
          <w:lang w:val="en-US" w:eastAsia="ja-JP"/>
        </w:rPr>
        <w:t>" is also supported</w:t>
      </w:r>
      <w:r>
        <w:t>;</w:t>
      </w:r>
    </w:p>
    <w:p w14:paraId="187D32A1" w14:textId="77777777" w:rsidR="00D244C3" w:rsidRDefault="00D244C3" w:rsidP="00D244C3">
      <w:pPr>
        <w:pStyle w:val="B3"/>
      </w:pPr>
      <w:r>
        <w:rPr>
          <w:lang w:eastAsia="zh-CN"/>
        </w:rPr>
        <w:lastRenderedPageBreak/>
        <w:t>g</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lang w:val="en-US" w:eastAsia="zh-CN"/>
        </w:rPr>
        <w:t>SERVICE_EXPERIENCE</w:t>
      </w:r>
      <w:r>
        <w:t>"</w:t>
      </w:r>
      <w:r>
        <w:rPr>
          <w:lang w:val="en-US" w:eastAsia="ja-JP"/>
        </w:rPr>
        <w:t xml:space="preserve"> event, if the "</w:t>
      </w:r>
      <w:proofErr w:type="spellStart"/>
      <w:r>
        <w:rPr>
          <w:lang w:val="en-US" w:eastAsia="ja-JP"/>
        </w:rPr>
        <w:t>EneNA</w:t>
      </w:r>
      <w:proofErr w:type="spellEnd"/>
      <w:r>
        <w:rPr>
          <w:lang w:val="en-US" w:eastAsia="ja-JP"/>
        </w:rPr>
        <w:t xml:space="preserve">" feature is </w:t>
      </w:r>
      <w:r>
        <w:t>supported;</w:t>
      </w:r>
    </w:p>
    <w:p w14:paraId="160BFD98" w14:textId="77777777" w:rsidR="00D244C3" w:rsidRDefault="00D244C3" w:rsidP="00D244C3">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w:t>
      </w:r>
    </w:p>
    <w:p w14:paraId="650C5F0C" w14:textId="77777777" w:rsidR="00D244C3" w:rsidRDefault="00D244C3" w:rsidP="00D244C3">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26A73D5B" w14:textId="77777777" w:rsidR="00D244C3" w:rsidRDefault="00D244C3" w:rsidP="00D244C3">
      <w:pPr>
        <w:pStyle w:val="B3"/>
      </w:pPr>
      <w:r>
        <w:t>j)</w:t>
      </w:r>
      <w:r>
        <w:tab/>
        <w:t>combination of PDU Session parameters as the "</w:t>
      </w:r>
      <w:proofErr w:type="spellStart"/>
      <w:r>
        <w:t>pduSesInfos</w:t>
      </w:r>
      <w:proofErr w:type="spellEnd"/>
      <w:r>
        <w:t>" attribute if the feature "ServiceExperienceExt2_eNA" is also supported;</w:t>
      </w:r>
    </w:p>
    <w:p w14:paraId="78E99868" w14:textId="77777777" w:rsidR="00D244C3" w:rsidRDefault="00D244C3" w:rsidP="00D244C3">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3488D182" w14:textId="77777777" w:rsidR="00D244C3" w:rsidRDefault="00D244C3" w:rsidP="00D244C3">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FDA2849" w14:textId="77777777" w:rsidR="00D244C3" w:rsidRDefault="00D244C3" w:rsidP="00D244C3">
      <w:pPr>
        <w:pStyle w:val="B2"/>
      </w:pPr>
      <w:r>
        <w:t>1)</w:t>
      </w:r>
      <w:r>
        <w:tab/>
        <w:t>event specific filter information in the "event-filter" attribute which shall provide:</w:t>
      </w:r>
    </w:p>
    <w:p w14:paraId="6F488455" w14:textId="77777777" w:rsidR="00D244C3" w:rsidRDefault="00D244C3" w:rsidP="00D244C3">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4C09AEFC" w14:textId="77777777" w:rsidR="00D244C3" w:rsidRDefault="00D244C3" w:rsidP="00D244C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2A8AC800" w14:textId="77777777" w:rsidR="00D244C3" w:rsidRDefault="00D244C3" w:rsidP="00D244C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927624C" w14:textId="77777777" w:rsidR="00D244C3" w:rsidRDefault="00D244C3" w:rsidP="00D244C3">
      <w:pPr>
        <w:pStyle w:val="B2"/>
      </w:pPr>
      <w:r>
        <w:tab/>
        <w:t>the "event-filter" attribute may provide:</w:t>
      </w:r>
    </w:p>
    <w:p w14:paraId="66F2BD39" w14:textId="77777777" w:rsidR="00D244C3" w:rsidRDefault="00D244C3" w:rsidP="00D244C3">
      <w:pPr>
        <w:pStyle w:val="B3"/>
      </w:pPr>
      <w:r>
        <w:t>a)</w:t>
      </w:r>
      <w:r>
        <w:tab/>
        <w:t>identification of network slice(s) by "</w:t>
      </w:r>
      <w:proofErr w:type="spellStart"/>
      <w:r>
        <w:t>snssais</w:t>
      </w:r>
      <w:proofErr w:type="spellEnd"/>
      <w:r>
        <w:t>" attribute;</w:t>
      </w:r>
    </w:p>
    <w:p w14:paraId="095215B8" w14:textId="77777777" w:rsidR="00D244C3" w:rsidRDefault="00D244C3" w:rsidP="00D244C3">
      <w:pPr>
        <w:pStyle w:val="B10"/>
      </w:pPr>
      <w:r>
        <w:t>-</w:t>
      </w:r>
      <w:r>
        <w:tab/>
        <w:t>if the feature "</w:t>
      </w:r>
      <w:proofErr w:type="spellStart"/>
      <w:r>
        <w:t>AbnormalBehaviour</w:t>
      </w:r>
      <w:proofErr w:type="spellEnd"/>
      <w:r>
        <w:t>" is supported and the event is "ABNORMAL_BEHAVIOUR", it shall provide:</w:t>
      </w:r>
    </w:p>
    <w:p w14:paraId="2D17D770" w14:textId="77777777" w:rsidR="00D244C3" w:rsidRDefault="00D244C3" w:rsidP="00D244C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6B0A1E2" w14:textId="77777777" w:rsidR="00D244C3" w:rsidRDefault="00D244C3" w:rsidP="00D244C3">
      <w:pPr>
        <w:pStyle w:val="B2"/>
        <w:rPr>
          <w:lang w:val="en-US" w:eastAsia="ja-JP"/>
        </w:rPr>
      </w:pPr>
      <w:r>
        <w:rPr>
          <w:lang w:val="en-US" w:eastAsia="ja-JP"/>
        </w:rPr>
        <w:t>2)</w:t>
      </w:r>
      <w:r>
        <w:rPr>
          <w:lang w:val="en-US" w:eastAsia="ja-JP"/>
        </w:rPr>
        <w:tab/>
        <w:t xml:space="preserve">event specific filter information in the "event-filter" attribute which shall provide </w:t>
      </w:r>
    </w:p>
    <w:p w14:paraId="413F0570" w14:textId="77777777" w:rsidR="00D244C3" w:rsidRDefault="00D244C3" w:rsidP="00D244C3">
      <w:pPr>
        <w:pStyle w:val="B3"/>
      </w:pPr>
      <w:r>
        <w:rPr>
          <w:lang w:val="en-US" w:eastAsia="ja-JP"/>
        </w:rPr>
        <w:t>a)</w:t>
      </w:r>
      <w:r>
        <w:rPr>
          <w:lang w:val="en-US" w:eastAsia="ja-JP"/>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29C06538" w14:textId="77777777" w:rsidR="00D244C3" w:rsidRDefault="00D244C3" w:rsidP="00D244C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4F7CC6A" w14:textId="77777777" w:rsidR="00D244C3" w:rsidRDefault="00D244C3" w:rsidP="00D244C3">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169EBC1" w14:textId="77777777" w:rsidR="00D244C3" w:rsidRDefault="00D244C3" w:rsidP="00D244C3">
      <w:pPr>
        <w:pStyle w:val="B4"/>
      </w:pPr>
      <w:r>
        <w:t>-</w:t>
      </w:r>
      <w:r>
        <w:tab/>
        <w:t>if "</w:t>
      </w:r>
      <w:proofErr w:type="spellStart"/>
      <w:r>
        <w:t>exptAnaType</w:t>
      </w:r>
      <w:proofErr w:type="spellEnd"/>
      <w:r>
        <w:t>" attribute sets to "MOBILITY_AND_COMMUN", the corresponding list of Exception Ids includes all above derived exception Ids.</w:t>
      </w:r>
    </w:p>
    <w:p w14:paraId="17861E83" w14:textId="77777777" w:rsidR="00D244C3" w:rsidRDefault="00D244C3" w:rsidP="00D244C3">
      <w:pPr>
        <w:pStyle w:val="B3"/>
      </w:pPr>
      <w:r>
        <w:tab/>
        <w:t xml:space="preserve">The derived list of Exception Ids are used by the NWDAF to notify the NF service consumer when UE's behaviour is exceptional based on one or more Exception Ids within the list. </w:t>
      </w:r>
    </w:p>
    <w:p w14:paraId="0F4D4170" w14:textId="77777777" w:rsidR="00D244C3" w:rsidRDefault="00D244C3" w:rsidP="00D244C3">
      <w:pPr>
        <w:pStyle w:val="B3"/>
      </w:pPr>
      <w:r>
        <w:tab/>
        <w:t>If the "</w:t>
      </w:r>
      <w:proofErr w:type="spellStart"/>
      <w:r>
        <w:t>anyUe</w:t>
      </w:r>
      <w:proofErr w:type="spellEnd"/>
      <w:r>
        <w:t>" attribute in the "</w:t>
      </w:r>
      <w:proofErr w:type="spellStart"/>
      <w:r>
        <w:t>tgt-ue</w:t>
      </w:r>
      <w:proofErr w:type="spellEnd"/>
      <w:r>
        <w:t>" attribute sets to "true":</w:t>
      </w:r>
    </w:p>
    <w:p w14:paraId="21D421DB" w14:textId="77777777" w:rsidR="00D244C3" w:rsidRDefault="00D244C3" w:rsidP="00D244C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223A2ED" w14:textId="77777777" w:rsidR="00D244C3" w:rsidRDefault="00D244C3" w:rsidP="00D244C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xml:space="preserve">" attribute is mobility related, at least one of identification of network area by </w:t>
      </w:r>
      <w:r>
        <w:lastRenderedPageBreak/>
        <w:t>"</w:t>
      </w:r>
      <w:proofErr w:type="spellStart"/>
      <w:r>
        <w:t>networkArea</w:t>
      </w:r>
      <w:proofErr w:type="spellEnd"/>
      <w:r>
        <w:t>" attribute and identification of network slice(s) by "</w:t>
      </w:r>
      <w:proofErr w:type="spellStart"/>
      <w:r>
        <w:t>snssais</w:t>
      </w:r>
      <w:proofErr w:type="spellEnd"/>
      <w:r>
        <w:t>" attribute should be provided; and</w:t>
      </w:r>
    </w:p>
    <w:p w14:paraId="0C2E4C2C" w14:textId="77777777" w:rsidR="00D244C3" w:rsidRDefault="00D244C3" w:rsidP="00D244C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72CE0F0" w14:textId="77777777" w:rsidR="00D244C3" w:rsidRDefault="00D244C3" w:rsidP="00D244C3">
      <w:pPr>
        <w:pStyle w:val="B10"/>
      </w:pPr>
      <w:r>
        <w:tab/>
        <w:t>the "event-filter" attribute may provide:</w:t>
      </w:r>
    </w:p>
    <w:p w14:paraId="3FBE56CA" w14:textId="77777777" w:rsidR="00D244C3" w:rsidRDefault="00D244C3" w:rsidP="00D244C3">
      <w:pPr>
        <w:pStyle w:val="B3"/>
        <w:rPr>
          <w:lang w:val="en-US" w:eastAsia="ja-JP"/>
        </w:rPr>
      </w:pPr>
      <w:r>
        <w:rPr>
          <w:lang w:val="en-US" w:eastAsia="zh-CN"/>
        </w:rPr>
        <w:t>a)</w:t>
      </w:r>
      <w:r>
        <w:rPr>
          <w:lang w:val="en-US" w:eastAsia="zh-CN"/>
        </w:rPr>
        <w:tab/>
      </w:r>
      <w:r>
        <w:t>expected UE behaviour via "</w:t>
      </w:r>
      <w:proofErr w:type="spellStart"/>
      <w:r>
        <w:t>exptUeBehav</w:t>
      </w:r>
      <w:proofErr w:type="spellEnd"/>
      <w:r>
        <w:t>" attribute</w:t>
      </w:r>
      <w:r>
        <w:rPr>
          <w:lang w:val="en-US" w:eastAsia="ja-JP"/>
        </w:rPr>
        <w:t>;</w:t>
      </w:r>
    </w:p>
    <w:p w14:paraId="04146A0A" w14:textId="77777777" w:rsidR="00D244C3" w:rsidRDefault="00D244C3" w:rsidP="00D244C3">
      <w:pPr>
        <w:pStyle w:val="B10"/>
      </w:pPr>
      <w:r>
        <w:t>-</w:t>
      </w:r>
      <w:r>
        <w:tab/>
        <w:t>if the feature "</w:t>
      </w:r>
      <w:proofErr w:type="spellStart"/>
      <w:r>
        <w:t>UserDataCongestion</w:t>
      </w:r>
      <w:proofErr w:type="spellEnd"/>
      <w:r>
        <w:t>" is supported and the event is "USER_DATA_CONGESTION", it shall provide one of the following attributes:</w:t>
      </w:r>
    </w:p>
    <w:p w14:paraId="1E34AF44" w14:textId="77777777" w:rsidR="00D244C3" w:rsidRDefault="00D244C3" w:rsidP="00D244C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66348EEE" w14:textId="77777777" w:rsidR="00D244C3" w:rsidRDefault="00D244C3" w:rsidP="00D244C3">
      <w:pPr>
        <w:pStyle w:val="B2"/>
      </w:pPr>
      <w:r>
        <w:t>2)</w:t>
      </w:r>
      <w:r>
        <w:tab/>
        <w:t>event specific filter information in the "event-filter" attribute which shall provide:</w:t>
      </w:r>
    </w:p>
    <w:p w14:paraId="095C2864" w14:textId="77777777" w:rsidR="00D244C3" w:rsidRDefault="00D244C3" w:rsidP="00D244C3">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2F863555" w14:textId="77777777" w:rsidR="00D244C3" w:rsidRDefault="00D244C3" w:rsidP="00D244C3">
      <w:pPr>
        <w:pStyle w:val="B10"/>
        <w:rPr>
          <w:lang w:eastAsia="zh-CN"/>
        </w:rPr>
      </w:pPr>
      <w:r>
        <w:tab/>
        <w:t xml:space="preserve">and </w:t>
      </w:r>
      <w:r>
        <w:rPr>
          <w:lang w:eastAsia="zh-CN"/>
        </w:rPr>
        <w:t>may provide:</w:t>
      </w:r>
    </w:p>
    <w:p w14:paraId="4AB8CFC6" w14:textId="77777777" w:rsidR="00D244C3" w:rsidRDefault="00D244C3" w:rsidP="00D244C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07CD3A" w14:textId="77777777" w:rsidR="00D244C3" w:rsidRDefault="00D244C3" w:rsidP="00D244C3">
      <w:pPr>
        <w:pStyle w:val="B3"/>
      </w:pPr>
      <w:r>
        <w:t>a</w:t>
      </w:r>
      <w:r>
        <w:rPr>
          <w:rFonts w:hint="eastAsia"/>
          <w:lang w:eastAsia="zh-CN"/>
        </w:rPr>
        <w:t>)</w:t>
      </w:r>
      <w:r>
        <w:rPr>
          <w:lang w:eastAsia="zh-CN"/>
        </w:rPr>
        <w:tab/>
      </w:r>
      <w:r>
        <w:rPr>
          <w:lang w:val="en-US" w:eastAsia="ja-JP"/>
        </w:rPr>
        <w:t>identification of network slice(s) by "</w:t>
      </w:r>
      <w:proofErr w:type="spellStart"/>
      <w:r>
        <w:rPr>
          <w:lang w:val="en-US" w:eastAsia="ja-JP"/>
        </w:rPr>
        <w:t>snssais</w:t>
      </w:r>
      <w:proofErr w:type="spellEnd"/>
      <w:r>
        <w:rPr>
          <w:lang w:val="en-US" w:eastAsia="ja-JP"/>
        </w:rPr>
        <w:t>" attribute</w:t>
      </w:r>
      <w:r>
        <w:rPr>
          <w:lang w:eastAsia="zh-CN"/>
        </w:rPr>
        <w:t>;</w:t>
      </w:r>
    </w:p>
    <w:p w14:paraId="5958EBEE" w14:textId="77777777" w:rsidR="00D244C3" w:rsidRDefault="00D244C3" w:rsidP="00D244C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435FFCB3" w14:textId="77777777" w:rsidR="00D244C3" w:rsidRDefault="00D244C3" w:rsidP="00D244C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46E46CD" w14:textId="77777777" w:rsidR="00D244C3" w:rsidRDefault="00D244C3" w:rsidP="00D244C3">
      <w:pPr>
        <w:pStyle w:val="B3"/>
      </w:pPr>
      <w:r>
        <w:rPr>
          <w:lang w:eastAsia="zh-CN"/>
        </w:rPr>
        <w:t>d</w:t>
      </w:r>
      <w:r>
        <w:t>)</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"USER_DATA_CONGESTION"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259F1645" w14:textId="77777777" w:rsidR="00D244C3" w:rsidRDefault="00D244C3" w:rsidP="00D244C3">
      <w:pPr>
        <w:pStyle w:val="B10"/>
      </w:pPr>
      <w:r>
        <w:t>-</w:t>
      </w:r>
      <w:r>
        <w:tab/>
        <w:t>if the feature "</w:t>
      </w:r>
      <w:r>
        <w:rPr>
          <w:rFonts w:hint="eastAsia"/>
        </w:rPr>
        <w:t>S</w:t>
      </w:r>
      <w:r>
        <w:t>MCCE" is supported and the event is "</w:t>
      </w:r>
      <w:r>
        <w:rPr>
          <w:rFonts w:hint="eastAsia"/>
        </w:rPr>
        <w:t>S</w:t>
      </w:r>
      <w:r>
        <w:t>M_CONGESTION", it shall provide:</w:t>
      </w:r>
    </w:p>
    <w:p w14:paraId="632608D7" w14:textId="77777777" w:rsidR="00D244C3" w:rsidRDefault="00D244C3" w:rsidP="00D244C3">
      <w:pPr>
        <w:pStyle w:val="B2"/>
      </w:pPr>
      <w:r>
        <w:t>1)</w:t>
      </w:r>
      <w:r>
        <w:tab/>
        <w:t>event specific filter information in the "event-filter" attribute which shall provide:</w:t>
      </w:r>
    </w:p>
    <w:p w14:paraId="452E0DA7" w14:textId="77777777" w:rsidR="00D244C3" w:rsidRDefault="00D244C3" w:rsidP="00D244C3">
      <w:pPr>
        <w:pStyle w:val="B3"/>
      </w:pPr>
      <w:r>
        <w:t>a)</w:t>
      </w:r>
      <w:r>
        <w:tab/>
        <w:t>identification of DNN in the "</w:t>
      </w:r>
      <w:proofErr w:type="spellStart"/>
      <w:r>
        <w:t>dnns</w:t>
      </w:r>
      <w:proofErr w:type="spellEnd"/>
      <w:r>
        <w:t xml:space="preserve">" attribute; and/or </w:t>
      </w:r>
    </w:p>
    <w:p w14:paraId="12CE8894" w14:textId="77777777" w:rsidR="00D244C3" w:rsidRDefault="00D244C3" w:rsidP="00D244C3">
      <w:pPr>
        <w:pStyle w:val="B3"/>
      </w:pPr>
      <w:r>
        <w:t>b)</w:t>
      </w:r>
      <w:r>
        <w:tab/>
        <w:t>identification of network slice(s) in the "</w:t>
      </w:r>
      <w:proofErr w:type="spellStart"/>
      <w:r>
        <w:t>snssais</w:t>
      </w:r>
      <w:proofErr w:type="spellEnd"/>
      <w:r>
        <w:t>" attribute; and</w:t>
      </w:r>
    </w:p>
    <w:p w14:paraId="185A3F21" w14:textId="77777777" w:rsidR="00D244C3" w:rsidRDefault="00D244C3" w:rsidP="00D244C3">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593492A7" w14:textId="77777777" w:rsidR="00D244C3" w:rsidRDefault="00D244C3" w:rsidP="00D244C3">
      <w:pPr>
        <w:pStyle w:val="B10"/>
      </w:pPr>
      <w:r>
        <w:tab/>
        <w:t>and may include:</w:t>
      </w:r>
    </w:p>
    <w:p w14:paraId="50EAFD50" w14:textId="77777777" w:rsidR="00D244C3" w:rsidRDefault="00D244C3" w:rsidP="00D244C3">
      <w:pPr>
        <w:pStyle w:val="B2"/>
        <w:rPr>
          <w:lang w:val="en-US" w:eastAsia="ja-JP"/>
        </w:rPr>
      </w:pPr>
      <w:r>
        <w:t>1)</w:t>
      </w:r>
      <w:r>
        <w:tab/>
      </w:r>
      <w:r>
        <w:rPr>
          <w:lang w:val="en-US" w:eastAsia="ja-JP"/>
        </w:rPr>
        <w:t>a list of analytics subsets carried by "</w:t>
      </w:r>
      <w:proofErr w:type="spellStart"/>
      <w:r>
        <w:rPr>
          <w:lang w:val="en-US" w:eastAsia="ja-JP"/>
        </w:rPr>
        <w:t>listOfAnaSubsets</w:t>
      </w:r>
      <w:proofErr w:type="spellEnd"/>
      <w:r>
        <w:rPr>
          <w:lang w:val="en-US" w:eastAsia="ja-JP"/>
        </w:rPr>
        <w:t xml:space="preserve">" attribute with value(s) only applicable to </w:t>
      </w:r>
      <w:r>
        <w:t>"</w:t>
      </w:r>
      <w:r>
        <w:rPr>
          <w:rFonts w:hint="eastAsia"/>
        </w:rPr>
        <w:t>S</w:t>
      </w:r>
      <w:r>
        <w:t>M_CONGESTION"</w:t>
      </w:r>
      <w:r>
        <w:rPr>
          <w:lang w:val="en-US" w:eastAsia="ja-JP"/>
        </w:rPr>
        <w:t xml:space="preserve"> event, if the "</w:t>
      </w:r>
      <w:proofErr w:type="spellStart"/>
      <w:r>
        <w:rPr>
          <w:lang w:val="en-US" w:eastAsia="ja-JP"/>
        </w:rPr>
        <w:t>EneNA</w:t>
      </w:r>
      <w:proofErr w:type="spellEnd"/>
      <w:r>
        <w:rPr>
          <w:lang w:val="en-US" w:eastAsia="ja-JP"/>
        </w:rPr>
        <w:t>" feature is supported;</w:t>
      </w:r>
    </w:p>
    <w:p w14:paraId="6204CE70" w14:textId="77777777" w:rsidR="00D244C3" w:rsidRDefault="00D244C3" w:rsidP="00D244C3">
      <w:pPr>
        <w:pStyle w:val="NO"/>
      </w:pPr>
      <w:r>
        <w:t>NOTE</w:t>
      </w:r>
      <w:bookmarkStart w:id="117" w:name="_Hlk131634676"/>
      <w:r>
        <w:t> 7</w:t>
      </w:r>
      <w:bookmarkEnd w:id="117"/>
      <w:r>
        <w:t>:</w:t>
      </w:r>
      <w:r>
        <w:tab/>
        <w:t>The predictions are not applicable for Session Management Congestion Control Experience analytics.</w:t>
      </w:r>
    </w:p>
    <w:p w14:paraId="6D707980" w14:textId="77777777" w:rsidR="00D244C3" w:rsidRDefault="00D244C3" w:rsidP="00D244C3">
      <w:pPr>
        <w:pStyle w:val="B10"/>
      </w:pPr>
      <w:r>
        <w:t>-</w:t>
      </w:r>
      <w:r>
        <w:tab/>
        <w:t>if the feature "Dispersion" is supported and the event is "DISPERSION", shall provide:</w:t>
      </w:r>
    </w:p>
    <w:p w14:paraId="0EF20309" w14:textId="77777777" w:rsidR="00D244C3" w:rsidRDefault="00D244C3" w:rsidP="00D244C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56B3A85" w14:textId="77777777" w:rsidR="00D244C3" w:rsidRDefault="00D244C3" w:rsidP="00D244C3">
      <w:pPr>
        <w:pStyle w:val="B10"/>
      </w:pPr>
      <w:r>
        <w:tab/>
        <w:t>and may include:</w:t>
      </w:r>
    </w:p>
    <w:p w14:paraId="2DB100BF" w14:textId="77777777" w:rsidR="00D244C3" w:rsidRDefault="00D244C3" w:rsidP="00D244C3">
      <w:pPr>
        <w:pStyle w:val="B2"/>
      </w:pPr>
      <w:r>
        <w:t>1)</w:t>
      </w:r>
      <w:r>
        <w:tab/>
        <w:t>identification of network area applies via identification of network area by "</w:t>
      </w:r>
      <w:proofErr w:type="spellStart"/>
      <w:r>
        <w:t>networkArea</w:t>
      </w:r>
      <w:proofErr w:type="spellEnd"/>
      <w:r>
        <w:t>" attribute;</w:t>
      </w:r>
    </w:p>
    <w:p w14:paraId="7A765FBF" w14:textId="77777777" w:rsidR="00D244C3" w:rsidRDefault="00D244C3" w:rsidP="00D244C3">
      <w:pPr>
        <w:pStyle w:val="B2"/>
      </w:pPr>
      <w:r>
        <w:lastRenderedPageBreak/>
        <w:t>2)</w:t>
      </w:r>
      <w:r>
        <w:tab/>
        <w:t>identification of network slice(s) by "</w:t>
      </w:r>
      <w:proofErr w:type="spellStart"/>
      <w:r>
        <w:t>snssais</w:t>
      </w:r>
      <w:proofErr w:type="spellEnd"/>
      <w:r>
        <w:t>" attribute;</w:t>
      </w:r>
    </w:p>
    <w:p w14:paraId="2A4423B7" w14:textId="77777777" w:rsidR="00D244C3" w:rsidRDefault="00D244C3" w:rsidP="00D244C3">
      <w:pPr>
        <w:pStyle w:val="B2"/>
        <w:rPr>
          <w:lang w:val="en-US" w:eastAsia="ja-JP"/>
        </w:rPr>
      </w:pPr>
      <w:r>
        <w:rPr>
          <w:lang w:val="en-US" w:eastAsia="ja-JP"/>
        </w:rPr>
        <w:t>3)</w:t>
      </w:r>
      <w:r>
        <w:rPr>
          <w:lang w:val="en-US" w:eastAsia="ja-JP"/>
        </w:rPr>
        <w:tab/>
        <w:t>application identifier(s) in "</w:t>
      </w:r>
      <w:proofErr w:type="spellStart"/>
      <w:r>
        <w:rPr>
          <w:lang w:val="en-US" w:eastAsia="ja-JP"/>
        </w:rPr>
        <w:t>appIds</w:t>
      </w:r>
      <w:proofErr w:type="spellEnd"/>
      <w:r>
        <w:rPr>
          <w:lang w:val="en-US" w:eastAsia="ja-JP"/>
        </w:rPr>
        <w:t>" attribute;</w:t>
      </w:r>
    </w:p>
    <w:p w14:paraId="131AEABE" w14:textId="77777777" w:rsidR="00D244C3" w:rsidRDefault="00D244C3" w:rsidP="00D244C3">
      <w:pPr>
        <w:pStyle w:val="B2"/>
        <w:rPr>
          <w:lang w:val="en-US" w:eastAsia="ja-JP"/>
        </w:rPr>
      </w:pPr>
      <w:r>
        <w:rPr>
          <w:lang w:val="en-US" w:eastAsia="ja-JP"/>
        </w:rPr>
        <w:t>4)</w:t>
      </w:r>
      <w:r>
        <w:rPr>
          <w:lang w:val="en-US" w:eastAsia="ja-JP"/>
        </w:rPr>
        <w:tab/>
        <w:t>dispersion analytics requirements in "</w:t>
      </w:r>
      <w:proofErr w:type="spellStart"/>
      <w:r>
        <w:rPr>
          <w:lang w:val="en-US" w:eastAsia="ja-JP"/>
        </w:rPr>
        <w:t>disperReqs</w:t>
      </w:r>
      <w:proofErr w:type="spellEnd"/>
      <w:r>
        <w:rPr>
          <w:lang w:val="en-US" w:eastAsia="ja-JP"/>
        </w:rPr>
        <w:t xml:space="preserve">" attribute, which for the requested dispersion type may include dispersion class, ranking, ordering and/or accuracy </w:t>
      </w:r>
      <w:proofErr w:type="spellStart"/>
      <w:r>
        <w:rPr>
          <w:lang w:val="en-US" w:eastAsia="ja-JP"/>
        </w:rPr>
        <w:t>requirments</w:t>
      </w:r>
      <w:proofErr w:type="spellEnd"/>
      <w:r>
        <w:rPr>
          <w:lang w:val="en-US" w:eastAsia="ja-JP"/>
        </w:rPr>
        <w:t>; and/or</w:t>
      </w:r>
    </w:p>
    <w:p w14:paraId="0AAC248A" w14:textId="77777777" w:rsidR="00D244C3" w:rsidRDefault="00D244C3" w:rsidP="00D244C3">
      <w:pPr>
        <w:pStyle w:val="B2"/>
      </w:pPr>
      <w:bookmarkStart w:id="118" w:name="_Hlk90124121"/>
      <w:r>
        <w:t>5)</w:t>
      </w:r>
      <w:r>
        <w:tab/>
        <w:t>an optional list of analytics subsets by "</w:t>
      </w:r>
      <w:proofErr w:type="spellStart"/>
      <w:r>
        <w:t>listOfAnaSubsets</w:t>
      </w:r>
      <w:proofErr w:type="spellEnd"/>
      <w:r>
        <w:t>" attribute with value(s) only applicable to "DISPERSION" event;</w:t>
      </w:r>
    </w:p>
    <w:p w14:paraId="09026760" w14:textId="77777777" w:rsidR="00D244C3" w:rsidRDefault="00D244C3" w:rsidP="00D244C3">
      <w:pPr>
        <w:pStyle w:val="B2"/>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C448BEB" w14:textId="77777777" w:rsidR="00D244C3" w:rsidRDefault="00D244C3" w:rsidP="00D244C3">
      <w:pPr>
        <w:pStyle w:val="B10"/>
      </w:pPr>
      <w:r>
        <w:t>-</w:t>
      </w:r>
      <w:r>
        <w:tab/>
        <w:t>if the feature "</w:t>
      </w:r>
      <w:proofErr w:type="spellStart"/>
      <w:r>
        <w:t>RedundantTransmissionExp</w:t>
      </w:r>
      <w:proofErr w:type="spellEnd"/>
      <w:r>
        <w:t>" is supported and the event is "RED_TRANS_EXP", shall provide:</w:t>
      </w:r>
    </w:p>
    <w:p w14:paraId="2CB87922" w14:textId="77777777" w:rsidR="00D244C3" w:rsidRDefault="00D244C3" w:rsidP="00D244C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w:t>
      </w:r>
    </w:p>
    <w:p w14:paraId="3C0BE11F" w14:textId="77777777" w:rsidR="00D244C3" w:rsidRDefault="00D244C3" w:rsidP="00D244C3">
      <w:pPr>
        <w:pStyle w:val="B10"/>
      </w:pPr>
      <w:r>
        <w:tab/>
        <w:t>and may include:</w:t>
      </w:r>
    </w:p>
    <w:p w14:paraId="2EC83EF3" w14:textId="77777777" w:rsidR="00D244C3" w:rsidRDefault="00D244C3" w:rsidP="00D244C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323BE34" w14:textId="77777777" w:rsidR="00D244C3" w:rsidRDefault="00D244C3" w:rsidP="00D244C3">
      <w:pPr>
        <w:pStyle w:val="B2"/>
      </w:pPr>
      <w:r>
        <w:t>2)</w:t>
      </w:r>
      <w:r>
        <w:tab/>
        <w:t>identification of network slice(s) by "</w:t>
      </w:r>
      <w:proofErr w:type="spellStart"/>
      <w:r>
        <w:t>snssais</w:t>
      </w:r>
      <w:proofErr w:type="spellEnd"/>
      <w:r>
        <w:t>" attribute;</w:t>
      </w:r>
    </w:p>
    <w:p w14:paraId="1D44A723" w14:textId="77777777" w:rsidR="00D244C3" w:rsidRDefault="00D244C3" w:rsidP="00D244C3">
      <w:pPr>
        <w:pStyle w:val="B2"/>
        <w:rPr>
          <w:lang w:val="en-US" w:eastAsia="ja-JP"/>
        </w:rPr>
      </w:pPr>
      <w:r>
        <w:rPr>
          <w:lang w:val="en-US" w:eastAsia="ja-JP"/>
        </w:rPr>
        <w:t>3)</w:t>
      </w:r>
      <w:r>
        <w:rPr>
          <w:lang w:val="en-US" w:eastAsia="ja-JP"/>
        </w:rPr>
        <w:tab/>
        <w:t>identification of DNN in the "</w:t>
      </w:r>
      <w:proofErr w:type="spellStart"/>
      <w:r>
        <w:rPr>
          <w:lang w:val="en-US" w:eastAsia="ja-JP"/>
        </w:rPr>
        <w:t>dnns</w:t>
      </w:r>
      <w:proofErr w:type="spellEnd"/>
      <w:r>
        <w:rPr>
          <w:lang w:val="en-US" w:eastAsia="ja-JP"/>
        </w:rPr>
        <w:t>" attribute;</w:t>
      </w:r>
    </w:p>
    <w:p w14:paraId="6DCC9FD0" w14:textId="77777777" w:rsidR="00D244C3" w:rsidRDefault="00D244C3" w:rsidP="00D244C3">
      <w:pPr>
        <w:pStyle w:val="B2"/>
        <w:rPr>
          <w:lang w:val="en-US" w:eastAsia="ja-JP"/>
        </w:rPr>
      </w:pPr>
      <w:r>
        <w:rPr>
          <w:lang w:val="en-US" w:eastAsia="ja-JP"/>
        </w:rPr>
        <w:t>4)</w:t>
      </w:r>
      <w:r>
        <w:rPr>
          <w:lang w:val="en-US" w:eastAsia="ja-JP"/>
        </w:rPr>
        <w:tab/>
        <w:t>other redundant transmission experience analysis requirements in "</w:t>
      </w:r>
      <w:proofErr w:type="spellStart"/>
      <w:r>
        <w:rPr>
          <w:lang w:val="en-US" w:eastAsia="ja-JP"/>
        </w:rPr>
        <w:t>redTransReqs</w:t>
      </w:r>
      <w:proofErr w:type="spellEnd"/>
      <w:r>
        <w:rPr>
          <w:lang w:val="en-US" w:eastAsia="ja-JP"/>
        </w:rPr>
        <w:t>" attribute, which may include preferred order of results for the list of Redundant Transmission Experience; and/or</w:t>
      </w:r>
    </w:p>
    <w:bookmarkEnd w:id="118"/>
    <w:p w14:paraId="5E1BCDF2"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6BB89F98" w14:textId="77777777" w:rsidR="00D244C3" w:rsidRDefault="00D244C3" w:rsidP="00D244C3">
      <w:pPr>
        <w:pStyle w:val="B10"/>
      </w:pPr>
      <w:r>
        <w:t>-</w:t>
      </w:r>
      <w:r>
        <w:tab/>
        <w:t>if the feature "</w:t>
      </w:r>
      <w:proofErr w:type="spellStart"/>
      <w:r>
        <w:t>WlanPerformance</w:t>
      </w:r>
      <w:proofErr w:type="spellEnd"/>
      <w:r>
        <w:t>" is supported and the event is "WLAN_PERFORMANCE", shall provide:</w:t>
      </w:r>
    </w:p>
    <w:p w14:paraId="24CF6C87" w14:textId="77777777" w:rsidR="00D244C3" w:rsidRDefault="00D244C3" w:rsidP="00D244C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4833682" w14:textId="77777777" w:rsidR="00D244C3" w:rsidRDefault="00D244C3" w:rsidP="00D244C3">
      <w:pPr>
        <w:pStyle w:val="B10"/>
      </w:pPr>
      <w:r>
        <w:tab/>
        <w:t>and may include:</w:t>
      </w:r>
    </w:p>
    <w:p w14:paraId="78CEED4B"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35724ECF" w14:textId="77777777" w:rsidR="00D244C3" w:rsidRDefault="00D244C3" w:rsidP="00D244C3">
      <w:pPr>
        <w:pStyle w:val="B2"/>
        <w:rPr>
          <w:lang w:val="en-US" w:eastAsia="ja-JP"/>
        </w:rPr>
      </w:pPr>
      <w:r>
        <w:rPr>
          <w:lang w:val="en-US" w:eastAsia="ja-JP"/>
        </w:rPr>
        <w:t>2)</w:t>
      </w:r>
      <w:r>
        <w:rPr>
          <w:lang w:val="en-US" w:eastAsia="ja-JP"/>
        </w:rPr>
        <w:tab/>
        <w:t>other WLAN performance analytics requirements in "</w:t>
      </w:r>
      <w:proofErr w:type="spellStart"/>
      <w:r>
        <w:rPr>
          <w:lang w:val="en-US" w:eastAsia="ja-JP"/>
        </w:rPr>
        <w:t>wlanReqs</w:t>
      </w:r>
      <w:proofErr w:type="spellEnd"/>
      <w:r>
        <w:rPr>
          <w:lang w:val="en-US" w:eastAsia="ja-JP"/>
        </w:rPr>
        <w:t>" attribute, which may include SSID(s), BSSID(s), preferred order of results for the list of WLAN performance information and/or accuracy per analytics subset; and/or</w:t>
      </w:r>
    </w:p>
    <w:p w14:paraId="7D4618B6" w14:textId="77777777" w:rsidR="00D244C3" w:rsidRDefault="00D244C3" w:rsidP="00D244C3">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WLAN_PERFORMANCE event, if the "</w:t>
      </w:r>
      <w:proofErr w:type="spellStart"/>
      <w:r>
        <w:rPr>
          <w:lang w:val="en-US" w:eastAsia="ja-JP"/>
        </w:rPr>
        <w:t>EneNA</w:t>
      </w:r>
      <w:proofErr w:type="spellEnd"/>
      <w:r>
        <w:rPr>
          <w:lang w:val="en-US" w:eastAsia="ja-JP"/>
        </w:rPr>
        <w:t>" feature is supported;</w:t>
      </w:r>
    </w:p>
    <w:p w14:paraId="052F0332" w14:textId="77777777" w:rsidR="00D244C3" w:rsidRDefault="00D244C3" w:rsidP="00D244C3">
      <w:pPr>
        <w:pStyle w:val="B10"/>
      </w:pPr>
      <w:r>
        <w:t>-</w:t>
      </w:r>
      <w:r>
        <w:tab/>
        <w:t>if the feature "</w:t>
      </w:r>
      <w:proofErr w:type="spellStart"/>
      <w:r>
        <w:rPr>
          <w:rFonts w:cs="Arial"/>
          <w:szCs w:val="18"/>
        </w:rPr>
        <w:t>DnPerformance</w:t>
      </w:r>
      <w:proofErr w:type="spellEnd"/>
      <w:r>
        <w:t>" is supported and the event is "DN_PERFORMANCE", shall provide:</w:t>
      </w:r>
    </w:p>
    <w:p w14:paraId="779A390D" w14:textId="77777777" w:rsidR="00D244C3" w:rsidRDefault="00D244C3" w:rsidP="00D244C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28BA826" w14:textId="77777777" w:rsidR="00D244C3" w:rsidRDefault="00D244C3" w:rsidP="00D244C3">
      <w:pPr>
        <w:pStyle w:val="B2"/>
      </w:pPr>
      <w:r>
        <w:t>and may include:</w:t>
      </w:r>
    </w:p>
    <w:p w14:paraId="72BEA087"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16215C72" w14:textId="77777777" w:rsidR="00D244C3" w:rsidRDefault="00D244C3" w:rsidP="00D244C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8E44F91" w14:textId="77777777" w:rsidR="00D244C3" w:rsidRDefault="00D244C3" w:rsidP="00D244C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09CD3277" w14:textId="77777777" w:rsidR="00D244C3" w:rsidRDefault="00D244C3" w:rsidP="00D244C3">
      <w:pPr>
        <w:pStyle w:val="B2"/>
        <w:rPr>
          <w:lang w:val="en-US" w:eastAsia="ja-JP"/>
        </w:rPr>
      </w:pPr>
      <w:r>
        <w:rPr>
          <w:lang w:val="en-US" w:eastAsia="ja-JP"/>
        </w:rPr>
        <w:t>4)</w:t>
      </w:r>
      <w:r>
        <w:rPr>
          <w:lang w:val="en-US" w:eastAsia="ja-JP"/>
        </w:rPr>
        <w:tab/>
        <w:t>application identifier(s) in "</w:t>
      </w:r>
      <w:proofErr w:type="spellStart"/>
      <w:r>
        <w:rPr>
          <w:lang w:val="en-US" w:eastAsia="ja-JP"/>
        </w:rPr>
        <w:t>appIds</w:t>
      </w:r>
      <w:proofErr w:type="spellEnd"/>
      <w:r>
        <w:rPr>
          <w:lang w:val="en-US" w:eastAsia="ja-JP"/>
        </w:rPr>
        <w:t>" attribute;</w:t>
      </w:r>
    </w:p>
    <w:p w14:paraId="2015A8F8" w14:textId="77777777" w:rsidR="00D244C3" w:rsidRDefault="00D244C3" w:rsidP="00D244C3">
      <w:pPr>
        <w:pStyle w:val="B2"/>
      </w:pPr>
      <w:r>
        <w:rPr>
          <w:lang w:val="en-US" w:eastAsia="ja-JP"/>
        </w:rPr>
        <w:lastRenderedPageBreak/>
        <w:t>5)</w:t>
      </w:r>
      <w:r>
        <w:rPr>
          <w:lang w:val="en-US" w:eastAsia="ja-JP"/>
        </w:rPr>
        <w:tab/>
      </w:r>
      <w:r>
        <w:t>an identification of DNN in the "</w:t>
      </w:r>
      <w:proofErr w:type="spellStart"/>
      <w:r>
        <w:t>dnns</w:t>
      </w:r>
      <w:proofErr w:type="spellEnd"/>
      <w:r>
        <w:t>" attribute;</w:t>
      </w:r>
    </w:p>
    <w:p w14:paraId="79FFEC3C" w14:textId="77777777" w:rsidR="00D244C3" w:rsidRDefault="00D244C3" w:rsidP="00D244C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6A16B833" w14:textId="77777777" w:rsidR="00D244C3" w:rsidRDefault="00D244C3" w:rsidP="00D244C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04A566DB" w14:textId="77777777" w:rsidR="00D244C3" w:rsidRDefault="00D244C3" w:rsidP="00D244C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5867895E" w14:textId="77777777" w:rsidR="00D244C3" w:rsidRDefault="00D244C3" w:rsidP="00D244C3">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70DC2A1" w14:textId="77777777" w:rsidR="00D244C3" w:rsidRDefault="00D244C3" w:rsidP="00D244C3">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05F0480C" w14:textId="77777777" w:rsidR="00D244C3" w:rsidRDefault="00D244C3" w:rsidP="00D244C3">
      <w:pPr>
        <w:pStyle w:val="B10"/>
      </w:pPr>
      <w:r>
        <w:t>-</w:t>
      </w:r>
      <w:r>
        <w:tab/>
        <w:t>if the feature "</w:t>
      </w:r>
      <w:proofErr w:type="spellStart"/>
      <w:r>
        <w:t>PfdDetermination</w:t>
      </w:r>
      <w:proofErr w:type="spellEnd"/>
      <w:r>
        <w:t>" is supported and the event is "PFD_DETERMINATION", shall provide:</w:t>
      </w:r>
    </w:p>
    <w:p w14:paraId="6E08B89E" w14:textId="77777777" w:rsidR="00D244C3" w:rsidRDefault="00D244C3" w:rsidP="00D244C3">
      <w:pPr>
        <w:pStyle w:val="B2"/>
      </w:pPr>
      <w:r>
        <w:rPr>
          <w:rFonts w:hint="eastAsia"/>
          <w:lang w:eastAsia="ja-JP"/>
        </w:rPr>
        <w:t>1</w:t>
      </w:r>
      <w:r>
        <w:t>)</w:t>
      </w:r>
      <w:r>
        <w:tab/>
        <w:t>a list of application identifier(s) in the "</w:t>
      </w:r>
      <w:proofErr w:type="spellStart"/>
      <w:r>
        <w:t>appIds</w:t>
      </w:r>
      <w:proofErr w:type="spellEnd"/>
      <w:r>
        <w:t>" attribute.</w:t>
      </w:r>
    </w:p>
    <w:p w14:paraId="5F9F7172" w14:textId="77777777" w:rsidR="00D244C3" w:rsidRDefault="00D244C3" w:rsidP="00D244C3">
      <w:pPr>
        <w:pStyle w:val="B10"/>
      </w:pPr>
      <w:r>
        <w:t>-</w:t>
      </w:r>
      <w:r>
        <w:tab/>
        <w:t>and may include:</w:t>
      </w:r>
    </w:p>
    <w:p w14:paraId="02CFF98F" w14:textId="77777777" w:rsidR="00D244C3" w:rsidRDefault="00D244C3" w:rsidP="00D244C3">
      <w:pPr>
        <w:pStyle w:val="B2"/>
      </w:pPr>
      <w:r>
        <w:t>1)</w:t>
      </w:r>
      <w:r>
        <w:tab/>
        <w:t>an identification of DNN in the "</w:t>
      </w:r>
      <w:proofErr w:type="spellStart"/>
      <w:r>
        <w:t>dnns</w:t>
      </w:r>
      <w:proofErr w:type="spellEnd"/>
      <w:r>
        <w:t>" attribute;</w:t>
      </w:r>
    </w:p>
    <w:p w14:paraId="7FA59FF0" w14:textId="77777777" w:rsidR="00D244C3" w:rsidRDefault="00D244C3" w:rsidP="00D244C3">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attribute;</w:t>
      </w:r>
    </w:p>
    <w:p w14:paraId="0FF5B4DA" w14:textId="77777777" w:rsidR="00D244C3" w:rsidRDefault="00D244C3" w:rsidP="00D244C3">
      <w:pPr>
        <w:pStyle w:val="NO"/>
      </w:pPr>
      <w:r>
        <w:t>NOTE 8: PFD Determination analytics do not have a target UE, they are always for any UE.</w:t>
      </w:r>
    </w:p>
    <w:p w14:paraId="6027C092" w14:textId="77777777" w:rsidR="00D244C3" w:rsidRDefault="00D244C3" w:rsidP="00D244C3">
      <w:pPr>
        <w:pStyle w:val="B10"/>
      </w:pPr>
      <w:r>
        <w:t>-</w:t>
      </w:r>
      <w:r>
        <w:tab/>
        <w:t>if the feature "</w:t>
      </w:r>
      <w:r>
        <w:rPr>
          <w:lang w:eastAsia="zh-CN"/>
        </w:rPr>
        <w:t>E2eDataVolTransTime</w:t>
      </w:r>
      <w:r>
        <w:t>" is supported and the event is "</w:t>
      </w:r>
      <w:r>
        <w:rPr>
          <w:lang w:eastAsia="zh-CN"/>
        </w:rPr>
        <w:t>E2E_DATA_VOL_TRANS_TIME</w:t>
      </w:r>
      <w:r>
        <w:t>", shall provide:</w:t>
      </w:r>
    </w:p>
    <w:p w14:paraId="701395C6" w14:textId="77777777" w:rsidR="00D244C3" w:rsidRDefault="00D244C3" w:rsidP="00D244C3">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3A65CCFC" w14:textId="77777777" w:rsidR="00D244C3" w:rsidRDefault="00D244C3" w:rsidP="00D244C3">
      <w:pPr>
        <w:pStyle w:val="B10"/>
      </w:pPr>
      <w:r>
        <w:t>-</w:t>
      </w:r>
      <w:r>
        <w:tab/>
        <w:t>and may include:</w:t>
      </w:r>
    </w:p>
    <w:p w14:paraId="6E75A35B" w14:textId="77777777" w:rsidR="00D244C3" w:rsidRDefault="00D244C3" w:rsidP="00D244C3">
      <w:pPr>
        <w:pStyle w:val="B2"/>
      </w:pPr>
      <w:r>
        <w:t>1)</w:t>
      </w:r>
      <w:r>
        <w:tab/>
      </w:r>
      <w:r>
        <w:tab/>
        <w:t>an identification of DNN in the "</w:t>
      </w:r>
      <w:proofErr w:type="spellStart"/>
      <w:r>
        <w:t>dnns</w:t>
      </w:r>
      <w:proofErr w:type="spellEnd"/>
      <w:r>
        <w:t>" attribute;</w:t>
      </w:r>
    </w:p>
    <w:p w14:paraId="3208C2A9" w14:textId="77777777" w:rsidR="00D244C3" w:rsidRDefault="00D244C3" w:rsidP="00D244C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152096C1" w14:textId="77777777" w:rsidR="00D244C3" w:rsidRDefault="00D244C3" w:rsidP="00D244C3">
      <w:pPr>
        <w:pStyle w:val="B2"/>
      </w:pPr>
      <w:r>
        <w:t>3)</w:t>
      </w:r>
      <w:r>
        <w:tab/>
        <w:t>application identifier(s) in "</w:t>
      </w:r>
      <w:proofErr w:type="spellStart"/>
      <w:r>
        <w:t>appIds</w:t>
      </w:r>
      <w:proofErr w:type="spellEnd"/>
      <w:r>
        <w:t>" attribute;</w:t>
      </w:r>
    </w:p>
    <w:p w14:paraId="1E4416EC" w14:textId="77777777" w:rsidR="00D244C3" w:rsidRDefault="00D244C3" w:rsidP="00D244C3">
      <w:pPr>
        <w:pStyle w:val="B2"/>
      </w:pPr>
      <w:r>
        <w:t>4)</w:t>
      </w:r>
      <w:r>
        <w:tab/>
        <w:t>area of interest of the UEs by "</w:t>
      </w:r>
      <w:proofErr w:type="spellStart"/>
      <w:r>
        <w:t>networkArea</w:t>
      </w:r>
      <w:proofErr w:type="spellEnd"/>
      <w:r>
        <w:t>" attribute; restricts the scope of the E2E data volume transfer time analytics to the provided area;</w:t>
      </w:r>
    </w:p>
    <w:p w14:paraId="3530270A" w14:textId="77777777" w:rsidR="00D244C3" w:rsidRDefault="00D244C3" w:rsidP="00D244C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1356732B" w14:textId="6B0C1AE8" w:rsidR="00D244C3" w:rsidDel="00146B7D" w:rsidRDefault="00D244C3" w:rsidP="00D244C3">
      <w:pPr>
        <w:pStyle w:val="B2"/>
        <w:rPr>
          <w:del w:id="119" w:author="Nokia" w:date="2023-07-06T12:01:00Z"/>
        </w:rPr>
      </w:pPr>
      <w:del w:id="120" w:author="Nokia" w:date="2023-07-06T12:01:00Z">
        <w:r w:rsidDel="00146B7D">
          <w:rPr>
            <w:lang w:eastAsia="ja-JP"/>
          </w:rPr>
          <w:delText>6)</w:delText>
        </w:r>
        <w:r w:rsidDel="00146B7D">
          <w:rPr>
            <w:lang w:eastAsia="ja-JP"/>
          </w:rPr>
          <w:tab/>
        </w:r>
        <w:r w:rsidDel="00146B7D">
          <w:delText>Data Volume UL/DL by</w:delText>
        </w:r>
        <w:r w:rsidDel="00146B7D">
          <w:rPr>
            <w:b/>
            <w:bCs/>
            <w:lang w:eastAsia="zh-CN"/>
          </w:rPr>
          <w:delText xml:space="preserve"> </w:delText>
        </w:r>
        <w:r w:rsidDel="00146B7D">
          <w:delText>"dataVolume" attribute; indicates a specific data volume transmitted once from UE to AF and/or from AF to UE;</w:delText>
        </w:r>
      </w:del>
    </w:p>
    <w:p w14:paraId="768CE580" w14:textId="791D4E5E" w:rsidR="00D244C3" w:rsidRDefault="00D244C3" w:rsidP="00D244C3">
      <w:pPr>
        <w:pStyle w:val="B2"/>
        <w:rPr>
          <w:lang w:eastAsia="ja-JP"/>
        </w:rPr>
      </w:pPr>
      <w:del w:id="121" w:author="Huawei" w:date="2023-07-18T11:29:00Z">
        <w:r w:rsidDel="00BF18B3">
          <w:rPr>
            <w:lang w:eastAsia="ja-JP"/>
          </w:rPr>
          <w:delText>7</w:delText>
        </w:r>
      </w:del>
      <w:ins w:id="122" w:author="Huawei" w:date="2023-07-18T11:29:00Z">
        <w:r w:rsidR="00BF18B3">
          <w:rPr>
            <w:lang w:eastAsia="ja-JP"/>
          </w:rPr>
          <w:t>6</w:t>
        </w:r>
      </w:ins>
      <w:r>
        <w:rPr>
          <w:lang w:eastAsia="ja-JP"/>
        </w:rPr>
        <w:t>)</w:t>
      </w:r>
      <w:r>
        <w:rPr>
          <w:lang w:eastAsia="ja-JP"/>
        </w:rPr>
        <w:tab/>
      </w:r>
      <w:r>
        <w:rPr>
          <w:lang w:eastAsia="zh-CN"/>
        </w:rPr>
        <w:t>the QoS requirements via "</w:t>
      </w:r>
      <w:proofErr w:type="spellStart"/>
      <w:r>
        <w:rPr>
          <w:lang w:eastAsia="zh-CN"/>
        </w:rPr>
        <w:t>qosRequ</w:t>
      </w:r>
      <w:proofErr w:type="spellEnd"/>
      <w:r>
        <w:rPr>
          <w:lang w:eastAsia="zh-CN"/>
        </w:rPr>
        <w:t xml:space="preserve">" attribute; </w:t>
      </w:r>
    </w:p>
    <w:p w14:paraId="164D5823" w14:textId="2C19A737" w:rsidR="00D244C3" w:rsidRDefault="00D244C3" w:rsidP="00D244C3">
      <w:pPr>
        <w:pStyle w:val="B2"/>
      </w:pPr>
      <w:del w:id="123" w:author="Huawei" w:date="2023-07-18T11:29:00Z">
        <w:r w:rsidDel="00BF18B3">
          <w:rPr>
            <w:lang w:eastAsia="ja-JP"/>
          </w:rPr>
          <w:delText>8</w:delText>
        </w:r>
      </w:del>
      <w:ins w:id="124" w:author="Huawei" w:date="2023-07-18T11:29:00Z">
        <w:r w:rsidR="00BF18B3">
          <w:rPr>
            <w:lang w:eastAsia="ja-JP"/>
          </w:rPr>
          <w:t>7</w:t>
        </w:r>
      </w:ins>
      <w:r>
        <w:rPr>
          <w:lang w:eastAsia="ja-JP"/>
        </w:rPr>
        <w:t>)</w:t>
      </w:r>
      <w:r>
        <w:tab/>
        <w:t xml:space="preserve">a request for geographical distribution of the UEs (i.e., the </w:t>
      </w:r>
      <w:proofErr w:type="spellStart"/>
      <w:r>
        <w:t>AoIs</w:t>
      </w:r>
      <w:proofErr w:type="spellEnd"/>
      <w:r>
        <w:t>) by "</w:t>
      </w:r>
      <w:proofErr w:type="spellStart"/>
      <w:r>
        <w:t>networkAreaInfo</w:t>
      </w:r>
      <w:proofErr w:type="spellEnd"/>
      <w:r>
        <w:t>" attribute; and</w:t>
      </w:r>
      <w:ins w:id="125" w:author="Ericsson  Maria Liang" w:date="2023-08-20T11:18:00Z">
        <w:r w:rsidR="000849A8">
          <w:t>/or</w:t>
        </w:r>
      </w:ins>
    </w:p>
    <w:p w14:paraId="0AE3A2ED" w14:textId="5CA54669" w:rsidR="00E8181F" w:rsidRPr="00E8181F" w:rsidRDefault="00BF18B3" w:rsidP="00A136A3">
      <w:pPr>
        <w:pStyle w:val="B2"/>
      </w:pPr>
      <w:ins w:id="126" w:author="Huawei" w:date="2023-07-18T11:29:00Z">
        <w:r>
          <w:rPr>
            <w:lang w:eastAsia="ja-JP"/>
          </w:rPr>
          <w:t>8</w:t>
        </w:r>
      </w:ins>
      <w:ins w:id="127" w:author="Huawei" w:date="2023-07-18T15:43:00Z">
        <w:r w:rsidR="00A136A3">
          <w:rPr>
            <w:lang w:eastAsia="ja-JP"/>
          </w:rPr>
          <w:t>)</w:t>
        </w:r>
      </w:ins>
      <w:r w:rsidR="00D244C3">
        <w:rPr>
          <w:lang w:eastAsia="ja-JP"/>
        </w:rPr>
        <w:tab/>
      </w:r>
      <w:ins w:id="128" w:author="KDDI_r0" w:date="2023-06-30T17:51:00Z">
        <w:r w:rsidR="00E8181F">
          <w:tab/>
          <w:t>E2E data volume transfer time requirements</w:t>
        </w:r>
        <w:r w:rsidR="00E8181F">
          <w:rPr>
            <w:rFonts w:hint="eastAsia"/>
            <w:lang w:eastAsia="ja-JP"/>
          </w:rPr>
          <w:t xml:space="preserve"> </w:t>
        </w:r>
        <w:r w:rsidR="00E8181F">
          <w:rPr>
            <w:lang w:val="en-US" w:eastAsia="ja-JP"/>
          </w:rPr>
          <w:t xml:space="preserve">in </w:t>
        </w:r>
        <w:r w:rsidR="00E8181F" w:rsidRPr="00995544">
          <w:t>"</w:t>
        </w:r>
      </w:ins>
      <w:proofErr w:type="spellStart"/>
      <w:ins w:id="129" w:author="Ericsson  Maria Liang" w:date="2023-08-20T11:18:00Z">
        <w:r w:rsidR="000849A8" w:rsidRPr="000849A8">
          <w:t>dataVlTrnsTmRqs</w:t>
        </w:r>
      </w:ins>
      <w:proofErr w:type="spellEnd"/>
      <w:ins w:id="130" w:author="KDDI_r0" w:date="2023-06-30T17:51:00Z">
        <w:r w:rsidR="00E8181F">
          <w:rPr>
            <w:lang w:val="en-US" w:eastAsia="ja-JP"/>
          </w:rPr>
          <w:t xml:space="preserve">" </w:t>
        </w:r>
        <w:proofErr w:type="gramStart"/>
        <w:r w:rsidR="00E8181F">
          <w:rPr>
            <w:lang w:val="en-US" w:eastAsia="ja-JP"/>
          </w:rPr>
          <w:t>attribute</w:t>
        </w:r>
        <w:r w:rsidR="00E8181F">
          <w:t>;</w:t>
        </w:r>
      </w:ins>
      <w:proofErr w:type="gramEnd"/>
    </w:p>
    <w:p w14:paraId="61C68DFC" w14:textId="3998A9FA" w:rsidR="00D244C3" w:rsidRDefault="00D244C3" w:rsidP="00D244C3">
      <w:pPr>
        <w:pStyle w:val="EditorsNote"/>
      </w:pPr>
      <w:r>
        <w:rPr>
          <w:rFonts w:hint="eastAsia"/>
        </w:rPr>
        <w:t>E</w:t>
      </w:r>
      <w:r>
        <w:t>ditor's Note:</w:t>
      </w:r>
      <w:r>
        <w:tab/>
        <w:t xml:space="preserve"> The data model is FFS.</w:t>
      </w:r>
    </w:p>
    <w:p w14:paraId="1941E96C" w14:textId="77777777" w:rsidR="00D244C3" w:rsidRDefault="00D244C3" w:rsidP="00D244C3">
      <w:pPr>
        <w:pStyle w:val="B10"/>
      </w:pPr>
      <w:r>
        <w:t>-</w:t>
      </w:r>
      <w:r>
        <w:tab/>
        <w:t>if the feature "</w:t>
      </w:r>
      <w:proofErr w:type="spellStart"/>
      <w:r>
        <w:t>PduSesTraffic</w:t>
      </w:r>
      <w:proofErr w:type="spellEnd"/>
      <w:r>
        <w:t>" is supported and the event is "PDU_SESSION_TRAFFIC", shall provide:</w:t>
      </w:r>
    </w:p>
    <w:p w14:paraId="10A484CB" w14:textId="77777777" w:rsidR="00D244C3" w:rsidRDefault="00D244C3" w:rsidP="00D244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28707D6" w14:textId="77777777" w:rsidR="00D244C3" w:rsidRDefault="00D244C3" w:rsidP="00D244C3">
      <w:pPr>
        <w:pStyle w:val="B2"/>
        <w:rPr>
          <w:lang w:val="en-US" w:eastAsia="ja-JP"/>
        </w:rPr>
      </w:pPr>
      <w:r>
        <w:rPr>
          <w:rFonts w:hint="eastAsia"/>
          <w:lang w:eastAsia="ja-JP"/>
        </w:rPr>
        <w:lastRenderedPageBreak/>
        <w:t>2</w:t>
      </w:r>
      <w:r>
        <w:rPr>
          <w:lang w:eastAsia="ja-JP"/>
        </w:rPr>
        <w:t>)</w:t>
      </w:r>
      <w:r>
        <w:rPr>
          <w:lang w:val="en-US" w:eastAsia="ja-JP"/>
        </w:rPr>
        <w:tab/>
        <w:t>PDU Session traffic analytics requirements in "</w:t>
      </w:r>
      <w:proofErr w:type="spellStart"/>
      <w:r>
        <w:rPr>
          <w:lang w:val="en-US" w:eastAsia="ja-JP"/>
        </w:rPr>
        <w:t>pduSesTrafReqs</w:t>
      </w:r>
      <w:proofErr w:type="spellEnd"/>
      <w:r>
        <w:rPr>
          <w:lang w:val="en-US" w:eastAsia="ja-JP"/>
        </w:rPr>
        <w:t xml:space="preserve">" attribute, which includes </w:t>
      </w:r>
      <w:bookmarkStart w:id="131" w:name="_Hlk132652497"/>
      <w:r>
        <w:rPr>
          <w:lang w:val="en-US" w:eastAsia="ja-JP"/>
        </w:rPr>
        <w:t>the Traffic descriptor components</w:t>
      </w:r>
      <w:bookmarkEnd w:id="131"/>
      <w:r>
        <w:rPr>
          <w:lang w:val="en-US" w:eastAsia="ja-JP"/>
        </w:rPr>
        <w:t xml:space="preserve"> for the requested URSP.</w:t>
      </w:r>
    </w:p>
    <w:p w14:paraId="61445709" w14:textId="77777777" w:rsidR="00D244C3" w:rsidRDefault="00D244C3" w:rsidP="00D244C3">
      <w:pPr>
        <w:pStyle w:val="B2"/>
        <w:rPr>
          <w:lang w:eastAsia="ja-JP"/>
        </w:rPr>
      </w:pPr>
      <w:r>
        <w:rPr>
          <w:lang w:val="en-US" w:eastAsia="ja-JP"/>
        </w:rPr>
        <w:t>3)</w:t>
      </w:r>
      <w:r>
        <w:rPr>
          <w:lang w:val="en-US" w:eastAsia="ja-JP"/>
        </w:rPr>
        <w:tab/>
        <w:t xml:space="preserve"> identification of the route selection descriptors as DNN and/or S-NSSAI for the URSP rule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ja-JP"/>
        </w:rPr>
        <w:t>.</w:t>
      </w:r>
    </w:p>
    <w:p w14:paraId="15CBDA40" w14:textId="77777777" w:rsidR="00D244C3" w:rsidRDefault="00D244C3" w:rsidP="00D244C3">
      <w:pPr>
        <w:pStyle w:val="B10"/>
      </w:pPr>
      <w:r>
        <w:t>-</w:t>
      </w:r>
      <w:r>
        <w:tab/>
        <w:t>and may include:</w:t>
      </w:r>
    </w:p>
    <w:p w14:paraId="488084E5" w14:textId="77777777" w:rsidR="00D244C3" w:rsidRDefault="00D244C3" w:rsidP="00D244C3">
      <w:pPr>
        <w:pStyle w:val="B2"/>
      </w:pPr>
      <w:r>
        <w:t>1)</w:t>
      </w:r>
      <w:r>
        <w:tab/>
        <w:t>identification of network area to which the request applies via identification of network area by "</w:t>
      </w:r>
      <w:proofErr w:type="spellStart"/>
      <w:r>
        <w:t>networkArea</w:t>
      </w:r>
      <w:proofErr w:type="spellEnd"/>
      <w:r>
        <w:t>" attribute;</w:t>
      </w:r>
    </w:p>
    <w:p w14:paraId="05770F26" w14:textId="77777777" w:rsidR="00D244C3" w:rsidRDefault="00D244C3" w:rsidP="00D244C3">
      <w:pPr>
        <w:pStyle w:val="B2"/>
        <w:rPr>
          <w:lang w:val="en-US" w:eastAsia="ja-JP"/>
        </w:rPr>
      </w:pPr>
      <w:r>
        <w:rPr>
          <w:lang w:val="en-US" w:eastAsia="ja-JP"/>
        </w:rPr>
        <w:t>2)</w:t>
      </w:r>
      <w:r>
        <w:rPr>
          <w:lang w:val="en-US" w:eastAsia="ja-JP"/>
        </w:rPr>
        <w:tab/>
        <w:t>an optional list of analytics subsets by "</w:t>
      </w:r>
      <w:proofErr w:type="spellStart"/>
      <w:r>
        <w:rPr>
          <w:lang w:val="en-US" w:eastAsia="ja-JP"/>
        </w:rPr>
        <w:t>listOfAnaSubsets</w:t>
      </w:r>
      <w:proofErr w:type="spellEnd"/>
      <w:r>
        <w:rPr>
          <w:lang w:val="en-US" w:eastAsia="ja-JP"/>
        </w:rPr>
        <w:t>" attribute with value(s) only applicable to "PDU_SESSION_TRAFFIC" event, if the "</w:t>
      </w:r>
      <w:proofErr w:type="spellStart"/>
      <w:r>
        <w:rPr>
          <w:lang w:eastAsia="zh-CN"/>
        </w:rPr>
        <w:t>PduSesTraffic</w:t>
      </w:r>
      <w:proofErr w:type="spellEnd"/>
      <w:r>
        <w:rPr>
          <w:lang w:val="en-US" w:eastAsia="ja-JP"/>
        </w:rPr>
        <w:t>" and "</w:t>
      </w:r>
      <w:proofErr w:type="spellStart"/>
      <w:r>
        <w:rPr>
          <w:lang w:val="en-US" w:eastAsia="ja-JP"/>
        </w:rPr>
        <w:t>EneNA</w:t>
      </w:r>
      <w:proofErr w:type="spellEnd"/>
      <w:r>
        <w:rPr>
          <w:lang w:val="en-US" w:eastAsia="ja-JP"/>
        </w:rPr>
        <w:t>" feature is supported.</w:t>
      </w:r>
    </w:p>
    <w:p w14:paraId="438CE2FF" w14:textId="77777777" w:rsidR="00D244C3" w:rsidRDefault="00D244C3" w:rsidP="00D244C3">
      <w:pPr>
        <w:rPr>
          <w:rFonts w:eastAsia="DengXian"/>
        </w:rPr>
      </w:pPr>
      <w:r>
        <w:t>NOTE 9:</w:t>
      </w:r>
      <w:r>
        <w:tab/>
        <w:t xml:space="preserve">The predictions are not applicable for PDU Session traffic </w:t>
      </w:r>
      <w:proofErr w:type="spellStart"/>
      <w:r>
        <w:t>analytics.</w:t>
      </w:r>
      <w:r>
        <w:rPr>
          <w:rFonts w:eastAsia="DengXian"/>
        </w:rPr>
        <w:t>Upon</w:t>
      </w:r>
      <w:proofErr w:type="spellEnd"/>
      <w:r>
        <w:rPr>
          <w:rFonts w:eastAsia="DengXian"/>
        </w:rPr>
        <w:t xml:space="preserve"> the reception of the HTTP GET request, the NWDAF shall:</w:t>
      </w:r>
    </w:p>
    <w:p w14:paraId="0EED2156" w14:textId="77777777" w:rsidR="00D244C3" w:rsidRDefault="00D244C3" w:rsidP="00D244C3">
      <w:pPr>
        <w:pStyle w:val="B10"/>
        <w:rPr>
          <w:rFonts w:eastAsia="DengXian"/>
        </w:rPr>
      </w:pPr>
      <w:r>
        <w:t>-</w:t>
      </w:r>
      <w:r>
        <w:tab/>
        <w:t>analyse the requested analytic data according to the requested event.</w:t>
      </w:r>
    </w:p>
    <w:p w14:paraId="3A24ABC5" w14:textId="77777777" w:rsidR="00D244C3" w:rsidRDefault="00D244C3" w:rsidP="00D244C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BDE8201" w14:textId="77777777" w:rsidR="00D244C3" w:rsidRDefault="00D244C3" w:rsidP="00D244C3">
      <w:pPr>
        <w:pStyle w:val="B10"/>
      </w:pPr>
      <w:r>
        <w:t>-</w:t>
      </w:r>
      <w:r>
        <w:tab/>
        <w:t>analytics with the corresponding information as described in clause 4.2.2.4.2.</w:t>
      </w:r>
    </w:p>
    <w:p w14:paraId="122E2740" w14:textId="77777777" w:rsidR="00D244C3" w:rsidRDefault="00D244C3" w:rsidP="00D244C3">
      <w:r>
        <w:t xml:space="preserve">If the requested NWDAF Analytics data does not exist, the NWDAF shall respond with "204 No Content" status code. </w:t>
      </w:r>
    </w:p>
    <w:p w14:paraId="0FA46F49" w14:textId="77777777" w:rsidR="00D244C3" w:rsidRDefault="00D244C3" w:rsidP="00D244C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24DFD5E" w14:textId="77777777" w:rsidR="00D244C3" w:rsidRDefault="00D244C3" w:rsidP="00D244C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4FDBB50" w14:textId="77777777" w:rsidR="00D244C3" w:rsidRDefault="00D244C3" w:rsidP="00D244C3">
      <w:r>
        <w:t>If the statistics in the past are requested but the necessary data to perform the service is unavailable, the NWDAF shall reject the request with an HTTP "500 Internal Server Error" response including the "cause" attribute set to "UNAVAILABLE_DATA".</w:t>
      </w:r>
    </w:p>
    <w:p w14:paraId="4507E6CC" w14:textId="77777777" w:rsidR="00D244C3" w:rsidRDefault="00D244C3" w:rsidP="00D244C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B2DE7F7" w14:textId="77777777" w:rsidR="00D244C3" w:rsidRDefault="00D244C3" w:rsidP="00D244C3">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B28CFFE" w14:textId="11697546" w:rsidR="00D244C3" w:rsidRDefault="00D244C3" w:rsidP="00D244C3">
      <w:r>
        <w:t>If an error occurs when processing the HTTP GET request, the NWDAF shall send an HTTP error response as specified in clause 5.2.7.</w:t>
      </w:r>
    </w:p>
    <w:p w14:paraId="6245B419" w14:textId="78DC076A" w:rsidR="00BC7B3D" w:rsidRPr="00D244C3" w:rsidRDefault="00BC7B3D" w:rsidP="00BC7B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Changes ***</w:t>
      </w:r>
    </w:p>
    <w:p w14:paraId="65D03A3D" w14:textId="77777777" w:rsidR="00BC7B3D" w:rsidRDefault="00BC7B3D" w:rsidP="00BC7B3D">
      <w:pPr>
        <w:pStyle w:val="50"/>
      </w:pPr>
      <w:bookmarkStart w:id="132" w:name="_Toc120702305"/>
      <w:bookmarkStart w:id="133" w:name="_Toc50031974"/>
      <w:bookmarkStart w:id="134" w:name="_Toc45134042"/>
      <w:bookmarkStart w:id="135" w:name="_Toc98233635"/>
      <w:bookmarkStart w:id="136" w:name="_Toc114133805"/>
      <w:bookmarkStart w:id="137" w:name="_Toc112951126"/>
      <w:bookmarkStart w:id="138" w:name="_Toc83233071"/>
      <w:bookmarkStart w:id="139" w:name="_Toc56640961"/>
      <w:bookmarkStart w:id="140" w:name="_Toc104539004"/>
      <w:bookmarkStart w:id="141" w:name="_Toc51762894"/>
      <w:bookmarkStart w:id="142" w:name="_Toc70550625"/>
      <w:bookmarkStart w:id="143" w:name="_Toc88667582"/>
      <w:bookmarkStart w:id="144" w:name="_Toc68168958"/>
      <w:bookmarkStart w:id="145" w:name="_Toc85552981"/>
      <w:bookmarkStart w:id="146" w:name="_Toc28012816"/>
      <w:bookmarkStart w:id="147" w:name="_Toc90655867"/>
      <w:bookmarkStart w:id="148" w:name="_Toc113031666"/>
      <w:bookmarkStart w:id="149" w:name="_Toc59017929"/>
      <w:bookmarkStart w:id="150" w:name="_Toc66231797"/>
      <w:bookmarkStart w:id="151" w:name="_Toc94064250"/>
      <w:bookmarkStart w:id="152" w:name="_Toc85557080"/>
      <w:bookmarkStart w:id="153" w:name="_Toc136562372"/>
      <w:bookmarkStart w:id="154" w:name="_Toc101244411"/>
      <w:bookmarkStart w:id="155" w:name="_Toc43563499"/>
      <w:bookmarkStart w:id="156" w:name="_Toc36102457"/>
      <w:bookmarkStart w:id="157" w:name="_Toc34266286"/>
      <w:bookmarkStart w:id="158" w:name="_Toc138754206"/>
      <w:r>
        <w:lastRenderedPageBreak/>
        <w:t>5.1.6.2.3</w:t>
      </w:r>
      <w:r>
        <w:tab/>
        <w:t xml:space="preserve">Type </w:t>
      </w:r>
      <w:proofErr w:type="spellStart"/>
      <w:r>
        <w:t>EventSubscription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005717DF" w14:textId="77777777" w:rsidR="00BC7B3D" w:rsidRDefault="00BC7B3D" w:rsidP="00BC7B3D">
      <w:pPr>
        <w:pStyle w:val="TH"/>
      </w:pPr>
      <w:r>
        <w:t xml:space="preserve">Table 5.1.6.2.3-1: Definition of type </w:t>
      </w:r>
      <w:proofErr w:type="spellStart"/>
      <w:r>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BC7B3D" w14:paraId="0113F12F" w14:textId="77777777" w:rsidTr="002D47D8">
        <w:trPr>
          <w:jc w:val="center"/>
        </w:trPr>
        <w:tc>
          <w:tcPr>
            <w:tcW w:w="1610" w:type="dxa"/>
            <w:shd w:val="clear" w:color="auto" w:fill="C0C0C0"/>
          </w:tcPr>
          <w:p w14:paraId="283B7418" w14:textId="77777777" w:rsidR="00BC7B3D" w:rsidRDefault="00BC7B3D" w:rsidP="002D47D8">
            <w:pPr>
              <w:pStyle w:val="TAH"/>
            </w:pPr>
            <w:r>
              <w:lastRenderedPageBreak/>
              <w:t>Attribute name</w:t>
            </w:r>
          </w:p>
        </w:tc>
        <w:tc>
          <w:tcPr>
            <w:tcW w:w="2009" w:type="dxa"/>
            <w:shd w:val="clear" w:color="auto" w:fill="C0C0C0"/>
          </w:tcPr>
          <w:p w14:paraId="0BE18B66" w14:textId="77777777" w:rsidR="00BC7B3D" w:rsidRDefault="00BC7B3D" w:rsidP="002D47D8">
            <w:pPr>
              <w:pStyle w:val="TAH"/>
            </w:pPr>
            <w:r>
              <w:t>Data type</w:t>
            </w:r>
          </w:p>
        </w:tc>
        <w:tc>
          <w:tcPr>
            <w:tcW w:w="286" w:type="dxa"/>
            <w:shd w:val="clear" w:color="auto" w:fill="C0C0C0"/>
          </w:tcPr>
          <w:p w14:paraId="66AD7F46" w14:textId="77777777" w:rsidR="00BC7B3D" w:rsidRDefault="00BC7B3D" w:rsidP="002D47D8">
            <w:pPr>
              <w:pStyle w:val="TAH"/>
            </w:pPr>
            <w:r>
              <w:t>P</w:t>
            </w:r>
          </w:p>
        </w:tc>
        <w:tc>
          <w:tcPr>
            <w:tcW w:w="1067" w:type="dxa"/>
            <w:shd w:val="clear" w:color="auto" w:fill="C0C0C0"/>
          </w:tcPr>
          <w:p w14:paraId="28F89B9D" w14:textId="77777777" w:rsidR="00BC7B3D" w:rsidRDefault="00BC7B3D" w:rsidP="002D47D8">
            <w:pPr>
              <w:pStyle w:val="TAH"/>
            </w:pPr>
            <w:r>
              <w:t>Cardinality</w:t>
            </w:r>
          </w:p>
        </w:tc>
        <w:tc>
          <w:tcPr>
            <w:tcW w:w="2734" w:type="dxa"/>
            <w:shd w:val="clear" w:color="auto" w:fill="C0C0C0"/>
          </w:tcPr>
          <w:p w14:paraId="6476A130" w14:textId="77777777" w:rsidR="00BC7B3D" w:rsidRDefault="00BC7B3D" w:rsidP="002D47D8">
            <w:pPr>
              <w:pStyle w:val="TAH"/>
              <w:rPr>
                <w:rFonts w:cs="Arial"/>
                <w:szCs w:val="18"/>
              </w:rPr>
            </w:pPr>
            <w:r>
              <w:rPr>
                <w:rFonts w:cs="Arial"/>
                <w:szCs w:val="18"/>
              </w:rPr>
              <w:t>Description</w:t>
            </w:r>
          </w:p>
        </w:tc>
        <w:tc>
          <w:tcPr>
            <w:tcW w:w="1469" w:type="dxa"/>
            <w:shd w:val="clear" w:color="auto" w:fill="C0C0C0"/>
          </w:tcPr>
          <w:p w14:paraId="36128F65" w14:textId="77777777" w:rsidR="00BC7B3D" w:rsidRDefault="00BC7B3D" w:rsidP="002D47D8">
            <w:pPr>
              <w:pStyle w:val="TAH"/>
              <w:rPr>
                <w:rFonts w:cs="Arial"/>
                <w:szCs w:val="18"/>
              </w:rPr>
            </w:pPr>
            <w:r>
              <w:rPr>
                <w:rFonts w:cs="Arial"/>
                <w:szCs w:val="18"/>
              </w:rPr>
              <w:t>Applicability</w:t>
            </w:r>
          </w:p>
        </w:tc>
      </w:tr>
      <w:tr w:rsidR="00BC7B3D" w14:paraId="1A390E11" w14:textId="77777777" w:rsidTr="002D47D8">
        <w:trPr>
          <w:jc w:val="center"/>
        </w:trPr>
        <w:tc>
          <w:tcPr>
            <w:tcW w:w="1610" w:type="dxa"/>
          </w:tcPr>
          <w:p w14:paraId="7518433B" w14:textId="77777777" w:rsidR="00BC7B3D" w:rsidRDefault="00BC7B3D" w:rsidP="002D47D8">
            <w:pPr>
              <w:pStyle w:val="TAL"/>
            </w:pPr>
            <w:proofErr w:type="spellStart"/>
            <w:r>
              <w:t>anySlice</w:t>
            </w:r>
            <w:proofErr w:type="spellEnd"/>
          </w:p>
        </w:tc>
        <w:tc>
          <w:tcPr>
            <w:tcW w:w="2009" w:type="dxa"/>
          </w:tcPr>
          <w:p w14:paraId="3ED82040" w14:textId="77777777" w:rsidR="00BC7B3D" w:rsidRDefault="00BC7B3D" w:rsidP="002D47D8">
            <w:pPr>
              <w:pStyle w:val="TAL"/>
            </w:pPr>
            <w:proofErr w:type="spellStart"/>
            <w:r>
              <w:t>AnySlice</w:t>
            </w:r>
            <w:proofErr w:type="spellEnd"/>
          </w:p>
        </w:tc>
        <w:tc>
          <w:tcPr>
            <w:tcW w:w="286" w:type="dxa"/>
          </w:tcPr>
          <w:p w14:paraId="045A1956" w14:textId="77777777" w:rsidR="00BC7B3D" w:rsidRDefault="00BC7B3D" w:rsidP="002D47D8">
            <w:pPr>
              <w:pStyle w:val="TAC"/>
            </w:pPr>
            <w:r>
              <w:t>C</w:t>
            </w:r>
          </w:p>
        </w:tc>
        <w:tc>
          <w:tcPr>
            <w:tcW w:w="1067" w:type="dxa"/>
          </w:tcPr>
          <w:p w14:paraId="0F8AA2CE" w14:textId="77777777" w:rsidR="00BC7B3D" w:rsidRDefault="00BC7B3D" w:rsidP="002D47D8">
            <w:pPr>
              <w:pStyle w:val="TAL"/>
            </w:pPr>
            <w:r>
              <w:t>0..1</w:t>
            </w:r>
          </w:p>
        </w:tc>
        <w:tc>
          <w:tcPr>
            <w:tcW w:w="2734" w:type="dxa"/>
          </w:tcPr>
          <w:p w14:paraId="549472E8" w14:textId="77777777" w:rsidR="00BC7B3D" w:rsidRDefault="00BC7B3D" w:rsidP="002D47D8">
            <w:pPr>
              <w:pStyle w:val="TAL"/>
            </w:pPr>
            <w:r>
              <w:t>Default is "false". (NOTE 1)</w:t>
            </w:r>
          </w:p>
        </w:tc>
        <w:tc>
          <w:tcPr>
            <w:tcW w:w="1469" w:type="dxa"/>
          </w:tcPr>
          <w:p w14:paraId="5E08FF5A" w14:textId="77777777" w:rsidR="00BC7B3D" w:rsidRDefault="00BC7B3D" w:rsidP="002D47D8">
            <w:pPr>
              <w:pStyle w:val="TAL"/>
              <w:rPr>
                <w:rFonts w:cs="Arial"/>
                <w:szCs w:val="18"/>
              </w:rPr>
            </w:pPr>
          </w:p>
        </w:tc>
      </w:tr>
      <w:tr w:rsidR="00BC7B3D" w14:paraId="34268408" w14:textId="77777777" w:rsidTr="002D47D8">
        <w:trPr>
          <w:jc w:val="center"/>
        </w:trPr>
        <w:tc>
          <w:tcPr>
            <w:tcW w:w="1610" w:type="dxa"/>
          </w:tcPr>
          <w:p w14:paraId="19DD6B02" w14:textId="77777777" w:rsidR="00BC7B3D" w:rsidRDefault="00BC7B3D" w:rsidP="002D47D8">
            <w:pPr>
              <w:pStyle w:val="TAL"/>
            </w:pPr>
            <w:proofErr w:type="spellStart"/>
            <w:r>
              <w:rPr>
                <w:rFonts w:hint="eastAsia"/>
              </w:rPr>
              <w:t>a</w:t>
            </w:r>
            <w:r>
              <w:t>ppIds</w:t>
            </w:r>
            <w:proofErr w:type="spellEnd"/>
          </w:p>
        </w:tc>
        <w:tc>
          <w:tcPr>
            <w:tcW w:w="2009" w:type="dxa"/>
          </w:tcPr>
          <w:p w14:paraId="5E5EF47B" w14:textId="77777777" w:rsidR="00BC7B3D" w:rsidRDefault="00BC7B3D" w:rsidP="002D47D8">
            <w:pPr>
              <w:pStyle w:val="TAL"/>
            </w:pPr>
            <w:proofErr w:type="gramStart"/>
            <w:r>
              <w:t>array(</w:t>
            </w:r>
            <w:proofErr w:type="spellStart"/>
            <w:proofErr w:type="gramEnd"/>
            <w:r>
              <w:t>ApplicationId</w:t>
            </w:r>
            <w:proofErr w:type="spellEnd"/>
            <w:r>
              <w:t>)</w:t>
            </w:r>
          </w:p>
        </w:tc>
        <w:tc>
          <w:tcPr>
            <w:tcW w:w="286" w:type="dxa"/>
          </w:tcPr>
          <w:p w14:paraId="7BD5FAD5" w14:textId="77777777" w:rsidR="00BC7B3D" w:rsidRDefault="00BC7B3D" w:rsidP="002D47D8">
            <w:pPr>
              <w:pStyle w:val="TAC"/>
            </w:pPr>
            <w:r>
              <w:t>C</w:t>
            </w:r>
          </w:p>
        </w:tc>
        <w:tc>
          <w:tcPr>
            <w:tcW w:w="1067" w:type="dxa"/>
          </w:tcPr>
          <w:p w14:paraId="5B04A9A6" w14:textId="77777777" w:rsidR="00BC7B3D" w:rsidRDefault="00BC7B3D" w:rsidP="002D47D8">
            <w:pPr>
              <w:pStyle w:val="TAL"/>
            </w:pPr>
            <w:proofErr w:type="gramStart"/>
            <w:r>
              <w:t>1..N</w:t>
            </w:r>
            <w:proofErr w:type="gramEnd"/>
          </w:p>
        </w:tc>
        <w:tc>
          <w:tcPr>
            <w:tcW w:w="2734" w:type="dxa"/>
          </w:tcPr>
          <w:p w14:paraId="5CED3146" w14:textId="77777777" w:rsidR="00BC7B3D" w:rsidRDefault="00BC7B3D" w:rsidP="002D47D8">
            <w:pPr>
              <w:pStyle w:val="TAL"/>
            </w:pPr>
            <w:r>
              <w:t xml:space="preserve">Represents the Application Identifier(s) to which the subscription applies. </w:t>
            </w:r>
          </w:p>
          <w:p w14:paraId="128840D2" w14:textId="77777777" w:rsidR="00BC7B3D" w:rsidRDefault="00BC7B3D" w:rsidP="002D47D8">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102B6B78" w14:textId="77777777" w:rsidR="00BC7B3D" w:rsidRDefault="00BC7B3D" w:rsidP="002D47D8">
            <w:pPr>
              <w:pStyle w:val="TAL"/>
              <w:rPr>
                <w:rFonts w:eastAsia="Batang"/>
              </w:rPr>
            </w:pPr>
            <w:proofErr w:type="spellStart"/>
            <w:r>
              <w:rPr>
                <w:rFonts w:eastAsia="Batang"/>
              </w:rPr>
              <w:t>ServiceExperience</w:t>
            </w:r>
            <w:proofErr w:type="spellEnd"/>
          </w:p>
          <w:p w14:paraId="6CC69064" w14:textId="77777777" w:rsidR="00BC7B3D" w:rsidRDefault="00BC7B3D" w:rsidP="002D47D8">
            <w:pPr>
              <w:pStyle w:val="TAL"/>
              <w:rPr>
                <w:rFonts w:cs="Arial"/>
                <w:szCs w:val="18"/>
              </w:rPr>
            </w:pPr>
            <w:proofErr w:type="spellStart"/>
            <w:r>
              <w:rPr>
                <w:rFonts w:cs="Arial"/>
                <w:szCs w:val="18"/>
              </w:rPr>
              <w:t>UeCommunication</w:t>
            </w:r>
            <w:proofErr w:type="spellEnd"/>
            <w:r>
              <w:t xml:space="preserve"> </w:t>
            </w:r>
          </w:p>
          <w:p w14:paraId="189E3634" w14:textId="77777777" w:rsidR="00BC7B3D" w:rsidRDefault="00BC7B3D" w:rsidP="002D47D8">
            <w:pPr>
              <w:pStyle w:val="TAL"/>
              <w:rPr>
                <w:rFonts w:cs="Arial"/>
                <w:szCs w:val="18"/>
              </w:rPr>
            </w:pPr>
            <w:proofErr w:type="spellStart"/>
            <w:r>
              <w:rPr>
                <w:rFonts w:cs="Arial"/>
                <w:szCs w:val="18"/>
              </w:rPr>
              <w:t>AbnormalBehaviour</w:t>
            </w:r>
            <w:proofErr w:type="spellEnd"/>
          </w:p>
          <w:p w14:paraId="089235B2" w14:textId="77777777" w:rsidR="00BC7B3D" w:rsidRDefault="00BC7B3D" w:rsidP="002D47D8">
            <w:pPr>
              <w:pStyle w:val="TAL"/>
              <w:rPr>
                <w:rFonts w:cs="Arial"/>
                <w:szCs w:val="18"/>
              </w:rPr>
            </w:pPr>
            <w:r>
              <w:rPr>
                <w:rFonts w:cs="Arial"/>
                <w:szCs w:val="18"/>
              </w:rPr>
              <w:t>Dispersion</w:t>
            </w:r>
          </w:p>
          <w:p w14:paraId="6C22A81B" w14:textId="77777777" w:rsidR="00BC7B3D" w:rsidRDefault="00BC7B3D" w:rsidP="002D47D8">
            <w:pPr>
              <w:pStyle w:val="TAL"/>
              <w:rPr>
                <w:rFonts w:eastAsia="Batang"/>
              </w:rPr>
            </w:pPr>
            <w:proofErr w:type="spellStart"/>
            <w:r>
              <w:rPr>
                <w:rFonts w:eastAsia="Batang"/>
              </w:rPr>
              <w:t>DnPerformance</w:t>
            </w:r>
            <w:proofErr w:type="spellEnd"/>
          </w:p>
          <w:p w14:paraId="089807BA" w14:textId="77777777" w:rsidR="00BC7B3D" w:rsidRDefault="00BC7B3D" w:rsidP="002D47D8">
            <w:pPr>
              <w:pStyle w:val="TAL"/>
              <w:rPr>
                <w:rFonts w:eastAsia="Batang"/>
              </w:rPr>
            </w:pPr>
            <w:proofErr w:type="spellStart"/>
            <w:r>
              <w:rPr>
                <w:rFonts w:eastAsia="Batang"/>
              </w:rPr>
              <w:t>PfdDetermination</w:t>
            </w:r>
            <w:proofErr w:type="spellEnd"/>
          </w:p>
          <w:p w14:paraId="4B6D1E0C" w14:textId="77777777" w:rsidR="00BC7B3D" w:rsidRDefault="00BC7B3D" w:rsidP="002D47D8">
            <w:pPr>
              <w:pStyle w:val="TAL"/>
              <w:rPr>
                <w:rFonts w:eastAsia="Batang"/>
              </w:rPr>
            </w:pPr>
            <w:r>
              <w:rPr>
                <w:lang w:eastAsia="zh-CN"/>
              </w:rPr>
              <w:t>E2eDataVolTransTime</w:t>
            </w:r>
          </w:p>
        </w:tc>
      </w:tr>
      <w:tr w:rsidR="00BC7B3D" w14:paraId="58A34244" w14:textId="77777777" w:rsidTr="002D47D8">
        <w:trPr>
          <w:jc w:val="center"/>
        </w:trPr>
        <w:tc>
          <w:tcPr>
            <w:tcW w:w="1610" w:type="dxa"/>
          </w:tcPr>
          <w:p w14:paraId="44A4004C" w14:textId="77777777" w:rsidR="00BC7B3D" w:rsidRDefault="00BC7B3D" w:rsidP="002D47D8">
            <w:pPr>
              <w:pStyle w:val="TAL"/>
            </w:pPr>
            <w:r>
              <w:t>deviation</w:t>
            </w:r>
            <w:r>
              <w:rPr>
                <w:rFonts w:hint="eastAsia"/>
                <w:lang w:eastAsia="zh-CN"/>
              </w:rPr>
              <w:t>s</w:t>
            </w:r>
          </w:p>
        </w:tc>
        <w:tc>
          <w:tcPr>
            <w:tcW w:w="2009" w:type="dxa"/>
          </w:tcPr>
          <w:p w14:paraId="62AC31D5" w14:textId="77777777" w:rsidR="00BC7B3D" w:rsidRDefault="00BC7B3D" w:rsidP="002D47D8">
            <w:pPr>
              <w:pStyle w:val="TAL"/>
            </w:pPr>
            <w:proofErr w:type="gramStart"/>
            <w:r>
              <w:t>array(</w:t>
            </w:r>
            <w:proofErr w:type="spellStart"/>
            <w:proofErr w:type="gramEnd"/>
            <w:r>
              <w:t>Uinteger</w:t>
            </w:r>
            <w:proofErr w:type="spellEnd"/>
            <w:r>
              <w:rPr>
                <w:rFonts w:hint="eastAsia"/>
                <w:lang w:eastAsia="zh-CN"/>
              </w:rPr>
              <w:t>)</w:t>
            </w:r>
          </w:p>
        </w:tc>
        <w:tc>
          <w:tcPr>
            <w:tcW w:w="286" w:type="dxa"/>
          </w:tcPr>
          <w:p w14:paraId="0300AA80" w14:textId="77777777" w:rsidR="00BC7B3D" w:rsidRDefault="00BC7B3D" w:rsidP="002D47D8">
            <w:pPr>
              <w:pStyle w:val="TAC"/>
            </w:pPr>
            <w:r>
              <w:rPr>
                <w:rFonts w:hint="eastAsia"/>
                <w:lang w:eastAsia="zh-CN"/>
              </w:rPr>
              <w:t>O</w:t>
            </w:r>
          </w:p>
        </w:tc>
        <w:tc>
          <w:tcPr>
            <w:tcW w:w="1067" w:type="dxa"/>
          </w:tcPr>
          <w:p w14:paraId="4B99961D" w14:textId="77777777" w:rsidR="00BC7B3D" w:rsidRDefault="00BC7B3D" w:rsidP="002D47D8">
            <w:pPr>
              <w:pStyle w:val="TAL"/>
            </w:pPr>
            <w:proofErr w:type="gramStart"/>
            <w:r>
              <w:t>1..N</w:t>
            </w:r>
            <w:proofErr w:type="gramEnd"/>
          </w:p>
        </w:tc>
        <w:tc>
          <w:tcPr>
            <w:tcW w:w="2734" w:type="dxa"/>
          </w:tcPr>
          <w:p w14:paraId="5E20B76B" w14:textId="77777777" w:rsidR="00BC7B3D" w:rsidRDefault="00BC7B3D" w:rsidP="002D47D8">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28296F65" w14:textId="77777777" w:rsidR="00BC7B3D" w:rsidRDefault="00BC7B3D" w:rsidP="002D47D8">
            <w:pPr>
              <w:pStyle w:val="TAL"/>
            </w:pPr>
            <w:proofErr w:type="spellStart"/>
            <w:r>
              <w:rPr>
                <w:rFonts w:hint="eastAsia"/>
                <w:lang w:eastAsia="zh-CN"/>
              </w:rPr>
              <w:t>E</w:t>
            </w:r>
            <w:r>
              <w:rPr>
                <w:lang w:eastAsia="zh-CN"/>
              </w:rPr>
              <w:t>n</w:t>
            </w:r>
            <w:r>
              <w:rPr>
                <w:rFonts w:eastAsia="Batang"/>
              </w:rPr>
              <w:t>QoSSustainability</w:t>
            </w:r>
            <w:proofErr w:type="spellEnd"/>
          </w:p>
        </w:tc>
      </w:tr>
      <w:tr w:rsidR="00BC7B3D" w14:paraId="029585BD" w14:textId="77777777" w:rsidTr="002D47D8">
        <w:trPr>
          <w:jc w:val="center"/>
        </w:trPr>
        <w:tc>
          <w:tcPr>
            <w:tcW w:w="1610" w:type="dxa"/>
          </w:tcPr>
          <w:p w14:paraId="0A321CF9" w14:textId="77777777" w:rsidR="00BC7B3D" w:rsidRDefault="00BC7B3D" w:rsidP="002D47D8">
            <w:pPr>
              <w:pStyle w:val="TAL"/>
            </w:pPr>
            <w:proofErr w:type="spellStart"/>
            <w:r>
              <w:rPr>
                <w:rFonts w:hint="eastAsia"/>
              </w:rPr>
              <w:t>d</w:t>
            </w:r>
            <w:r>
              <w:t>nns</w:t>
            </w:r>
            <w:proofErr w:type="spellEnd"/>
          </w:p>
        </w:tc>
        <w:tc>
          <w:tcPr>
            <w:tcW w:w="2009" w:type="dxa"/>
          </w:tcPr>
          <w:p w14:paraId="3F8E3002" w14:textId="77777777" w:rsidR="00BC7B3D" w:rsidRDefault="00BC7B3D" w:rsidP="002D47D8">
            <w:pPr>
              <w:pStyle w:val="TAL"/>
            </w:pPr>
            <w:proofErr w:type="gramStart"/>
            <w:r>
              <w:rPr>
                <w:rFonts w:hint="eastAsia"/>
              </w:rPr>
              <w:t>a</w:t>
            </w:r>
            <w:r>
              <w:t>rray(</w:t>
            </w:r>
            <w:proofErr w:type="spellStart"/>
            <w:proofErr w:type="gramEnd"/>
            <w:r>
              <w:t>Dnn</w:t>
            </w:r>
            <w:proofErr w:type="spellEnd"/>
            <w:r>
              <w:t>)</w:t>
            </w:r>
          </w:p>
        </w:tc>
        <w:tc>
          <w:tcPr>
            <w:tcW w:w="286" w:type="dxa"/>
          </w:tcPr>
          <w:p w14:paraId="4CD4955E" w14:textId="77777777" w:rsidR="00BC7B3D" w:rsidRDefault="00BC7B3D" w:rsidP="002D47D8">
            <w:pPr>
              <w:pStyle w:val="TAC"/>
            </w:pPr>
            <w:r>
              <w:rPr>
                <w:rFonts w:hint="eastAsia"/>
              </w:rPr>
              <w:t>C</w:t>
            </w:r>
          </w:p>
        </w:tc>
        <w:tc>
          <w:tcPr>
            <w:tcW w:w="1067" w:type="dxa"/>
          </w:tcPr>
          <w:p w14:paraId="12730C6C" w14:textId="77777777" w:rsidR="00BC7B3D" w:rsidRDefault="00BC7B3D" w:rsidP="002D47D8">
            <w:pPr>
              <w:pStyle w:val="TAL"/>
            </w:pPr>
            <w:proofErr w:type="gramStart"/>
            <w:r>
              <w:rPr>
                <w:rFonts w:hint="eastAsia"/>
              </w:rPr>
              <w:t>1</w:t>
            </w:r>
            <w:r>
              <w:t>..N</w:t>
            </w:r>
            <w:proofErr w:type="gramEnd"/>
          </w:p>
        </w:tc>
        <w:tc>
          <w:tcPr>
            <w:tcW w:w="2734" w:type="dxa"/>
          </w:tcPr>
          <w:p w14:paraId="62B03378" w14:textId="77777777" w:rsidR="00BC7B3D" w:rsidRDefault="00BC7B3D" w:rsidP="002D47D8">
            <w:pPr>
              <w:pStyle w:val="TAL"/>
            </w:pPr>
            <w:r>
              <w:t>Represents the DNN(s) to which the subscription applies. Each DNN is a full DNN with both the Network Identifier and Operator Identifier, or a DNN with the Network Identifier only.</w:t>
            </w:r>
          </w:p>
          <w:p w14:paraId="1CB37131" w14:textId="77777777" w:rsidR="00BC7B3D" w:rsidRDefault="00BC7B3D" w:rsidP="002D47D8">
            <w:pPr>
              <w:pStyle w:val="TAL"/>
            </w:pPr>
            <w:r>
              <w:t xml:space="preserve">The absence of </w:t>
            </w:r>
            <w:proofErr w:type="spellStart"/>
            <w:r>
              <w:t>dnns</w:t>
            </w:r>
            <w:proofErr w:type="spellEnd"/>
            <w:r>
              <w:t xml:space="preserve"> means subscription to all DNNs. (NOTE 8) (NOTE 17)</w:t>
            </w:r>
          </w:p>
        </w:tc>
        <w:tc>
          <w:tcPr>
            <w:tcW w:w="1469" w:type="dxa"/>
          </w:tcPr>
          <w:p w14:paraId="2B0A1C2D" w14:textId="77777777" w:rsidR="00BC7B3D" w:rsidRDefault="00BC7B3D" w:rsidP="002D47D8">
            <w:pPr>
              <w:pStyle w:val="TAL"/>
            </w:pPr>
            <w:proofErr w:type="spellStart"/>
            <w:r>
              <w:t>ServiceExperience</w:t>
            </w:r>
            <w:proofErr w:type="spellEnd"/>
            <w:r>
              <w:t xml:space="preserve">, </w:t>
            </w:r>
            <w:proofErr w:type="spellStart"/>
            <w:r>
              <w:t>AbnormalBehaviour</w:t>
            </w:r>
            <w:proofErr w:type="spellEnd"/>
          </w:p>
          <w:p w14:paraId="3DE7A6BE" w14:textId="77777777" w:rsidR="00BC7B3D" w:rsidRDefault="00BC7B3D" w:rsidP="002D47D8">
            <w:pPr>
              <w:pStyle w:val="TAL"/>
              <w:rPr>
                <w:rFonts w:cs="Arial"/>
                <w:szCs w:val="18"/>
              </w:rPr>
            </w:pPr>
            <w:proofErr w:type="spellStart"/>
            <w:r>
              <w:rPr>
                <w:rFonts w:cs="Arial"/>
                <w:szCs w:val="18"/>
              </w:rPr>
              <w:t>UeCommunication</w:t>
            </w:r>
            <w:proofErr w:type="spellEnd"/>
          </w:p>
          <w:p w14:paraId="7AF489EE" w14:textId="77777777" w:rsidR="00BC7B3D" w:rsidRDefault="00BC7B3D" w:rsidP="002D47D8">
            <w:pPr>
              <w:pStyle w:val="TAL"/>
              <w:rPr>
                <w:rFonts w:cs="Arial"/>
                <w:szCs w:val="18"/>
              </w:rPr>
            </w:pPr>
            <w:proofErr w:type="spellStart"/>
            <w:r>
              <w:rPr>
                <w:rFonts w:cs="Arial"/>
                <w:szCs w:val="18"/>
              </w:rPr>
              <w:t>RedundantTransmissionExp</w:t>
            </w:r>
            <w:proofErr w:type="spellEnd"/>
          </w:p>
          <w:p w14:paraId="125C7789" w14:textId="77777777" w:rsidR="00BC7B3D" w:rsidRDefault="00BC7B3D" w:rsidP="002D47D8">
            <w:pPr>
              <w:pStyle w:val="TAL"/>
              <w:rPr>
                <w:rFonts w:eastAsia="Batang"/>
              </w:rPr>
            </w:pPr>
            <w:proofErr w:type="spellStart"/>
            <w:r>
              <w:rPr>
                <w:rFonts w:eastAsia="Batang"/>
              </w:rPr>
              <w:t>DnPerformance</w:t>
            </w:r>
            <w:proofErr w:type="spellEnd"/>
          </w:p>
          <w:p w14:paraId="006270DB" w14:textId="77777777" w:rsidR="00BC7B3D" w:rsidRDefault="00BC7B3D" w:rsidP="002D47D8">
            <w:pPr>
              <w:pStyle w:val="TAL"/>
              <w:rPr>
                <w:rFonts w:eastAsia="Batang"/>
              </w:rPr>
            </w:pPr>
            <w:r>
              <w:rPr>
                <w:rFonts w:eastAsia="Batang" w:hint="eastAsia"/>
              </w:rPr>
              <w:t>S</w:t>
            </w:r>
            <w:r>
              <w:rPr>
                <w:rFonts w:eastAsia="Batang"/>
              </w:rPr>
              <w:t>MCCE</w:t>
            </w:r>
          </w:p>
          <w:p w14:paraId="5B9029DE" w14:textId="77777777" w:rsidR="00BC7B3D" w:rsidRDefault="00BC7B3D" w:rsidP="002D47D8">
            <w:pPr>
              <w:pStyle w:val="TAL"/>
              <w:rPr>
                <w:rFonts w:eastAsia="Batang" w:cs="Arial"/>
                <w:szCs w:val="18"/>
              </w:rPr>
            </w:pPr>
            <w:proofErr w:type="spellStart"/>
            <w:r>
              <w:rPr>
                <w:rFonts w:eastAsia="Batang"/>
              </w:rPr>
              <w:t>PfdDetermination</w:t>
            </w:r>
            <w:proofErr w:type="spellEnd"/>
          </w:p>
          <w:p w14:paraId="44A31F36" w14:textId="77777777" w:rsidR="00BC7B3D" w:rsidRDefault="00BC7B3D" w:rsidP="002D47D8">
            <w:pPr>
              <w:pStyle w:val="TAL"/>
              <w:rPr>
                <w:rFonts w:eastAsia="Batang"/>
              </w:rPr>
            </w:pPr>
            <w:proofErr w:type="spellStart"/>
            <w:r>
              <w:rPr>
                <w:rFonts w:cs="Arial"/>
                <w:szCs w:val="18"/>
              </w:rPr>
              <w:t>PduSesTraffic</w:t>
            </w:r>
            <w:proofErr w:type="spellEnd"/>
          </w:p>
          <w:p w14:paraId="40F1429E" w14:textId="77777777" w:rsidR="00BC7B3D" w:rsidRDefault="00BC7B3D" w:rsidP="002D47D8">
            <w:pPr>
              <w:pStyle w:val="TAL"/>
              <w:rPr>
                <w:rFonts w:eastAsia="Batang"/>
              </w:rPr>
            </w:pPr>
            <w:r>
              <w:rPr>
                <w:lang w:eastAsia="zh-CN"/>
              </w:rPr>
              <w:t>E2eDataVolTransTime</w:t>
            </w:r>
          </w:p>
        </w:tc>
      </w:tr>
      <w:tr w:rsidR="00BC7B3D" w14:paraId="4AEC539B" w14:textId="77777777" w:rsidTr="002D47D8">
        <w:trPr>
          <w:jc w:val="center"/>
        </w:trPr>
        <w:tc>
          <w:tcPr>
            <w:tcW w:w="1610" w:type="dxa"/>
          </w:tcPr>
          <w:p w14:paraId="3D384B13" w14:textId="77777777" w:rsidR="00BC7B3D" w:rsidRDefault="00BC7B3D" w:rsidP="002D47D8">
            <w:pPr>
              <w:pStyle w:val="TAL"/>
            </w:pPr>
            <w:proofErr w:type="spellStart"/>
            <w:r>
              <w:t>dnais</w:t>
            </w:r>
            <w:proofErr w:type="spellEnd"/>
          </w:p>
        </w:tc>
        <w:tc>
          <w:tcPr>
            <w:tcW w:w="2009" w:type="dxa"/>
          </w:tcPr>
          <w:p w14:paraId="33A4E036" w14:textId="77777777" w:rsidR="00BC7B3D" w:rsidRDefault="00BC7B3D" w:rsidP="002D47D8">
            <w:pPr>
              <w:pStyle w:val="TAL"/>
            </w:pPr>
            <w:proofErr w:type="gramStart"/>
            <w:r>
              <w:t>array(</w:t>
            </w:r>
            <w:proofErr w:type="spellStart"/>
            <w:proofErr w:type="gramEnd"/>
            <w:r>
              <w:t>Dnai</w:t>
            </w:r>
            <w:proofErr w:type="spellEnd"/>
            <w:r>
              <w:t>)</w:t>
            </w:r>
          </w:p>
        </w:tc>
        <w:tc>
          <w:tcPr>
            <w:tcW w:w="286" w:type="dxa"/>
          </w:tcPr>
          <w:p w14:paraId="573A4CF6" w14:textId="77777777" w:rsidR="00BC7B3D" w:rsidRDefault="00BC7B3D" w:rsidP="002D47D8">
            <w:pPr>
              <w:pStyle w:val="TAC"/>
            </w:pPr>
            <w:r>
              <w:t>C</w:t>
            </w:r>
          </w:p>
        </w:tc>
        <w:tc>
          <w:tcPr>
            <w:tcW w:w="1067" w:type="dxa"/>
          </w:tcPr>
          <w:p w14:paraId="72A74EEF" w14:textId="77777777" w:rsidR="00BC7B3D" w:rsidRDefault="00BC7B3D" w:rsidP="002D47D8">
            <w:pPr>
              <w:pStyle w:val="TAL"/>
            </w:pPr>
            <w:proofErr w:type="gramStart"/>
            <w:r>
              <w:t>1..N</w:t>
            </w:r>
            <w:proofErr w:type="gramEnd"/>
          </w:p>
        </w:tc>
        <w:tc>
          <w:tcPr>
            <w:tcW w:w="2734" w:type="dxa"/>
          </w:tcPr>
          <w:p w14:paraId="178C114D" w14:textId="77777777" w:rsidR="00BC7B3D" w:rsidRDefault="00BC7B3D" w:rsidP="002D47D8">
            <w:pPr>
              <w:pStyle w:val="TAL"/>
            </w:pPr>
            <w:r>
              <w:t>Represents the Data Network Access Identifier(s) of user plane access to DN(s) which the subscription applies.</w:t>
            </w:r>
          </w:p>
        </w:tc>
        <w:tc>
          <w:tcPr>
            <w:tcW w:w="1469" w:type="dxa"/>
          </w:tcPr>
          <w:p w14:paraId="73806ECB" w14:textId="77777777" w:rsidR="00BC7B3D" w:rsidRDefault="00BC7B3D" w:rsidP="002D47D8">
            <w:pPr>
              <w:pStyle w:val="TAL"/>
              <w:rPr>
                <w:rFonts w:cs="Arial"/>
                <w:szCs w:val="18"/>
              </w:rPr>
            </w:pPr>
            <w:proofErr w:type="spellStart"/>
            <w:r>
              <w:rPr>
                <w:rFonts w:cs="Arial"/>
                <w:szCs w:val="18"/>
              </w:rPr>
              <w:t>ServiceExperience</w:t>
            </w:r>
            <w:proofErr w:type="spellEnd"/>
          </w:p>
          <w:p w14:paraId="212747F3" w14:textId="77777777" w:rsidR="00BC7B3D" w:rsidRDefault="00BC7B3D" w:rsidP="002D47D8">
            <w:pPr>
              <w:pStyle w:val="TAL"/>
              <w:rPr>
                <w:rFonts w:eastAsia="Batang"/>
              </w:rPr>
            </w:pPr>
            <w:proofErr w:type="spellStart"/>
            <w:r>
              <w:rPr>
                <w:rFonts w:eastAsia="Batang"/>
              </w:rPr>
              <w:t>DnPerformance</w:t>
            </w:r>
            <w:proofErr w:type="spellEnd"/>
          </w:p>
          <w:p w14:paraId="7B0005D2" w14:textId="77777777" w:rsidR="00BC7B3D" w:rsidRDefault="00BC7B3D" w:rsidP="002D47D8">
            <w:pPr>
              <w:pStyle w:val="TAL"/>
              <w:rPr>
                <w:rFonts w:eastAsia="Batang"/>
              </w:rPr>
            </w:pPr>
            <w:r>
              <w:rPr>
                <w:lang w:eastAsia="zh-CN"/>
              </w:rPr>
              <w:t>E2eDataVolTransTime</w:t>
            </w:r>
          </w:p>
        </w:tc>
      </w:tr>
      <w:tr w:rsidR="00BC7B3D" w14:paraId="626DC7D1" w14:textId="77777777" w:rsidTr="002D47D8">
        <w:trPr>
          <w:jc w:val="center"/>
        </w:trPr>
        <w:tc>
          <w:tcPr>
            <w:tcW w:w="1610" w:type="dxa"/>
          </w:tcPr>
          <w:p w14:paraId="67504722" w14:textId="77777777" w:rsidR="00BC7B3D" w:rsidRDefault="00BC7B3D" w:rsidP="002D47D8">
            <w:pPr>
              <w:pStyle w:val="TAL"/>
            </w:pPr>
            <w:proofErr w:type="spellStart"/>
            <w:r>
              <w:t>dataVlTrnsTmRqs</w:t>
            </w:r>
            <w:proofErr w:type="spellEnd"/>
          </w:p>
        </w:tc>
        <w:tc>
          <w:tcPr>
            <w:tcW w:w="2009" w:type="dxa"/>
          </w:tcPr>
          <w:p w14:paraId="0DC5DDCA" w14:textId="0131A7F5" w:rsidR="00BC7B3D" w:rsidRDefault="00BC7B3D" w:rsidP="002D47D8">
            <w:pPr>
              <w:pStyle w:val="TAL"/>
            </w:pPr>
            <w:r>
              <w:rPr>
                <w:rFonts w:eastAsia="DengXian"/>
              </w:rPr>
              <w:t>array(</w:t>
            </w:r>
            <w:ins w:id="159" w:author="Ericsson  Maria Liang" w:date="2023-08-20T11:35:00Z">
              <w:r w:rsidR="00F717D3">
                <w:rPr>
                  <w:lang w:eastAsia="zh-CN"/>
                </w:rPr>
                <w:t>E</w:t>
              </w:r>
            </w:ins>
            <w:del w:id="160" w:author="Ericsson  Maria Liang" w:date="2023-08-20T11:35:00Z">
              <w:r w:rsidDel="00F717D3">
                <w:rPr>
                  <w:lang w:eastAsia="zh-CN"/>
                </w:rPr>
                <w:delText>e</w:delText>
              </w:r>
            </w:del>
            <w:r>
              <w:rPr>
                <w:lang w:eastAsia="zh-CN"/>
              </w:rPr>
              <w:t>2eDataVolTransTimeReq</w:t>
            </w:r>
            <w:r>
              <w:rPr>
                <w:rFonts w:eastAsia="DengXian"/>
              </w:rPr>
              <w:t>)</w:t>
            </w:r>
          </w:p>
        </w:tc>
        <w:tc>
          <w:tcPr>
            <w:tcW w:w="286" w:type="dxa"/>
          </w:tcPr>
          <w:p w14:paraId="7ADA3A36" w14:textId="77777777" w:rsidR="00BC7B3D" w:rsidRDefault="00BC7B3D" w:rsidP="002D47D8">
            <w:pPr>
              <w:pStyle w:val="TAC"/>
            </w:pPr>
            <w:r>
              <w:rPr>
                <w:rFonts w:cs="Arial"/>
                <w:szCs w:val="18"/>
                <w:lang w:eastAsia="zh-CN"/>
              </w:rPr>
              <w:t>O</w:t>
            </w:r>
          </w:p>
        </w:tc>
        <w:tc>
          <w:tcPr>
            <w:tcW w:w="1067" w:type="dxa"/>
          </w:tcPr>
          <w:p w14:paraId="20F833CA" w14:textId="77777777" w:rsidR="00BC7B3D" w:rsidRDefault="00BC7B3D" w:rsidP="002D47D8">
            <w:pPr>
              <w:pStyle w:val="TAL"/>
            </w:pPr>
            <w:proofErr w:type="gramStart"/>
            <w:r>
              <w:rPr>
                <w:rFonts w:cs="Arial"/>
                <w:szCs w:val="18"/>
                <w:lang w:eastAsia="zh-CN"/>
              </w:rPr>
              <w:t>1..N</w:t>
            </w:r>
            <w:proofErr w:type="gramEnd"/>
          </w:p>
        </w:tc>
        <w:tc>
          <w:tcPr>
            <w:tcW w:w="2734" w:type="dxa"/>
          </w:tcPr>
          <w:p w14:paraId="6CE77DC2" w14:textId="77777777" w:rsidR="00BC7B3D" w:rsidRDefault="00BC7B3D" w:rsidP="002D47D8">
            <w:pPr>
              <w:pStyle w:val="TAL"/>
            </w:pPr>
            <w:r>
              <w:rPr>
                <w:lang w:val="en-US" w:eastAsia="zh-CN"/>
              </w:rPr>
              <w:t xml:space="preserve">Represents the </w:t>
            </w:r>
            <w:r>
              <w:t>E2E data volume transfer time requirements</w:t>
            </w:r>
          </w:p>
        </w:tc>
        <w:tc>
          <w:tcPr>
            <w:tcW w:w="1469" w:type="dxa"/>
          </w:tcPr>
          <w:p w14:paraId="07D07038" w14:textId="77777777" w:rsidR="00BC7B3D" w:rsidRDefault="00BC7B3D" w:rsidP="002D47D8">
            <w:pPr>
              <w:pStyle w:val="TAL"/>
              <w:rPr>
                <w:rFonts w:cs="Arial"/>
                <w:szCs w:val="18"/>
              </w:rPr>
            </w:pPr>
            <w:r>
              <w:rPr>
                <w:lang w:eastAsia="zh-CN"/>
              </w:rPr>
              <w:t>E2eDataVolTransTime</w:t>
            </w:r>
          </w:p>
        </w:tc>
      </w:tr>
      <w:tr w:rsidR="00BC7B3D" w14:paraId="589B5FA2" w14:textId="77777777" w:rsidTr="002D47D8">
        <w:trPr>
          <w:jc w:val="center"/>
        </w:trPr>
        <w:tc>
          <w:tcPr>
            <w:tcW w:w="1610" w:type="dxa"/>
          </w:tcPr>
          <w:p w14:paraId="289794F6" w14:textId="77777777" w:rsidR="00BC7B3D" w:rsidRDefault="00BC7B3D" w:rsidP="002D47D8">
            <w:pPr>
              <w:pStyle w:val="TAL"/>
            </w:pPr>
            <w:r>
              <w:t>e</w:t>
            </w:r>
            <w:r>
              <w:rPr>
                <w:rFonts w:hint="eastAsia"/>
              </w:rPr>
              <w:t>vent</w:t>
            </w:r>
          </w:p>
        </w:tc>
        <w:tc>
          <w:tcPr>
            <w:tcW w:w="2009" w:type="dxa"/>
          </w:tcPr>
          <w:p w14:paraId="5A3A7AC1" w14:textId="77777777" w:rsidR="00BC7B3D" w:rsidRDefault="00BC7B3D" w:rsidP="002D47D8">
            <w:pPr>
              <w:pStyle w:val="TAL"/>
            </w:pPr>
            <w:proofErr w:type="spellStart"/>
            <w:r>
              <w:rPr>
                <w:rFonts w:hint="eastAsia"/>
              </w:rPr>
              <w:t>NwdafEvent</w:t>
            </w:r>
            <w:proofErr w:type="spellEnd"/>
          </w:p>
        </w:tc>
        <w:tc>
          <w:tcPr>
            <w:tcW w:w="286" w:type="dxa"/>
          </w:tcPr>
          <w:p w14:paraId="108432B4" w14:textId="77777777" w:rsidR="00BC7B3D" w:rsidRDefault="00BC7B3D" w:rsidP="002D47D8">
            <w:pPr>
              <w:pStyle w:val="TAC"/>
            </w:pPr>
            <w:r>
              <w:rPr>
                <w:rFonts w:hint="eastAsia"/>
              </w:rPr>
              <w:t>M</w:t>
            </w:r>
          </w:p>
        </w:tc>
        <w:tc>
          <w:tcPr>
            <w:tcW w:w="1067" w:type="dxa"/>
          </w:tcPr>
          <w:p w14:paraId="3A99EF25" w14:textId="77777777" w:rsidR="00BC7B3D" w:rsidRDefault="00BC7B3D" w:rsidP="002D47D8">
            <w:pPr>
              <w:pStyle w:val="TAL"/>
            </w:pPr>
            <w:r>
              <w:rPr>
                <w:rFonts w:hint="eastAsia"/>
              </w:rPr>
              <w:t>1</w:t>
            </w:r>
          </w:p>
        </w:tc>
        <w:tc>
          <w:tcPr>
            <w:tcW w:w="2734" w:type="dxa"/>
          </w:tcPr>
          <w:p w14:paraId="3E782A6B" w14:textId="77777777" w:rsidR="00BC7B3D" w:rsidRDefault="00BC7B3D" w:rsidP="002D47D8">
            <w:pPr>
              <w:pStyle w:val="TAL"/>
            </w:pPr>
            <w:r>
              <w:t>Event that is subscribed.</w:t>
            </w:r>
          </w:p>
        </w:tc>
        <w:tc>
          <w:tcPr>
            <w:tcW w:w="1469" w:type="dxa"/>
          </w:tcPr>
          <w:p w14:paraId="23002BC1" w14:textId="77777777" w:rsidR="00BC7B3D" w:rsidRDefault="00BC7B3D" w:rsidP="002D47D8">
            <w:pPr>
              <w:pStyle w:val="TAL"/>
              <w:rPr>
                <w:rFonts w:cs="Arial"/>
                <w:szCs w:val="18"/>
              </w:rPr>
            </w:pPr>
          </w:p>
        </w:tc>
      </w:tr>
      <w:tr w:rsidR="00BC7B3D" w14:paraId="4F7DCBE2" w14:textId="77777777" w:rsidTr="002D47D8">
        <w:trPr>
          <w:jc w:val="center"/>
        </w:trPr>
        <w:tc>
          <w:tcPr>
            <w:tcW w:w="1610" w:type="dxa"/>
          </w:tcPr>
          <w:p w14:paraId="5BB09F7E" w14:textId="77777777" w:rsidR="00BC7B3D" w:rsidRDefault="00BC7B3D" w:rsidP="002D47D8">
            <w:pPr>
              <w:pStyle w:val="TAL"/>
            </w:pPr>
            <w:proofErr w:type="spellStart"/>
            <w:r>
              <w:t>extraReportReq</w:t>
            </w:r>
            <w:proofErr w:type="spellEnd"/>
          </w:p>
        </w:tc>
        <w:tc>
          <w:tcPr>
            <w:tcW w:w="2009" w:type="dxa"/>
          </w:tcPr>
          <w:p w14:paraId="21E39638" w14:textId="77777777" w:rsidR="00BC7B3D" w:rsidRDefault="00BC7B3D" w:rsidP="002D47D8">
            <w:pPr>
              <w:pStyle w:val="TAL"/>
            </w:pPr>
            <w:proofErr w:type="spellStart"/>
            <w:r>
              <w:t>EventReportingRequirement</w:t>
            </w:r>
            <w:proofErr w:type="spellEnd"/>
          </w:p>
        </w:tc>
        <w:tc>
          <w:tcPr>
            <w:tcW w:w="286" w:type="dxa"/>
          </w:tcPr>
          <w:p w14:paraId="330695F8" w14:textId="77777777" w:rsidR="00BC7B3D" w:rsidRDefault="00BC7B3D" w:rsidP="002D47D8">
            <w:pPr>
              <w:pStyle w:val="TAC"/>
            </w:pPr>
            <w:r>
              <w:rPr>
                <w:rFonts w:cs="Arial"/>
                <w:szCs w:val="18"/>
                <w:lang w:eastAsia="zh-CN"/>
              </w:rPr>
              <w:t>O</w:t>
            </w:r>
          </w:p>
        </w:tc>
        <w:tc>
          <w:tcPr>
            <w:tcW w:w="1067" w:type="dxa"/>
          </w:tcPr>
          <w:p w14:paraId="1EB42AB4" w14:textId="77777777" w:rsidR="00BC7B3D" w:rsidRDefault="00BC7B3D" w:rsidP="002D47D8">
            <w:pPr>
              <w:pStyle w:val="TAL"/>
            </w:pPr>
            <w:r>
              <w:rPr>
                <w:rFonts w:cs="Arial"/>
                <w:szCs w:val="18"/>
                <w:lang w:eastAsia="zh-CN"/>
              </w:rPr>
              <w:t>0..1</w:t>
            </w:r>
          </w:p>
        </w:tc>
        <w:tc>
          <w:tcPr>
            <w:tcW w:w="2734" w:type="dxa"/>
          </w:tcPr>
          <w:p w14:paraId="00D70C8B" w14:textId="77777777" w:rsidR="00BC7B3D" w:rsidRDefault="00BC7B3D" w:rsidP="002D47D8">
            <w:pPr>
              <w:pStyle w:val="TAL"/>
            </w:pPr>
            <w:r>
              <w:rPr>
                <w:rFonts w:cs="Arial"/>
                <w:szCs w:val="18"/>
              </w:rPr>
              <w:t>The extra event reporting requirement information.</w:t>
            </w:r>
            <w:r>
              <w:t xml:space="preserve"> </w:t>
            </w:r>
          </w:p>
        </w:tc>
        <w:tc>
          <w:tcPr>
            <w:tcW w:w="1469" w:type="dxa"/>
          </w:tcPr>
          <w:p w14:paraId="5508D91B" w14:textId="77777777" w:rsidR="00BC7B3D" w:rsidRDefault="00BC7B3D" w:rsidP="002D47D8">
            <w:pPr>
              <w:pStyle w:val="TAL"/>
              <w:rPr>
                <w:rFonts w:cs="Arial"/>
                <w:szCs w:val="18"/>
              </w:rPr>
            </w:pPr>
          </w:p>
        </w:tc>
      </w:tr>
      <w:tr w:rsidR="00BC7B3D" w14:paraId="1455EAF9" w14:textId="77777777" w:rsidTr="002D47D8">
        <w:trPr>
          <w:jc w:val="center"/>
        </w:trPr>
        <w:tc>
          <w:tcPr>
            <w:tcW w:w="1610" w:type="dxa"/>
          </w:tcPr>
          <w:p w14:paraId="280371B3" w14:textId="77777777" w:rsidR="00BC7B3D" w:rsidRDefault="00BC7B3D" w:rsidP="002D47D8">
            <w:pPr>
              <w:pStyle w:val="TAL"/>
            </w:pPr>
            <w:proofErr w:type="spellStart"/>
            <w:r>
              <w:t>ladnDnns</w:t>
            </w:r>
            <w:proofErr w:type="spellEnd"/>
          </w:p>
        </w:tc>
        <w:tc>
          <w:tcPr>
            <w:tcW w:w="2009" w:type="dxa"/>
          </w:tcPr>
          <w:p w14:paraId="272D9647" w14:textId="77777777" w:rsidR="00BC7B3D" w:rsidRDefault="00BC7B3D" w:rsidP="002D47D8">
            <w:pPr>
              <w:pStyle w:val="TAL"/>
            </w:pPr>
            <w:proofErr w:type="gramStart"/>
            <w:r>
              <w:t>array(</w:t>
            </w:r>
            <w:proofErr w:type="spellStart"/>
            <w:proofErr w:type="gramEnd"/>
            <w:r>
              <w:t>Dnn</w:t>
            </w:r>
            <w:proofErr w:type="spellEnd"/>
            <w:r>
              <w:t>)</w:t>
            </w:r>
          </w:p>
        </w:tc>
        <w:tc>
          <w:tcPr>
            <w:tcW w:w="286" w:type="dxa"/>
          </w:tcPr>
          <w:p w14:paraId="1AEAE8C1" w14:textId="77777777" w:rsidR="00BC7B3D" w:rsidRDefault="00BC7B3D" w:rsidP="002D47D8">
            <w:pPr>
              <w:pStyle w:val="TAC"/>
              <w:rPr>
                <w:rFonts w:cs="Arial"/>
                <w:szCs w:val="18"/>
                <w:lang w:eastAsia="zh-CN"/>
              </w:rPr>
            </w:pPr>
            <w:r>
              <w:t>O</w:t>
            </w:r>
          </w:p>
        </w:tc>
        <w:tc>
          <w:tcPr>
            <w:tcW w:w="1067" w:type="dxa"/>
          </w:tcPr>
          <w:p w14:paraId="40EFE81D" w14:textId="77777777" w:rsidR="00BC7B3D" w:rsidRDefault="00BC7B3D" w:rsidP="002D47D8">
            <w:pPr>
              <w:pStyle w:val="TAL"/>
              <w:rPr>
                <w:rFonts w:cs="Arial"/>
                <w:szCs w:val="18"/>
                <w:lang w:eastAsia="zh-CN"/>
              </w:rPr>
            </w:pPr>
            <w:proofErr w:type="gramStart"/>
            <w:r>
              <w:t>1..N</w:t>
            </w:r>
            <w:proofErr w:type="gramEnd"/>
          </w:p>
        </w:tc>
        <w:tc>
          <w:tcPr>
            <w:tcW w:w="2734" w:type="dxa"/>
          </w:tcPr>
          <w:p w14:paraId="4EA87C9F" w14:textId="77777777" w:rsidR="00BC7B3D" w:rsidRDefault="00BC7B3D" w:rsidP="002D47D8">
            <w:pPr>
              <w:pStyle w:val="TAL"/>
              <w:rPr>
                <w:rFonts w:cs="Arial"/>
                <w:szCs w:val="18"/>
              </w:rPr>
            </w:pPr>
            <w:r>
              <w:t xml:space="preserve">LADN DNN(s) to indicate the LADN service area(s) as the </w:t>
            </w:r>
            <w:proofErr w:type="spellStart"/>
            <w:r>
              <w:t>AoI</w:t>
            </w:r>
            <w:proofErr w:type="spellEnd"/>
            <w:r>
              <w:t>(s).</w:t>
            </w:r>
          </w:p>
        </w:tc>
        <w:tc>
          <w:tcPr>
            <w:tcW w:w="1469" w:type="dxa"/>
          </w:tcPr>
          <w:p w14:paraId="30C1C2AB" w14:textId="77777777" w:rsidR="00BC7B3D" w:rsidRDefault="00BC7B3D" w:rsidP="002D47D8">
            <w:pPr>
              <w:pStyle w:val="TAL"/>
              <w:rPr>
                <w:rFonts w:cs="Arial"/>
                <w:szCs w:val="18"/>
              </w:rPr>
            </w:pPr>
            <w:proofErr w:type="spellStart"/>
            <w:r>
              <w:t>UeMobilityExt</w:t>
            </w:r>
            <w:proofErr w:type="spellEnd"/>
          </w:p>
        </w:tc>
      </w:tr>
      <w:tr w:rsidR="00BC7B3D" w14:paraId="66DB66FA" w14:textId="77777777" w:rsidTr="002D47D8">
        <w:trPr>
          <w:jc w:val="center"/>
        </w:trPr>
        <w:tc>
          <w:tcPr>
            <w:tcW w:w="1610" w:type="dxa"/>
          </w:tcPr>
          <w:p w14:paraId="3F24058F" w14:textId="77777777" w:rsidR="00BC7B3D" w:rsidRDefault="00BC7B3D" w:rsidP="002D47D8">
            <w:pPr>
              <w:pStyle w:val="TAL"/>
            </w:pPr>
            <w:proofErr w:type="spellStart"/>
            <w:r>
              <w:t>loadLevelThreshold</w:t>
            </w:r>
            <w:proofErr w:type="spellEnd"/>
          </w:p>
        </w:tc>
        <w:tc>
          <w:tcPr>
            <w:tcW w:w="2009" w:type="dxa"/>
          </w:tcPr>
          <w:p w14:paraId="63F61424" w14:textId="77777777" w:rsidR="00BC7B3D" w:rsidRDefault="00BC7B3D" w:rsidP="002D47D8">
            <w:pPr>
              <w:pStyle w:val="TAL"/>
            </w:pPr>
            <w:r>
              <w:t>integer</w:t>
            </w:r>
          </w:p>
        </w:tc>
        <w:tc>
          <w:tcPr>
            <w:tcW w:w="286" w:type="dxa"/>
          </w:tcPr>
          <w:p w14:paraId="726F9712" w14:textId="77777777" w:rsidR="00BC7B3D" w:rsidRDefault="00BC7B3D" w:rsidP="002D47D8">
            <w:pPr>
              <w:pStyle w:val="TAC"/>
            </w:pPr>
            <w:r>
              <w:t>C</w:t>
            </w:r>
          </w:p>
        </w:tc>
        <w:tc>
          <w:tcPr>
            <w:tcW w:w="1067" w:type="dxa"/>
          </w:tcPr>
          <w:p w14:paraId="3E038041" w14:textId="77777777" w:rsidR="00BC7B3D" w:rsidRDefault="00BC7B3D" w:rsidP="002D47D8">
            <w:pPr>
              <w:pStyle w:val="TAL"/>
            </w:pPr>
            <w:r>
              <w:t>0..1</w:t>
            </w:r>
          </w:p>
        </w:tc>
        <w:tc>
          <w:tcPr>
            <w:tcW w:w="2734" w:type="dxa"/>
          </w:tcPr>
          <w:p w14:paraId="275C1B0D" w14:textId="77777777" w:rsidR="00BC7B3D" w:rsidRDefault="00BC7B3D" w:rsidP="002D47D8">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1386889C" w14:textId="77777777" w:rsidR="00BC7B3D" w:rsidRDefault="00BC7B3D" w:rsidP="002D47D8">
            <w:pPr>
              <w:pStyle w:val="TAL"/>
            </w:pPr>
          </w:p>
          <w:p w14:paraId="2B3375B5" w14:textId="77777777" w:rsidR="00BC7B3D" w:rsidRDefault="00BC7B3D" w:rsidP="002D47D8">
            <w:pPr>
              <w:pStyle w:val="TAL"/>
            </w:pPr>
            <w:r>
              <w:t xml:space="preserve">May be included when subscribed event is "SLICE_LOAD_LEVEL". </w:t>
            </w:r>
          </w:p>
          <w:p w14:paraId="70375A99" w14:textId="77777777" w:rsidR="00BC7B3D" w:rsidRDefault="00BC7B3D" w:rsidP="002D47D8">
            <w:pPr>
              <w:pStyle w:val="TAL"/>
            </w:pPr>
            <w:r>
              <w:t>Minimum = 0. Maximum = 100.</w:t>
            </w:r>
          </w:p>
        </w:tc>
        <w:tc>
          <w:tcPr>
            <w:tcW w:w="1469" w:type="dxa"/>
          </w:tcPr>
          <w:p w14:paraId="169B821E" w14:textId="77777777" w:rsidR="00BC7B3D" w:rsidRDefault="00BC7B3D" w:rsidP="002D47D8">
            <w:pPr>
              <w:pStyle w:val="TAL"/>
              <w:rPr>
                <w:rFonts w:cs="Arial"/>
                <w:szCs w:val="18"/>
              </w:rPr>
            </w:pPr>
          </w:p>
        </w:tc>
      </w:tr>
      <w:tr w:rsidR="00BC7B3D" w14:paraId="73F90ED1" w14:textId="77777777" w:rsidTr="002D47D8">
        <w:trPr>
          <w:jc w:val="center"/>
        </w:trPr>
        <w:tc>
          <w:tcPr>
            <w:tcW w:w="1610" w:type="dxa"/>
          </w:tcPr>
          <w:p w14:paraId="0A0A79DD" w14:textId="77777777" w:rsidR="00BC7B3D" w:rsidRDefault="00BC7B3D" w:rsidP="002D47D8">
            <w:pPr>
              <w:pStyle w:val="TAL"/>
            </w:pPr>
            <w:proofErr w:type="spellStart"/>
            <w:r>
              <w:lastRenderedPageBreak/>
              <w:t>matchingDir</w:t>
            </w:r>
            <w:proofErr w:type="spellEnd"/>
          </w:p>
        </w:tc>
        <w:tc>
          <w:tcPr>
            <w:tcW w:w="2009" w:type="dxa"/>
          </w:tcPr>
          <w:p w14:paraId="4EF1BC1F" w14:textId="77777777" w:rsidR="00BC7B3D" w:rsidRDefault="00BC7B3D" w:rsidP="002D47D8">
            <w:pPr>
              <w:pStyle w:val="TAL"/>
            </w:pPr>
            <w:proofErr w:type="spellStart"/>
            <w:r>
              <w:t>MatchingDirection</w:t>
            </w:r>
            <w:proofErr w:type="spellEnd"/>
          </w:p>
        </w:tc>
        <w:tc>
          <w:tcPr>
            <w:tcW w:w="286" w:type="dxa"/>
          </w:tcPr>
          <w:p w14:paraId="2ACACAE1" w14:textId="77777777" w:rsidR="00BC7B3D" w:rsidRDefault="00BC7B3D" w:rsidP="002D47D8">
            <w:pPr>
              <w:pStyle w:val="TAC"/>
            </w:pPr>
            <w:r>
              <w:t>O</w:t>
            </w:r>
          </w:p>
        </w:tc>
        <w:tc>
          <w:tcPr>
            <w:tcW w:w="1067" w:type="dxa"/>
          </w:tcPr>
          <w:p w14:paraId="40D5D681" w14:textId="77777777" w:rsidR="00BC7B3D" w:rsidRDefault="00BC7B3D" w:rsidP="002D47D8">
            <w:pPr>
              <w:pStyle w:val="TAL"/>
            </w:pPr>
            <w:r>
              <w:t>0..1</w:t>
            </w:r>
          </w:p>
        </w:tc>
        <w:tc>
          <w:tcPr>
            <w:tcW w:w="2734" w:type="dxa"/>
          </w:tcPr>
          <w:p w14:paraId="6692F89D" w14:textId="77777777" w:rsidR="00BC7B3D" w:rsidRDefault="00BC7B3D" w:rsidP="002D47D8">
            <w:pPr>
              <w:pStyle w:val="TAL"/>
            </w:pPr>
            <w:r>
              <w:t>A matching direction may be provided alongside a threshold. If omitted, the default value is CROSSED.</w:t>
            </w:r>
          </w:p>
        </w:tc>
        <w:tc>
          <w:tcPr>
            <w:tcW w:w="1469" w:type="dxa"/>
          </w:tcPr>
          <w:p w14:paraId="2F589280" w14:textId="77777777" w:rsidR="00BC7B3D" w:rsidRDefault="00BC7B3D" w:rsidP="002D47D8">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BC7B3D" w14:paraId="550D0B23" w14:textId="77777777" w:rsidTr="002D47D8">
        <w:trPr>
          <w:jc w:val="center"/>
        </w:trPr>
        <w:tc>
          <w:tcPr>
            <w:tcW w:w="1610" w:type="dxa"/>
          </w:tcPr>
          <w:p w14:paraId="34BA4B5B" w14:textId="77777777" w:rsidR="00BC7B3D" w:rsidRDefault="00BC7B3D" w:rsidP="002D47D8">
            <w:pPr>
              <w:pStyle w:val="TAL"/>
            </w:pPr>
            <w:proofErr w:type="spellStart"/>
            <w:r>
              <w:t>nfLoadLvlThds</w:t>
            </w:r>
            <w:proofErr w:type="spellEnd"/>
          </w:p>
        </w:tc>
        <w:tc>
          <w:tcPr>
            <w:tcW w:w="2009" w:type="dxa"/>
          </w:tcPr>
          <w:p w14:paraId="69E9BD65" w14:textId="77777777" w:rsidR="00BC7B3D" w:rsidRDefault="00BC7B3D" w:rsidP="002D47D8">
            <w:pPr>
              <w:pStyle w:val="TAL"/>
            </w:pPr>
            <w:proofErr w:type="gramStart"/>
            <w:r>
              <w:t>array(</w:t>
            </w:r>
            <w:proofErr w:type="spellStart"/>
            <w:proofErr w:type="gramEnd"/>
            <w:r>
              <w:t>ThresholdLevel</w:t>
            </w:r>
            <w:proofErr w:type="spellEnd"/>
            <w:r>
              <w:t>)</w:t>
            </w:r>
          </w:p>
        </w:tc>
        <w:tc>
          <w:tcPr>
            <w:tcW w:w="286" w:type="dxa"/>
          </w:tcPr>
          <w:p w14:paraId="4713B5A4" w14:textId="77777777" w:rsidR="00BC7B3D" w:rsidRDefault="00BC7B3D" w:rsidP="002D47D8">
            <w:pPr>
              <w:pStyle w:val="TAC"/>
            </w:pPr>
            <w:r>
              <w:t>C</w:t>
            </w:r>
          </w:p>
        </w:tc>
        <w:tc>
          <w:tcPr>
            <w:tcW w:w="1067" w:type="dxa"/>
          </w:tcPr>
          <w:p w14:paraId="5A2C2846" w14:textId="77777777" w:rsidR="00BC7B3D" w:rsidRDefault="00BC7B3D" w:rsidP="002D47D8">
            <w:pPr>
              <w:pStyle w:val="TAL"/>
            </w:pPr>
            <w:proofErr w:type="gramStart"/>
            <w:r>
              <w:rPr>
                <w:rFonts w:hint="eastAsia"/>
                <w:lang w:eastAsia="zh-CN"/>
              </w:rPr>
              <w:t>1..N</w:t>
            </w:r>
            <w:proofErr w:type="gramEnd"/>
          </w:p>
        </w:tc>
        <w:tc>
          <w:tcPr>
            <w:tcW w:w="2734" w:type="dxa"/>
          </w:tcPr>
          <w:p w14:paraId="6B11DB25" w14:textId="77777777" w:rsidR="00BC7B3D" w:rsidRDefault="00BC7B3D" w:rsidP="002D47D8">
            <w:pPr>
              <w:pStyle w:val="TAL"/>
            </w:pPr>
            <w:r>
              <w:t>Shall be supplied in order to start reporting when an average load level is reached. (</w:t>
            </w:r>
            <w:r>
              <w:rPr>
                <w:rFonts w:cs="Arial"/>
                <w:szCs w:val="18"/>
              </w:rPr>
              <w:t>NOTE 4)</w:t>
            </w:r>
          </w:p>
        </w:tc>
        <w:tc>
          <w:tcPr>
            <w:tcW w:w="1469" w:type="dxa"/>
          </w:tcPr>
          <w:p w14:paraId="271112DA" w14:textId="77777777" w:rsidR="00BC7B3D" w:rsidRDefault="00BC7B3D" w:rsidP="002D47D8">
            <w:pPr>
              <w:pStyle w:val="TAL"/>
              <w:rPr>
                <w:rFonts w:cs="Arial"/>
                <w:szCs w:val="18"/>
              </w:rPr>
            </w:pPr>
            <w:proofErr w:type="spellStart"/>
            <w:r>
              <w:rPr>
                <w:rFonts w:cs="Arial"/>
                <w:szCs w:val="18"/>
              </w:rPr>
              <w:t>NfLoad</w:t>
            </w:r>
            <w:proofErr w:type="spellEnd"/>
          </w:p>
        </w:tc>
      </w:tr>
      <w:tr w:rsidR="00BC7B3D" w14:paraId="06FCA63E" w14:textId="77777777" w:rsidTr="002D47D8">
        <w:trPr>
          <w:jc w:val="center"/>
        </w:trPr>
        <w:tc>
          <w:tcPr>
            <w:tcW w:w="1610" w:type="dxa"/>
          </w:tcPr>
          <w:p w14:paraId="707124AA" w14:textId="77777777" w:rsidR="00BC7B3D" w:rsidRDefault="00BC7B3D" w:rsidP="002D47D8">
            <w:pPr>
              <w:pStyle w:val="TAL"/>
            </w:pPr>
            <w:proofErr w:type="spellStart"/>
            <w:r>
              <w:t>networkArea</w:t>
            </w:r>
            <w:proofErr w:type="spellEnd"/>
          </w:p>
        </w:tc>
        <w:tc>
          <w:tcPr>
            <w:tcW w:w="2009" w:type="dxa"/>
          </w:tcPr>
          <w:p w14:paraId="3F987DA0" w14:textId="77777777" w:rsidR="00BC7B3D" w:rsidRDefault="00BC7B3D" w:rsidP="002D47D8">
            <w:pPr>
              <w:pStyle w:val="TAL"/>
            </w:pPr>
            <w:proofErr w:type="spellStart"/>
            <w:r>
              <w:t>NetworkAreaInfo</w:t>
            </w:r>
            <w:proofErr w:type="spellEnd"/>
          </w:p>
        </w:tc>
        <w:tc>
          <w:tcPr>
            <w:tcW w:w="286" w:type="dxa"/>
          </w:tcPr>
          <w:p w14:paraId="5818444E" w14:textId="77777777" w:rsidR="00BC7B3D" w:rsidRDefault="00BC7B3D" w:rsidP="002D47D8">
            <w:pPr>
              <w:pStyle w:val="TAC"/>
            </w:pPr>
            <w:r>
              <w:t>C</w:t>
            </w:r>
          </w:p>
        </w:tc>
        <w:tc>
          <w:tcPr>
            <w:tcW w:w="1067" w:type="dxa"/>
          </w:tcPr>
          <w:p w14:paraId="360154BB" w14:textId="77777777" w:rsidR="00BC7B3D" w:rsidRDefault="00BC7B3D" w:rsidP="002D47D8">
            <w:pPr>
              <w:pStyle w:val="TAL"/>
            </w:pPr>
            <w:r>
              <w:t>0..1</w:t>
            </w:r>
          </w:p>
        </w:tc>
        <w:tc>
          <w:tcPr>
            <w:tcW w:w="2734" w:type="dxa"/>
          </w:tcPr>
          <w:p w14:paraId="6C1C4F17" w14:textId="77777777" w:rsidR="00BC7B3D" w:rsidRDefault="00BC7B3D" w:rsidP="002D47D8">
            <w:pPr>
              <w:pStyle w:val="TAL"/>
            </w:pPr>
            <w:r>
              <w:t xml:space="preserve">Identification of network area to which the subscription applies. </w:t>
            </w:r>
          </w:p>
          <w:p w14:paraId="1513184C" w14:textId="77777777" w:rsidR="00BC7B3D" w:rsidRDefault="00BC7B3D" w:rsidP="002D47D8">
            <w:pPr>
              <w:pStyle w:val="TAL"/>
              <w:rPr>
                <w:rFonts w:eastAsia="Batang"/>
              </w:rPr>
            </w:pPr>
            <w:r>
              <w:t xml:space="preserve">The absence of </w:t>
            </w:r>
            <w:proofErr w:type="spellStart"/>
            <w:r>
              <w:t>networkArea</w:t>
            </w:r>
            <w:proofErr w:type="spellEnd"/>
            <w:r>
              <w:t xml:space="preserve"> means subscription to all network areas. (NOTE 7, NOTE 8)</w:t>
            </w:r>
          </w:p>
          <w:p w14:paraId="1897E7AA" w14:textId="77777777" w:rsidR="00BC7B3D" w:rsidRDefault="00BC7B3D" w:rsidP="002D47D8">
            <w:pPr>
              <w:pStyle w:val="TAL"/>
              <w:rPr>
                <w:rFonts w:eastAsia="Batang"/>
              </w:rPr>
            </w:pPr>
          </w:p>
        </w:tc>
        <w:tc>
          <w:tcPr>
            <w:tcW w:w="1469" w:type="dxa"/>
          </w:tcPr>
          <w:p w14:paraId="169F263F" w14:textId="77777777" w:rsidR="00BC7B3D" w:rsidRDefault="00BC7B3D" w:rsidP="002D47D8">
            <w:pPr>
              <w:pStyle w:val="TAL"/>
              <w:rPr>
                <w:rFonts w:eastAsia="Batang"/>
              </w:rPr>
            </w:pPr>
            <w:proofErr w:type="spellStart"/>
            <w:r>
              <w:rPr>
                <w:rFonts w:eastAsia="Batang"/>
              </w:rPr>
              <w:t>ServiceExperience</w:t>
            </w:r>
            <w:proofErr w:type="spellEnd"/>
          </w:p>
          <w:p w14:paraId="728B0F48" w14:textId="77777777" w:rsidR="00BC7B3D" w:rsidRDefault="00BC7B3D" w:rsidP="002D47D8">
            <w:pPr>
              <w:pStyle w:val="TAL"/>
              <w:rPr>
                <w:rFonts w:cs="Arial"/>
                <w:szCs w:val="18"/>
              </w:rPr>
            </w:pPr>
            <w:proofErr w:type="spellStart"/>
            <w:r>
              <w:rPr>
                <w:rFonts w:cs="Arial"/>
                <w:szCs w:val="18"/>
              </w:rPr>
              <w:t>UeMobility</w:t>
            </w:r>
            <w:proofErr w:type="spellEnd"/>
          </w:p>
          <w:p w14:paraId="5BD63989" w14:textId="77777777" w:rsidR="00BC7B3D" w:rsidRDefault="00BC7B3D" w:rsidP="002D47D8">
            <w:pPr>
              <w:pStyle w:val="TAL"/>
              <w:rPr>
                <w:rFonts w:cs="Arial"/>
                <w:szCs w:val="18"/>
              </w:rPr>
            </w:pPr>
            <w:proofErr w:type="spellStart"/>
            <w:r>
              <w:rPr>
                <w:rFonts w:cs="Arial"/>
                <w:szCs w:val="18"/>
              </w:rPr>
              <w:t>UeCommunication</w:t>
            </w:r>
            <w:proofErr w:type="spellEnd"/>
          </w:p>
          <w:p w14:paraId="446A2AB0" w14:textId="77777777" w:rsidR="00BC7B3D" w:rsidRDefault="00BC7B3D" w:rsidP="002D47D8">
            <w:pPr>
              <w:pStyle w:val="TAL"/>
              <w:rPr>
                <w:rFonts w:cs="Arial"/>
                <w:szCs w:val="18"/>
              </w:rPr>
            </w:pPr>
            <w:proofErr w:type="spellStart"/>
            <w:r>
              <w:rPr>
                <w:rFonts w:cs="Arial"/>
                <w:szCs w:val="18"/>
              </w:rPr>
              <w:t>QoSSustainability</w:t>
            </w:r>
            <w:proofErr w:type="spellEnd"/>
          </w:p>
          <w:p w14:paraId="37F48DAF" w14:textId="77777777" w:rsidR="00BC7B3D" w:rsidRDefault="00BC7B3D" w:rsidP="002D47D8">
            <w:pPr>
              <w:pStyle w:val="TAL"/>
              <w:rPr>
                <w:rFonts w:cs="Arial"/>
                <w:szCs w:val="18"/>
              </w:rPr>
            </w:pPr>
            <w:proofErr w:type="spellStart"/>
            <w:r>
              <w:rPr>
                <w:rFonts w:cs="Arial"/>
                <w:szCs w:val="18"/>
              </w:rPr>
              <w:t>AbnormalBehaviour</w:t>
            </w:r>
            <w:proofErr w:type="spellEnd"/>
          </w:p>
          <w:p w14:paraId="3BEC540E" w14:textId="77777777" w:rsidR="00BC7B3D" w:rsidRDefault="00BC7B3D" w:rsidP="002D47D8">
            <w:pPr>
              <w:pStyle w:val="TAL"/>
              <w:rPr>
                <w:rFonts w:cs="Arial"/>
                <w:szCs w:val="18"/>
              </w:rPr>
            </w:pPr>
            <w:proofErr w:type="spellStart"/>
            <w:r>
              <w:rPr>
                <w:rFonts w:cs="Arial"/>
                <w:szCs w:val="18"/>
              </w:rPr>
              <w:t>UserDataCongestion</w:t>
            </w:r>
            <w:proofErr w:type="spellEnd"/>
          </w:p>
          <w:p w14:paraId="746182FC" w14:textId="77777777" w:rsidR="00BC7B3D" w:rsidRDefault="00BC7B3D" w:rsidP="002D47D8">
            <w:pPr>
              <w:pStyle w:val="TAL"/>
              <w:rPr>
                <w:rFonts w:cs="Arial"/>
                <w:szCs w:val="18"/>
              </w:rPr>
            </w:pPr>
            <w:proofErr w:type="spellStart"/>
            <w:r>
              <w:rPr>
                <w:rFonts w:cs="Arial"/>
                <w:szCs w:val="18"/>
              </w:rPr>
              <w:t>NetworkPerformance</w:t>
            </w:r>
            <w:proofErr w:type="spellEnd"/>
            <w:r>
              <w:t xml:space="preserve"> </w:t>
            </w:r>
          </w:p>
          <w:p w14:paraId="5BEAFEF2" w14:textId="77777777" w:rsidR="00BC7B3D" w:rsidRDefault="00BC7B3D" w:rsidP="002D47D8">
            <w:pPr>
              <w:pStyle w:val="TAL"/>
            </w:pPr>
            <w:proofErr w:type="spellStart"/>
            <w:r>
              <w:rPr>
                <w:rFonts w:cs="Arial"/>
                <w:szCs w:val="18"/>
              </w:rPr>
              <w:t>NsiLoadExt</w:t>
            </w:r>
            <w:proofErr w:type="spellEnd"/>
          </w:p>
          <w:p w14:paraId="61437E6D" w14:textId="77777777" w:rsidR="00BC7B3D" w:rsidRDefault="00BC7B3D" w:rsidP="002D47D8">
            <w:pPr>
              <w:pStyle w:val="TAL"/>
              <w:rPr>
                <w:rFonts w:cs="Arial"/>
              </w:rPr>
            </w:pPr>
            <w:proofErr w:type="spellStart"/>
            <w:r>
              <w:rPr>
                <w:rFonts w:cs="Arial"/>
              </w:rPr>
              <w:t>NfLoadExt</w:t>
            </w:r>
            <w:proofErr w:type="spellEnd"/>
          </w:p>
          <w:p w14:paraId="755606BE" w14:textId="77777777" w:rsidR="00BC7B3D" w:rsidRDefault="00BC7B3D" w:rsidP="002D47D8">
            <w:pPr>
              <w:pStyle w:val="TAL"/>
              <w:rPr>
                <w:rFonts w:cs="Arial"/>
                <w:szCs w:val="18"/>
              </w:rPr>
            </w:pPr>
            <w:r>
              <w:rPr>
                <w:rFonts w:cs="Arial"/>
                <w:szCs w:val="18"/>
              </w:rPr>
              <w:t>Dispersion</w:t>
            </w:r>
          </w:p>
          <w:p w14:paraId="004D9D7D" w14:textId="77777777" w:rsidR="00BC7B3D" w:rsidRDefault="00BC7B3D" w:rsidP="002D47D8">
            <w:pPr>
              <w:pStyle w:val="TAL"/>
              <w:rPr>
                <w:rFonts w:cs="Arial"/>
                <w:szCs w:val="18"/>
              </w:rPr>
            </w:pPr>
            <w:proofErr w:type="spellStart"/>
            <w:r>
              <w:rPr>
                <w:rFonts w:cs="Arial"/>
                <w:szCs w:val="18"/>
              </w:rPr>
              <w:t>RedundantTransmissionExp</w:t>
            </w:r>
            <w:proofErr w:type="spellEnd"/>
          </w:p>
          <w:p w14:paraId="3C9F7EA1" w14:textId="77777777" w:rsidR="00BC7B3D" w:rsidRDefault="00BC7B3D" w:rsidP="002D47D8">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4DC9C580" w14:textId="77777777" w:rsidR="00BC7B3D" w:rsidRDefault="00BC7B3D" w:rsidP="002D47D8">
            <w:pPr>
              <w:pStyle w:val="TAL"/>
              <w:rPr>
                <w:rFonts w:eastAsia="Batang" w:cs="Arial"/>
                <w:szCs w:val="18"/>
              </w:rPr>
            </w:pPr>
            <w:proofErr w:type="spellStart"/>
            <w:r>
              <w:rPr>
                <w:rFonts w:eastAsia="Batang"/>
              </w:rPr>
              <w:t>DnPerformance</w:t>
            </w:r>
            <w:proofErr w:type="spellEnd"/>
          </w:p>
          <w:p w14:paraId="50AA8DA6" w14:textId="77777777" w:rsidR="00BC7B3D" w:rsidRDefault="00BC7B3D" w:rsidP="002D47D8">
            <w:pPr>
              <w:pStyle w:val="TAL"/>
              <w:rPr>
                <w:rFonts w:eastAsia="Batang"/>
              </w:rPr>
            </w:pPr>
            <w:proofErr w:type="spellStart"/>
            <w:r>
              <w:rPr>
                <w:rFonts w:cs="Arial"/>
                <w:szCs w:val="18"/>
              </w:rPr>
              <w:t>PduSesTraffic</w:t>
            </w:r>
            <w:proofErr w:type="spellEnd"/>
          </w:p>
          <w:p w14:paraId="3A090474" w14:textId="77777777" w:rsidR="00BC7B3D" w:rsidRDefault="00BC7B3D" w:rsidP="002D47D8">
            <w:pPr>
              <w:pStyle w:val="TAL"/>
              <w:rPr>
                <w:rFonts w:eastAsia="Batang"/>
              </w:rPr>
            </w:pPr>
            <w:r>
              <w:rPr>
                <w:lang w:eastAsia="zh-CN"/>
              </w:rPr>
              <w:t>E2eDataVolTransTime</w:t>
            </w:r>
          </w:p>
        </w:tc>
      </w:tr>
      <w:tr w:rsidR="00BC7B3D" w14:paraId="3B8A676F" w14:textId="77777777" w:rsidTr="002D47D8">
        <w:trPr>
          <w:jc w:val="center"/>
        </w:trPr>
        <w:tc>
          <w:tcPr>
            <w:tcW w:w="1610" w:type="dxa"/>
          </w:tcPr>
          <w:p w14:paraId="258252AB" w14:textId="77777777" w:rsidR="00BC7B3D" w:rsidRDefault="00BC7B3D" w:rsidP="002D47D8">
            <w:pPr>
              <w:pStyle w:val="TAL"/>
            </w:pPr>
            <w:proofErr w:type="spellStart"/>
            <w:r>
              <w:t>visitedAreas</w:t>
            </w:r>
            <w:proofErr w:type="spellEnd"/>
          </w:p>
        </w:tc>
        <w:tc>
          <w:tcPr>
            <w:tcW w:w="2009" w:type="dxa"/>
          </w:tcPr>
          <w:p w14:paraId="13AA422A" w14:textId="77777777" w:rsidR="00BC7B3D" w:rsidRDefault="00BC7B3D" w:rsidP="002D47D8">
            <w:pPr>
              <w:pStyle w:val="TAL"/>
            </w:pPr>
            <w:proofErr w:type="gramStart"/>
            <w:r>
              <w:t>array(</w:t>
            </w:r>
            <w:proofErr w:type="spellStart"/>
            <w:proofErr w:type="gramEnd"/>
            <w:r>
              <w:t>NetworkAreaInfo</w:t>
            </w:r>
            <w:proofErr w:type="spellEnd"/>
            <w:r>
              <w:t>)</w:t>
            </w:r>
          </w:p>
        </w:tc>
        <w:tc>
          <w:tcPr>
            <w:tcW w:w="286" w:type="dxa"/>
          </w:tcPr>
          <w:p w14:paraId="05B90926" w14:textId="77777777" w:rsidR="00BC7B3D" w:rsidRDefault="00BC7B3D" w:rsidP="002D47D8">
            <w:pPr>
              <w:pStyle w:val="TAC"/>
            </w:pPr>
            <w:r>
              <w:rPr>
                <w:lang w:eastAsia="zh-CN"/>
              </w:rPr>
              <w:t>O</w:t>
            </w:r>
          </w:p>
        </w:tc>
        <w:tc>
          <w:tcPr>
            <w:tcW w:w="1067" w:type="dxa"/>
          </w:tcPr>
          <w:p w14:paraId="26A099A6" w14:textId="77777777" w:rsidR="00BC7B3D" w:rsidRDefault="00BC7B3D" w:rsidP="002D47D8">
            <w:pPr>
              <w:pStyle w:val="TAL"/>
            </w:pPr>
            <w:proofErr w:type="gramStart"/>
            <w:r>
              <w:rPr>
                <w:rFonts w:hint="eastAsia"/>
                <w:lang w:eastAsia="zh-CN"/>
              </w:rPr>
              <w:t>1..N</w:t>
            </w:r>
            <w:proofErr w:type="gramEnd"/>
          </w:p>
        </w:tc>
        <w:tc>
          <w:tcPr>
            <w:tcW w:w="2734" w:type="dxa"/>
          </w:tcPr>
          <w:p w14:paraId="7A333A89" w14:textId="77777777" w:rsidR="00BC7B3D" w:rsidRDefault="00BC7B3D" w:rsidP="002D47D8">
            <w:pPr>
              <w:pStyle w:val="TAL"/>
            </w:pPr>
            <w:r>
              <w:t>Indicates the visited network area(s) which the UEs had previously been in at least one of the Visited Area(s) of Interest.</w:t>
            </w:r>
          </w:p>
          <w:p w14:paraId="1A5993AE" w14:textId="77777777" w:rsidR="00BC7B3D" w:rsidRDefault="00BC7B3D" w:rsidP="002D47D8">
            <w:pPr>
              <w:pStyle w:val="TAL"/>
            </w:pPr>
            <w:r>
              <w:t>(NOTE 10)</w:t>
            </w:r>
          </w:p>
        </w:tc>
        <w:tc>
          <w:tcPr>
            <w:tcW w:w="1469" w:type="dxa"/>
          </w:tcPr>
          <w:p w14:paraId="79834210" w14:textId="77777777" w:rsidR="00BC7B3D" w:rsidRDefault="00BC7B3D" w:rsidP="002D47D8">
            <w:pPr>
              <w:pStyle w:val="TAL"/>
              <w:rPr>
                <w:rFonts w:eastAsia="Batang"/>
              </w:rPr>
            </w:pPr>
            <w:proofErr w:type="spellStart"/>
            <w:r>
              <w:t>UeMobilityExt</w:t>
            </w:r>
            <w:proofErr w:type="spellEnd"/>
          </w:p>
        </w:tc>
      </w:tr>
      <w:tr w:rsidR="00BC7B3D" w14:paraId="008A7E84" w14:textId="77777777" w:rsidTr="002D47D8">
        <w:trPr>
          <w:jc w:val="center"/>
        </w:trPr>
        <w:tc>
          <w:tcPr>
            <w:tcW w:w="1610" w:type="dxa"/>
          </w:tcPr>
          <w:p w14:paraId="47AEDE79" w14:textId="77777777" w:rsidR="00BC7B3D" w:rsidRDefault="00BC7B3D" w:rsidP="002D47D8">
            <w:pPr>
              <w:pStyle w:val="TAL"/>
            </w:pPr>
            <w:proofErr w:type="spellStart"/>
            <w:r>
              <w:rPr>
                <w:rFonts w:hint="eastAsia"/>
              </w:rPr>
              <w:t>m</w:t>
            </w:r>
            <w:r>
              <w:t>axTopAppUlNbr</w:t>
            </w:r>
            <w:proofErr w:type="spellEnd"/>
          </w:p>
        </w:tc>
        <w:tc>
          <w:tcPr>
            <w:tcW w:w="2009" w:type="dxa"/>
          </w:tcPr>
          <w:p w14:paraId="1A9996EF" w14:textId="77777777" w:rsidR="00BC7B3D" w:rsidRDefault="00BC7B3D" w:rsidP="002D47D8">
            <w:pPr>
              <w:pStyle w:val="TAL"/>
            </w:pPr>
            <w:proofErr w:type="spellStart"/>
            <w:r>
              <w:t>Uinteger</w:t>
            </w:r>
            <w:proofErr w:type="spellEnd"/>
          </w:p>
        </w:tc>
        <w:tc>
          <w:tcPr>
            <w:tcW w:w="286" w:type="dxa"/>
          </w:tcPr>
          <w:p w14:paraId="11401389" w14:textId="77777777" w:rsidR="00BC7B3D" w:rsidRDefault="00BC7B3D" w:rsidP="002D47D8">
            <w:pPr>
              <w:pStyle w:val="TAC"/>
            </w:pPr>
            <w:r>
              <w:t>O</w:t>
            </w:r>
          </w:p>
        </w:tc>
        <w:tc>
          <w:tcPr>
            <w:tcW w:w="1067" w:type="dxa"/>
          </w:tcPr>
          <w:p w14:paraId="623A37E6" w14:textId="77777777" w:rsidR="00BC7B3D" w:rsidRDefault="00BC7B3D" w:rsidP="002D47D8">
            <w:pPr>
              <w:pStyle w:val="TAL"/>
            </w:pPr>
            <w:r>
              <w:t>0..1</w:t>
            </w:r>
          </w:p>
        </w:tc>
        <w:tc>
          <w:tcPr>
            <w:tcW w:w="2734" w:type="dxa"/>
          </w:tcPr>
          <w:p w14:paraId="6E7F572E" w14:textId="77777777" w:rsidR="00BC7B3D" w:rsidRDefault="00BC7B3D" w:rsidP="002D47D8">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6407DBE" w14:textId="77777777" w:rsidR="00BC7B3D" w:rsidRDefault="00BC7B3D" w:rsidP="002D47D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1324A995" w14:textId="77777777" w:rsidR="00BC7B3D" w:rsidRDefault="00BC7B3D" w:rsidP="002D47D8">
            <w:pPr>
              <w:pStyle w:val="TAL"/>
              <w:rPr>
                <w:rFonts w:eastAsia="Batang"/>
              </w:rPr>
            </w:pPr>
            <w:proofErr w:type="spellStart"/>
            <w:r>
              <w:rPr>
                <w:rFonts w:eastAsia="Batang"/>
              </w:rPr>
              <w:t>UserDataCongestionExt</w:t>
            </w:r>
            <w:proofErr w:type="spellEnd"/>
          </w:p>
        </w:tc>
      </w:tr>
      <w:tr w:rsidR="00BC7B3D" w14:paraId="1B776047" w14:textId="77777777" w:rsidTr="002D47D8">
        <w:trPr>
          <w:jc w:val="center"/>
        </w:trPr>
        <w:tc>
          <w:tcPr>
            <w:tcW w:w="1610" w:type="dxa"/>
          </w:tcPr>
          <w:p w14:paraId="5C244912" w14:textId="77777777" w:rsidR="00BC7B3D" w:rsidRDefault="00BC7B3D" w:rsidP="002D47D8">
            <w:pPr>
              <w:pStyle w:val="TAL"/>
            </w:pPr>
            <w:proofErr w:type="spellStart"/>
            <w:r>
              <w:rPr>
                <w:rFonts w:hint="eastAsia"/>
              </w:rPr>
              <w:t>m</w:t>
            </w:r>
            <w:r>
              <w:t>axTopAppDlNbr</w:t>
            </w:r>
            <w:proofErr w:type="spellEnd"/>
          </w:p>
        </w:tc>
        <w:tc>
          <w:tcPr>
            <w:tcW w:w="2009" w:type="dxa"/>
          </w:tcPr>
          <w:p w14:paraId="77141D71" w14:textId="77777777" w:rsidR="00BC7B3D" w:rsidRDefault="00BC7B3D" w:rsidP="002D47D8">
            <w:pPr>
              <w:pStyle w:val="TAL"/>
            </w:pPr>
            <w:proofErr w:type="spellStart"/>
            <w:r>
              <w:t>Uinteger</w:t>
            </w:r>
            <w:proofErr w:type="spellEnd"/>
          </w:p>
        </w:tc>
        <w:tc>
          <w:tcPr>
            <w:tcW w:w="286" w:type="dxa"/>
          </w:tcPr>
          <w:p w14:paraId="59BA5E8D" w14:textId="77777777" w:rsidR="00BC7B3D" w:rsidRDefault="00BC7B3D" w:rsidP="002D47D8">
            <w:pPr>
              <w:pStyle w:val="TAC"/>
            </w:pPr>
            <w:r>
              <w:t>O</w:t>
            </w:r>
          </w:p>
        </w:tc>
        <w:tc>
          <w:tcPr>
            <w:tcW w:w="1067" w:type="dxa"/>
          </w:tcPr>
          <w:p w14:paraId="5DCA33A4" w14:textId="77777777" w:rsidR="00BC7B3D" w:rsidRDefault="00BC7B3D" w:rsidP="002D47D8">
            <w:pPr>
              <w:pStyle w:val="TAL"/>
            </w:pPr>
            <w:r>
              <w:t>0..1</w:t>
            </w:r>
          </w:p>
        </w:tc>
        <w:tc>
          <w:tcPr>
            <w:tcW w:w="2734" w:type="dxa"/>
          </w:tcPr>
          <w:p w14:paraId="312C146A" w14:textId="77777777" w:rsidR="00BC7B3D" w:rsidRDefault="00BC7B3D" w:rsidP="002D47D8">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0317E753" w14:textId="77777777" w:rsidR="00BC7B3D" w:rsidRDefault="00BC7B3D" w:rsidP="002D47D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47121333" w14:textId="77777777" w:rsidR="00BC7B3D" w:rsidRDefault="00BC7B3D" w:rsidP="002D47D8">
            <w:pPr>
              <w:pStyle w:val="TAL"/>
              <w:rPr>
                <w:rFonts w:eastAsia="Batang"/>
              </w:rPr>
            </w:pPr>
            <w:proofErr w:type="spellStart"/>
            <w:r>
              <w:rPr>
                <w:rFonts w:eastAsia="Batang"/>
              </w:rPr>
              <w:t>UserDataCongestionExt</w:t>
            </w:r>
            <w:proofErr w:type="spellEnd"/>
          </w:p>
        </w:tc>
      </w:tr>
      <w:tr w:rsidR="00BC7B3D" w14:paraId="364BB47E" w14:textId="77777777" w:rsidTr="002D47D8">
        <w:trPr>
          <w:jc w:val="center"/>
        </w:trPr>
        <w:tc>
          <w:tcPr>
            <w:tcW w:w="1610" w:type="dxa"/>
          </w:tcPr>
          <w:p w14:paraId="4DB5389E" w14:textId="77777777" w:rsidR="00BC7B3D" w:rsidRDefault="00BC7B3D" w:rsidP="002D47D8">
            <w:pPr>
              <w:pStyle w:val="TAL"/>
            </w:pPr>
            <w:proofErr w:type="spellStart"/>
            <w:r>
              <w:t>nfInstanceIds</w:t>
            </w:r>
            <w:proofErr w:type="spellEnd"/>
          </w:p>
        </w:tc>
        <w:tc>
          <w:tcPr>
            <w:tcW w:w="2009" w:type="dxa"/>
          </w:tcPr>
          <w:p w14:paraId="3C49E169" w14:textId="77777777" w:rsidR="00BC7B3D" w:rsidRDefault="00BC7B3D" w:rsidP="002D47D8">
            <w:pPr>
              <w:pStyle w:val="TAL"/>
            </w:pPr>
            <w:proofErr w:type="gramStart"/>
            <w:r>
              <w:t>array(</w:t>
            </w:r>
            <w:proofErr w:type="spellStart"/>
            <w:proofErr w:type="gramEnd"/>
            <w:r>
              <w:t>NfInstanceId</w:t>
            </w:r>
            <w:proofErr w:type="spellEnd"/>
            <w:r>
              <w:t>)</w:t>
            </w:r>
          </w:p>
        </w:tc>
        <w:tc>
          <w:tcPr>
            <w:tcW w:w="286" w:type="dxa"/>
          </w:tcPr>
          <w:p w14:paraId="79595514" w14:textId="77777777" w:rsidR="00BC7B3D" w:rsidRDefault="00BC7B3D" w:rsidP="002D47D8">
            <w:pPr>
              <w:pStyle w:val="TAC"/>
            </w:pPr>
            <w:r>
              <w:t>O</w:t>
            </w:r>
          </w:p>
        </w:tc>
        <w:tc>
          <w:tcPr>
            <w:tcW w:w="1067" w:type="dxa"/>
          </w:tcPr>
          <w:p w14:paraId="7321DB98" w14:textId="77777777" w:rsidR="00BC7B3D" w:rsidRDefault="00BC7B3D" w:rsidP="002D47D8">
            <w:pPr>
              <w:pStyle w:val="TAL"/>
            </w:pPr>
            <w:proofErr w:type="gramStart"/>
            <w:r>
              <w:t>1..N</w:t>
            </w:r>
            <w:proofErr w:type="gramEnd"/>
          </w:p>
        </w:tc>
        <w:tc>
          <w:tcPr>
            <w:tcW w:w="2734" w:type="dxa"/>
          </w:tcPr>
          <w:p w14:paraId="74F255D2" w14:textId="77777777" w:rsidR="00BC7B3D" w:rsidRDefault="00BC7B3D" w:rsidP="002D47D8">
            <w:pPr>
              <w:pStyle w:val="TAL"/>
              <w:rPr>
                <w:rFonts w:eastAsia="Batang"/>
              </w:rPr>
            </w:pPr>
            <w:r>
              <w:t>Identification(s) of NF instance(s).</w:t>
            </w:r>
          </w:p>
        </w:tc>
        <w:tc>
          <w:tcPr>
            <w:tcW w:w="1469" w:type="dxa"/>
          </w:tcPr>
          <w:p w14:paraId="0FD34005" w14:textId="77777777" w:rsidR="00BC7B3D" w:rsidRDefault="00BC7B3D" w:rsidP="002D47D8">
            <w:pPr>
              <w:pStyle w:val="TAL"/>
              <w:rPr>
                <w:rFonts w:cs="Arial"/>
                <w:szCs w:val="18"/>
              </w:rPr>
            </w:pPr>
            <w:proofErr w:type="spellStart"/>
            <w:r>
              <w:rPr>
                <w:rFonts w:cs="Arial"/>
                <w:szCs w:val="18"/>
              </w:rPr>
              <w:t>NfLoad</w:t>
            </w:r>
            <w:proofErr w:type="spellEnd"/>
          </w:p>
        </w:tc>
      </w:tr>
      <w:tr w:rsidR="00BC7B3D" w14:paraId="03F4D655" w14:textId="77777777" w:rsidTr="002D47D8">
        <w:trPr>
          <w:jc w:val="center"/>
        </w:trPr>
        <w:tc>
          <w:tcPr>
            <w:tcW w:w="1610" w:type="dxa"/>
          </w:tcPr>
          <w:p w14:paraId="115813DA" w14:textId="77777777" w:rsidR="00BC7B3D" w:rsidRDefault="00BC7B3D" w:rsidP="002D47D8">
            <w:pPr>
              <w:pStyle w:val="TAL"/>
            </w:pPr>
            <w:proofErr w:type="spellStart"/>
            <w:r>
              <w:t>nfSetIds</w:t>
            </w:r>
            <w:proofErr w:type="spellEnd"/>
          </w:p>
        </w:tc>
        <w:tc>
          <w:tcPr>
            <w:tcW w:w="2009" w:type="dxa"/>
          </w:tcPr>
          <w:p w14:paraId="7AFE5002" w14:textId="77777777" w:rsidR="00BC7B3D" w:rsidRDefault="00BC7B3D" w:rsidP="002D47D8">
            <w:pPr>
              <w:pStyle w:val="TAL"/>
            </w:pPr>
            <w:proofErr w:type="gramStart"/>
            <w:r>
              <w:t>array(</w:t>
            </w:r>
            <w:proofErr w:type="spellStart"/>
            <w:proofErr w:type="gramEnd"/>
            <w:r>
              <w:t>NfSetId</w:t>
            </w:r>
            <w:proofErr w:type="spellEnd"/>
            <w:r>
              <w:t>)</w:t>
            </w:r>
          </w:p>
        </w:tc>
        <w:tc>
          <w:tcPr>
            <w:tcW w:w="286" w:type="dxa"/>
          </w:tcPr>
          <w:p w14:paraId="09505750" w14:textId="77777777" w:rsidR="00BC7B3D" w:rsidRDefault="00BC7B3D" w:rsidP="002D47D8">
            <w:pPr>
              <w:pStyle w:val="TAC"/>
            </w:pPr>
            <w:r>
              <w:t>O</w:t>
            </w:r>
          </w:p>
        </w:tc>
        <w:tc>
          <w:tcPr>
            <w:tcW w:w="1067" w:type="dxa"/>
          </w:tcPr>
          <w:p w14:paraId="6A3251D4" w14:textId="77777777" w:rsidR="00BC7B3D" w:rsidRDefault="00BC7B3D" w:rsidP="002D47D8">
            <w:pPr>
              <w:pStyle w:val="TAL"/>
            </w:pPr>
            <w:proofErr w:type="gramStart"/>
            <w:r>
              <w:t>1..N</w:t>
            </w:r>
            <w:proofErr w:type="gramEnd"/>
          </w:p>
        </w:tc>
        <w:tc>
          <w:tcPr>
            <w:tcW w:w="2734" w:type="dxa"/>
          </w:tcPr>
          <w:p w14:paraId="277A33F1" w14:textId="77777777" w:rsidR="00BC7B3D" w:rsidRDefault="00BC7B3D" w:rsidP="002D47D8">
            <w:pPr>
              <w:pStyle w:val="TAL"/>
              <w:rPr>
                <w:rFonts w:eastAsia="Batang"/>
              </w:rPr>
            </w:pPr>
            <w:r>
              <w:t>Identification(s) of NF instance set(s).</w:t>
            </w:r>
          </w:p>
        </w:tc>
        <w:tc>
          <w:tcPr>
            <w:tcW w:w="1469" w:type="dxa"/>
          </w:tcPr>
          <w:p w14:paraId="16277D0B" w14:textId="77777777" w:rsidR="00BC7B3D" w:rsidRDefault="00BC7B3D" w:rsidP="002D47D8">
            <w:pPr>
              <w:pStyle w:val="TAL"/>
              <w:rPr>
                <w:rFonts w:cs="Arial"/>
                <w:szCs w:val="18"/>
              </w:rPr>
            </w:pPr>
            <w:proofErr w:type="spellStart"/>
            <w:r>
              <w:rPr>
                <w:rFonts w:cs="Arial"/>
                <w:szCs w:val="18"/>
              </w:rPr>
              <w:t>NfLoad</w:t>
            </w:r>
            <w:proofErr w:type="spellEnd"/>
          </w:p>
        </w:tc>
      </w:tr>
      <w:tr w:rsidR="00BC7B3D" w14:paraId="09828934" w14:textId="77777777" w:rsidTr="002D47D8">
        <w:trPr>
          <w:jc w:val="center"/>
        </w:trPr>
        <w:tc>
          <w:tcPr>
            <w:tcW w:w="1610" w:type="dxa"/>
          </w:tcPr>
          <w:p w14:paraId="62CF2B5B" w14:textId="77777777" w:rsidR="00BC7B3D" w:rsidRDefault="00BC7B3D" w:rsidP="002D47D8">
            <w:pPr>
              <w:pStyle w:val="TAL"/>
            </w:pPr>
            <w:proofErr w:type="spellStart"/>
            <w:r>
              <w:t>nfTypes</w:t>
            </w:r>
            <w:proofErr w:type="spellEnd"/>
          </w:p>
        </w:tc>
        <w:tc>
          <w:tcPr>
            <w:tcW w:w="2009" w:type="dxa"/>
          </w:tcPr>
          <w:p w14:paraId="40BF2FE7" w14:textId="77777777" w:rsidR="00BC7B3D" w:rsidRDefault="00BC7B3D" w:rsidP="002D47D8">
            <w:pPr>
              <w:pStyle w:val="TAL"/>
            </w:pPr>
            <w:proofErr w:type="gramStart"/>
            <w:r>
              <w:t>array(</w:t>
            </w:r>
            <w:proofErr w:type="spellStart"/>
            <w:proofErr w:type="gramEnd"/>
            <w:r>
              <w:t>NFType</w:t>
            </w:r>
            <w:proofErr w:type="spellEnd"/>
            <w:r>
              <w:t>)</w:t>
            </w:r>
          </w:p>
        </w:tc>
        <w:tc>
          <w:tcPr>
            <w:tcW w:w="286" w:type="dxa"/>
          </w:tcPr>
          <w:p w14:paraId="019D95B3" w14:textId="77777777" w:rsidR="00BC7B3D" w:rsidRDefault="00BC7B3D" w:rsidP="002D47D8">
            <w:pPr>
              <w:pStyle w:val="TAC"/>
            </w:pPr>
            <w:r>
              <w:t>O</w:t>
            </w:r>
          </w:p>
        </w:tc>
        <w:tc>
          <w:tcPr>
            <w:tcW w:w="1067" w:type="dxa"/>
          </w:tcPr>
          <w:p w14:paraId="1584B345" w14:textId="77777777" w:rsidR="00BC7B3D" w:rsidRDefault="00BC7B3D" w:rsidP="002D47D8">
            <w:pPr>
              <w:pStyle w:val="TAL"/>
            </w:pPr>
            <w:proofErr w:type="gramStart"/>
            <w:r>
              <w:t>1..N</w:t>
            </w:r>
            <w:proofErr w:type="gramEnd"/>
          </w:p>
        </w:tc>
        <w:tc>
          <w:tcPr>
            <w:tcW w:w="2734" w:type="dxa"/>
          </w:tcPr>
          <w:p w14:paraId="1EDE1D3C" w14:textId="77777777" w:rsidR="00BC7B3D" w:rsidRDefault="00BC7B3D" w:rsidP="002D47D8">
            <w:pPr>
              <w:pStyle w:val="TAL"/>
              <w:rPr>
                <w:rFonts w:eastAsia="Batang"/>
              </w:rPr>
            </w:pPr>
            <w:r>
              <w:t>Identification(s) of NF type(s). (</w:t>
            </w:r>
            <w:r>
              <w:rPr>
                <w:rFonts w:eastAsia="Batang"/>
              </w:rPr>
              <w:t>NOTE</w:t>
            </w:r>
            <w:r>
              <w:t> </w:t>
            </w:r>
            <w:r>
              <w:rPr>
                <w:rFonts w:eastAsia="Batang"/>
              </w:rPr>
              <w:t>13</w:t>
            </w:r>
            <w:r>
              <w:t>)</w:t>
            </w:r>
          </w:p>
        </w:tc>
        <w:tc>
          <w:tcPr>
            <w:tcW w:w="1469" w:type="dxa"/>
          </w:tcPr>
          <w:p w14:paraId="4A144A7F" w14:textId="77777777" w:rsidR="00BC7B3D" w:rsidRDefault="00BC7B3D" w:rsidP="002D47D8">
            <w:pPr>
              <w:pStyle w:val="TAL"/>
              <w:rPr>
                <w:rFonts w:cs="Arial"/>
                <w:szCs w:val="18"/>
              </w:rPr>
            </w:pPr>
            <w:proofErr w:type="spellStart"/>
            <w:r>
              <w:rPr>
                <w:rFonts w:cs="Arial"/>
                <w:szCs w:val="18"/>
              </w:rPr>
              <w:t>NfLoad</w:t>
            </w:r>
            <w:proofErr w:type="spellEnd"/>
          </w:p>
          <w:p w14:paraId="077AB51B" w14:textId="77777777" w:rsidR="00BC7B3D" w:rsidRDefault="00BC7B3D" w:rsidP="002D47D8">
            <w:pPr>
              <w:pStyle w:val="TAL"/>
              <w:rPr>
                <w:rFonts w:cs="Arial"/>
                <w:szCs w:val="18"/>
              </w:rPr>
            </w:pPr>
            <w:proofErr w:type="spellStart"/>
            <w:r>
              <w:rPr>
                <w:rFonts w:cs="Arial"/>
                <w:szCs w:val="18"/>
              </w:rPr>
              <w:t>NsiLoadExt</w:t>
            </w:r>
            <w:proofErr w:type="spellEnd"/>
          </w:p>
        </w:tc>
      </w:tr>
      <w:tr w:rsidR="00BC7B3D" w14:paraId="21077C1E" w14:textId="77777777" w:rsidTr="002D47D8">
        <w:trPr>
          <w:jc w:val="center"/>
        </w:trPr>
        <w:tc>
          <w:tcPr>
            <w:tcW w:w="1610" w:type="dxa"/>
          </w:tcPr>
          <w:p w14:paraId="6FD652CD" w14:textId="77777777" w:rsidR="00BC7B3D" w:rsidRDefault="00BC7B3D" w:rsidP="002D47D8">
            <w:pPr>
              <w:pStyle w:val="TAL"/>
            </w:pPr>
            <w:proofErr w:type="spellStart"/>
            <w:r>
              <w:t>notificationMethod</w:t>
            </w:r>
            <w:proofErr w:type="spellEnd"/>
          </w:p>
        </w:tc>
        <w:tc>
          <w:tcPr>
            <w:tcW w:w="2009" w:type="dxa"/>
          </w:tcPr>
          <w:p w14:paraId="0C33642F" w14:textId="77777777" w:rsidR="00BC7B3D" w:rsidRDefault="00BC7B3D" w:rsidP="002D47D8">
            <w:pPr>
              <w:pStyle w:val="TAL"/>
            </w:pPr>
            <w:proofErr w:type="spellStart"/>
            <w:r>
              <w:t>NotificationMethod</w:t>
            </w:r>
            <w:proofErr w:type="spellEnd"/>
          </w:p>
        </w:tc>
        <w:tc>
          <w:tcPr>
            <w:tcW w:w="286" w:type="dxa"/>
          </w:tcPr>
          <w:p w14:paraId="2A970D28" w14:textId="77777777" w:rsidR="00BC7B3D" w:rsidRDefault="00BC7B3D" w:rsidP="002D47D8">
            <w:pPr>
              <w:pStyle w:val="TAC"/>
            </w:pPr>
            <w:r>
              <w:t>O</w:t>
            </w:r>
          </w:p>
        </w:tc>
        <w:tc>
          <w:tcPr>
            <w:tcW w:w="1067" w:type="dxa"/>
          </w:tcPr>
          <w:p w14:paraId="7FE08634" w14:textId="77777777" w:rsidR="00BC7B3D" w:rsidRDefault="00BC7B3D" w:rsidP="002D47D8">
            <w:pPr>
              <w:pStyle w:val="TAL"/>
            </w:pPr>
            <w:r>
              <w:t>0..1</w:t>
            </w:r>
          </w:p>
        </w:tc>
        <w:tc>
          <w:tcPr>
            <w:tcW w:w="2734" w:type="dxa"/>
          </w:tcPr>
          <w:p w14:paraId="63896E74" w14:textId="77777777" w:rsidR="00BC7B3D" w:rsidRDefault="00BC7B3D" w:rsidP="002D47D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2A5F31D5" w14:textId="77777777" w:rsidR="00BC7B3D" w:rsidRDefault="00BC7B3D" w:rsidP="002D47D8">
            <w:pPr>
              <w:pStyle w:val="TAL"/>
              <w:rPr>
                <w:rFonts w:cs="Arial"/>
                <w:szCs w:val="18"/>
              </w:rPr>
            </w:pPr>
          </w:p>
        </w:tc>
      </w:tr>
      <w:tr w:rsidR="00BC7B3D" w14:paraId="45ECFDE7" w14:textId="77777777" w:rsidTr="002D47D8">
        <w:trPr>
          <w:jc w:val="center"/>
        </w:trPr>
        <w:tc>
          <w:tcPr>
            <w:tcW w:w="1610" w:type="dxa"/>
          </w:tcPr>
          <w:p w14:paraId="3731462B" w14:textId="77777777" w:rsidR="00BC7B3D" w:rsidRDefault="00BC7B3D" w:rsidP="002D47D8">
            <w:pPr>
              <w:pStyle w:val="TAL"/>
            </w:pPr>
            <w:proofErr w:type="spellStart"/>
            <w:r>
              <w:lastRenderedPageBreak/>
              <w:t>nsiIdInfos</w:t>
            </w:r>
            <w:proofErr w:type="spellEnd"/>
          </w:p>
        </w:tc>
        <w:tc>
          <w:tcPr>
            <w:tcW w:w="2009" w:type="dxa"/>
          </w:tcPr>
          <w:p w14:paraId="785DAD18" w14:textId="77777777" w:rsidR="00BC7B3D" w:rsidRDefault="00BC7B3D" w:rsidP="002D47D8">
            <w:pPr>
              <w:pStyle w:val="TAL"/>
            </w:pPr>
            <w:proofErr w:type="gramStart"/>
            <w:r>
              <w:t>array(</w:t>
            </w:r>
            <w:proofErr w:type="spellStart"/>
            <w:proofErr w:type="gramEnd"/>
            <w:r>
              <w:t>NsiIdInfo</w:t>
            </w:r>
            <w:proofErr w:type="spellEnd"/>
            <w:r>
              <w:t>)</w:t>
            </w:r>
          </w:p>
        </w:tc>
        <w:tc>
          <w:tcPr>
            <w:tcW w:w="286" w:type="dxa"/>
          </w:tcPr>
          <w:p w14:paraId="3CC66AE1" w14:textId="77777777" w:rsidR="00BC7B3D" w:rsidRDefault="00BC7B3D" w:rsidP="002D47D8">
            <w:pPr>
              <w:pStyle w:val="TAC"/>
            </w:pPr>
            <w:r>
              <w:t>O</w:t>
            </w:r>
          </w:p>
        </w:tc>
        <w:tc>
          <w:tcPr>
            <w:tcW w:w="1067" w:type="dxa"/>
          </w:tcPr>
          <w:p w14:paraId="22FF08A4" w14:textId="77777777" w:rsidR="00BC7B3D" w:rsidRDefault="00BC7B3D" w:rsidP="002D47D8">
            <w:pPr>
              <w:pStyle w:val="TAL"/>
            </w:pPr>
            <w:proofErr w:type="gramStart"/>
            <w:r>
              <w:t>1..N</w:t>
            </w:r>
            <w:proofErr w:type="gramEnd"/>
          </w:p>
        </w:tc>
        <w:tc>
          <w:tcPr>
            <w:tcW w:w="2734" w:type="dxa"/>
          </w:tcPr>
          <w:p w14:paraId="2CFB3952" w14:textId="77777777" w:rsidR="00BC7B3D" w:rsidRDefault="00BC7B3D" w:rsidP="002D47D8">
            <w:pPr>
              <w:pStyle w:val="TAL"/>
              <w:rPr>
                <w:rFonts w:eastAsia="Batang"/>
              </w:rPr>
            </w:pPr>
            <w:r>
              <w:rPr>
                <w:rFonts w:eastAsia="Batang"/>
              </w:rPr>
              <w:t>Each element identifies the S-NSSAI and the optionally associated network slice instance(s).</w:t>
            </w:r>
          </w:p>
          <w:p w14:paraId="3CD2CC0A" w14:textId="77777777" w:rsidR="00BC7B3D" w:rsidRDefault="00BC7B3D" w:rsidP="002D47D8">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DEA7FE2" w14:textId="77777777" w:rsidR="00BC7B3D" w:rsidRDefault="00BC7B3D" w:rsidP="002D47D8">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283902A8" w14:textId="77777777" w:rsidR="00BC7B3D" w:rsidRDefault="00BC7B3D" w:rsidP="002D47D8">
            <w:pPr>
              <w:pStyle w:val="TAL"/>
              <w:rPr>
                <w:rFonts w:eastAsia="Batang"/>
              </w:rPr>
            </w:pPr>
            <w:r>
              <w:rPr>
                <w:rFonts w:eastAsia="Batang"/>
              </w:rPr>
              <w:t>(NOTE 1)</w:t>
            </w:r>
          </w:p>
        </w:tc>
        <w:tc>
          <w:tcPr>
            <w:tcW w:w="1469" w:type="dxa"/>
          </w:tcPr>
          <w:p w14:paraId="2E279CC2" w14:textId="77777777" w:rsidR="00BC7B3D" w:rsidRDefault="00BC7B3D" w:rsidP="002D47D8">
            <w:pPr>
              <w:pStyle w:val="TAL"/>
              <w:rPr>
                <w:lang w:eastAsia="zh-CN"/>
              </w:rPr>
            </w:pPr>
            <w:proofErr w:type="spellStart"/>
            <w:r>
              <w:rPr>
                <w:rFonts w:cs="Arial"/>
                <w:szCs w:val="18"/>
              </w:rPr>
              <w:t>ServiceExperience</w:t>
            </w:r>
            <w:proofErr w:type="spellEnd"/>
            <w:r>
              <w:rPr>
                <w:lang w:eastAsia="zh-CN"/>
              </w:rPr>
              <w:t xml:space="preserve"> </w:t>
            </w:r>
          </w:p>
          <w:p w14:paraId="40B57B05" w14:textId="77777777" w:rsidR="00BC7B3D" w:rsidRDefault="00BC7B3D" w:rsidP="002D47D8">
            <w:pPr>
              <w:pStyle w:val="TAL"/>
            </w:pPr>
            <w:proofErr w:type="spellStart"/>
            <w:r>
              <w:rPr>
                <w:lang w:eastAsia="zh-CN"/>
              </w:rPr>
              <w:t>NsiLoad</w:t>
            </w:r>
            <w:proofErr w:type="spellEnd"/>
          </w:p>
          <w:p w14:paraId="0D3D3FAB" w14:textId="77777777" w:rsidR="00BC7B3D" w:rsidRDefault="00BC7B3D" w:rsidP="002D47D8">
            <w:pPr>
              <w:pStyle w:val="TAL"/>
              <w:rPr>
                <w:lang w:eastAsia="zh-CN"/>
              </w:rPr>
            </w:pPr>
            <w:proofErr w:type="spellStart"/>
            <w:r>
              <w:rPr>
                <w:rFonts w:eastAsia="Batang"/>
              </w:rPr>
              <w:t>DnPerformance</w:t>
            </w:r>
            <w:proofErr w:type="spellEnd"/>
          </w:p>
          <w:p w14:paraId="01C0363A" w14:textId="77777777" w:rsidR="00BC7B3D" w:rsidRDefault="00BC7B3D" w:rsidP="002D47D8">
            <w:pPr>
              <w:pStyle w:val="TAL"/>
              <w:rPr>
                <w:rFonts w:cs="Arial"/>
                <w:szCs w:val="18"/>
              </w:rPr>
            </w:pPr>
          </w:p>
        </w:tc>
      </w:tr>
      <w:tr w:rsidR="00BC7B3D" w14:paraId="5AFD172E" w14:textId="77777777" w:rsidTr="002D47D8">
        <w:trPr>
          <w:jc w:val="center"/>
        </w:trPr>
        <w:tc>
          <w:tcPr>
            <w:tcW w:w="1610" w:type="dxa"/>
          </w:tcPr>
          <w:p w14:paraId="2FD54E8E" w14:textId="77777777" w:rsidR="00BC7B3D" w:rsidRDefault="00BC7B3D" w:rsidP="002D47D8">
            <w:pPr>
              <w:pStyle w:val="TAL"/>
            </w:pPr>
            <w:proofErr w:type="spellStart"/>
            <w:r>
              <w:t>nsiLevelThrds</w:t>
            </w:r>
            <w:proofErr w:type="spellEnd"/>
          </w:p>
        </w:tc>
        <w:tc>
          <w:tcPr>
            <w:tcW w:w="2009" w:type="dxa"/>
          </w:tcPr>
          <w:p w14:paraId="25335A94" w14:textId="77777777" w:rsidR="00BC7B3D" w:rsidRDefault="00BC7B3D" w:rsidP="002D47D8">
            <w:pPr>
              <w:pStyle w:val="TAL"/>
            </w:pPr>
            <w:proofErr w:type="gramStart"/>
            <w:r>
              <w:t>array(</w:t>
            </w:r>
            <w:proofErr w:type="spellStart"/>
            <w:proofErr w:type="gramEnd"/>
            <w:r>
              <w:t>Uinteger</w:t>
            </w:r>
            <w:proofErr w:type="spellEnd"/>
            <w:r>
              <w:t>)</w:t>
            </w:r>
          </w:p>
        </w:tc>
        <w:tc>
          <w:tcPr>
            <w:tcW w:w="286" w:type="dxa"/>
          </w:tcPr>
          <w:p w14:paraId="3E26B40F" w14:textId="77777777" w:rsidR="00BC7B3D" w:rsidRDefault="00BC7B3D" w:rsidP="002D47D8">
            <w:pPr>
              <w:pStyle w:val="TAC"/>
            </w:pPr>
            <w:r>
              <w:rPr>
                <w:lang w:eastAsia="zh-CN"/>
              </w:rPr>
              <w:t>O</w:t>
            </w:r>
          </w:p>
        </w:tc>
        <w:tc>
          <w:tcPr>
            <w:tcW w:w="1067" w:type="dxa"/>
          </w:tcPr>
          <w:p w14:paraId="6DD68A8C" w14:textId="77777777" w:rsidR="00BC7B3D" w:rsidRDefault="00BC7B3D" w:rsidP="002D47D8">
            <w:pPr>
              <w:pStyle w:val="TAL"/>
            </w:pPr>
            <w:proofErr w:type="gramStart"/>
            <w:r>
              <w:rPr>
                <w:lang w:eastAsia="zh-CN"/>
              </w:rPr>
              <w:t>1..N</w:t>
            </w:r>
            <w:proofErr w:type="gramEnd"/>
          </w:p>
        </w:tc>
        <w:tc>
          <w:tcPr>
            <w:tcW w:w="2734" w:type="dxa"/>
          </w:tcPr>
          <w:p w14:paraId="5A8E1AAA" w14:textId="77777777" w:rsidR="00BC7B3D" w:rsidRDefault="00BC7B3D" w:rsidP="002D47D8">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8A1C4B3" w14:textId="77777777" w:rsidR="00BC7B3D" w:rsidRDefault="00BC7B3D" w:rsidP="002D47D8">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103D1CF" w14:textId="77777777" w:rsidR="00BC7B3D" w:rsidRDefault="00BC7B3D" w:rsidP="002D47D8">
            <w:pPr>
              <w:pStyle w:val="TAL"/>
              <w:rPr>
                <w:rFonts w:eastAsia="Batang"/>
              </w:rPr>
            </w:pPr>
            <w:r>
              <w:rPr>
                <w:rFonts w:cs="Arial"/>
                <w:szCs w:val="18"/>
                <w:lang w:eastAsia="zh-CN"/>
              </w:rPr>
              <w:t>Minimum = 0. Maximum = 100.</w:t>
            </w:r>
          </w:p>
        </w:tc>
        <w:tc>
          <w:tcPr>
            <w:tcW w:w="1469" w:type="dxa"/>
          </w:tcPr>
          <w:p w14:paraId="5A94B050" w14:textId="77777777" w:rsidR="00BC7B3D" w:rsidRDefault="00BC7B3D" w:rsidP="002D47D8">
            <w:pPr>
              <w:pStyle w:val="TAL"/>
              <w:rPr>
                <w:lang w:eastAsia="zh-CN"/>
              </w:rPr>
            </w:pPr>
            <w:proofErr w:type="spellStart"/>
            <w:r>
              <w:rPr>
                <w:lang w:eastAsia="zh-CN"/>
              </w:rPr>
              <w:t>NsiLoad</w:t>
            </w:r>
            <w:proofErr w:type="spellEnd"/>
            <w:r>
              <w:t xml:space="preserve"> </w:t>
            </w:r>
          </w:p>
          <w:p w14:paraId="153CDD28" w14:textId="77777777" w:rsidR="00BC7B3D" w:rsidRDefault="00BC7B3D" w:rsidP="002D47D8">
            <w:pPr>
              <w:pStyle w:val="TAL"/>
              <w:rPr>
                <w:rFonts w:cs="Arial"/>
                <w:szCs w:val="18"/>
              </w:rPr>
            </w:pPr>
          </w:p>
        </w:tc>
      </w:tr>
      <w:tr w:rsidR="00BC7B3D" w14:paraId="419EA872" w14:textId="77777777" w:rsidTr="002D47D8">
        <w:trPr>
          <w:jc w:val="center"/>
        </w:trPr>
        <w:tc>
          <w:tcPr>
            <w:tcW w:w="1610" w:type="dxa"/>
          </w:tcPr>
          <w:p w14:paraId="3A6F1CC6" w14:textId="77777777" w:rsidR="00BC7B3D" w:rsidRDefault="00BC7B3D" w:rsidP="002D47D8">
            <w:pPr>
              <w:pStyle w:val="TAL"/>
            </w:pPr>
            <w:proofErr w:type="spellStart"/>
            <w:r>
              <w:t>qosRequ</w:t>
            </w:r>
            <w:proofErr w:type="spellEnd"/>
          </w:p>
        </w:tc>
        <w:tc>
          <w:tcPr>
            <w:tcW w:w="2009" w:type="dxa"/>
          </w:tcPr>
          <w:p w14:paraId="53AFA255" w14:textId="77777777" w:rsidR="00BC7B3D" w:rsidRDefault="00BC7B3D" w:rsidP="002D47D8">
            <w:pPr>
              <w:pStyle w:val="TAL"/>
            </w:pPr>
            <w:proofErr w:type="spellStart"/>
            <w:r>
              <w:t>QosRequirement</w:t>
            </w:r>
            <w:proofErr w:type="spellEnd"/>
          </w:p>
        </w:tc>
        <w:tc>
          <w:tcPr>
            <w:tcW w:w="286" w:type="dxa"/>
          </w:tcPr>
          <w:p w14:paraId="13F37EE2" w14:textId="77777777" w:rsidR="00BC7B3D" w:rsidRDefault="00BC7B3D" w:rsidP="002D47D8">
            <w:pPr>
              <w:pStyle w:val="TAC"/>
            </w:pPr>
            <w:r>
              <w:t>C</w:t>
            </w:r>
          </w:p>
        </w:tc>
        <w:tc>
          <w:tcPr>
            <w:tcW w:w="1067" w:type="dxa"/>
          </w:tcPr>
          <w:p w14:paraId="7F575C12" w14:textId="77777777" w:rsidR="00BC7B3D" w:rsidRDefault="00BC7B3D" w:rsidP="002D47D8">
            <w:pPr>
              <w:pStyle w:val="TAL"/>
            </w:pPr>
            <w:r>
              <w:t>0..1</w:t>
            </w:r>
          </w:p>
        </w:tc>
        <w:tc>
          <w:tcPr>
            <w:tcW w:w="2734" w:type="dxa"/>
          </w:tcPr>
          <w:p w14:paraId="557412AD" w14:textId="77777777" w:rsidR="00BC7B3D" w:rsidRDefault="00BC7B3D" w:rsidP="002D47D8">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60FD65AA" w14:textId="77777777" w:rsidR="00BC7B3D" w:rsidRDefault="00BC7B3D" w:rsidP="002D47D8">
            <w:pPr>
              <w:pStyle w:val="TAL"/>
              <w:rPr>
                <w:rFonts w:cs="Arial"/>
                <w:szCs w:val="18"/>
              </w:rPr>
            </w:pPr>
            <w:proofErr w:type="spellStart"/>
            <w:r>
              <w:rPr>
                <w:rFonts w:cs="Arial"/>
                <w:szCs w:val="18"/>
              </w:rPr>
              <w:t>QoSSustainability</w:t>
            </w:r>
            <w:proofErr w:type="spellEnd"/>
          </w:p>
          <w:p w14:paraId="74321D65" w14:textId="77777777" w:rsidR="00BC7B3D" w:rsidRDefault="00BC7B3D" w:rsidP="002D47D8">
            <w:pPr>
              <w:pStyle w:val="TAL"/>
              <w:rPr>
                <w:rFonts w:cs="Arial"/>
                <w:szCs w:val="18"/>
              </w:rPr>
            </w:pPr>
            <w:bookmarkStart w:id="161" w:name="_Hlk134699191"/>
            <w:r>
              <w:rPr>
                <w:lang w:eastAsia="zh-CN"/>
              </w:rPr>
              <w:t>E2eDataVolTransTime</w:t>
            </w:r>
            <w:bookmarkEnd w:id="161"/>
          </w:p>
        </w:tc>
      </w:tr>
      <w:tr w:rsidR="00BC7B3D" w14:paraId="6120434A" w14:textId="77777777" w:rsidTr="002D47D8">
        <w:trPr>
          <w:jc w:val="center"/>
        </w:trPr>
        <w:tc>
          <w:tcPr>
            <w:tcW w:w="1610" w:type="dxa"/>
          </w:tcPr>
          <w:p w14:paraId="7EB107E2" w14:textId="77777777" w:rsidR="00BC7B3D" w:rsidRDefault="00BC7B3D" w:rsidP="002D47D8">
            <w:pPr>
              <w:pStyle w:val="TAL"/>
            </w:pPr>
            <w:proofErr w:type="spellStart"/>
            <w:r>
              <w:t>qosFlowRetThds</w:t>
            </w:r>
            <w:proofErr w:type="spellEnd"/>
          </w:p>
        </w:tc>
        <w:tc>
          <w:tcPr>
            <w:tcW w:w="2009" w:type="dxa"/>
          </w:tcPr>
          <w:p w14:paraId="68886D93" w14:textId="77777777" w:rsidR="00BC7B3D" w:rsidRDefault="00BC7B3D" w:rsidP="002D47D8">
            <w:pPr>
              <w:pStyle w:val="TAL"/>
            </w:pPr>
            <w:proofErr w:type="gramStart"/>
            <w:r>
              <w:t>array(</w:t>
            </w:r>
            <w:proofErr w:type="spellStart"/>
            <w:proofErr w:type="gramEnd"/>
            <w:r>
              <w:t>RetainabilityThreshold</w:t>
            </w:r>
            <w:proofErr w:type="spellEnd"/>
            <w:r>
              <w:t>)</w:t>
            </w:r>
          </w:p>
        </w:tc>
        <w:tc>
          <w:tcPr>
            <w:tcW w:w="286" w:type="dxa"/>
          </w:tcPr>
          <w:p w14:paraId="54E07FA3" w14:textId="77777777" w:rsidR="00BC7B3D" w:rsidRDefault="00BC7B3D" w:rsidP="002D47D8">
            <w:pPr>
              <w:pStyle w:val="TAC"/>
            </w:pPr>
            <w:r>
              <w:t>C</w:t>
            </w:r>
          </w:p>
        </w:tc>
        <w:tc>
          <w:tcPr>
            <w:tcW w:w="1067" w:type="dxa"/>
          </w:tcPr>
          <w:p w14:paraId="438D64E2" w14:textId="77777777" w:rsidR="00BC7B3D" w:rsidRDefault="00BC7B3D" w:rsidP="002D47D8">
            <w:pPr>
              <w:pStyle w:val="TAL"/>
            </w:pPr>
            <w:proofErr w:type="gramStart"/>
            <w:r>
              <w:rPr>
                <w:rFonts w:hint="eastAsia"/>
                <w:lang w:eastAsia="zh-CN"/>
              </w:rPr>
              <w:t>1..N</w:t>
            </w:r>
            <w:proofErr w:type="gramEnd"/>
          </w:p>
        </w:tc>
        <w:tc>
          <w:tcPr>
            <w:tcW w:w="2734" w:type="dxa"/>
          </w:tcPr>
          <w:p w14:paraId="226415AF" w14:textId="77777777" w:rsidR="00BC7B3D" w:rsidRDefault="00BC7B3D" w:rsidP="002D47D8">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74A09D68" w14:textId="77777777" w:rsidR="00BC7B3D" w:rsidRDefault="00BC7B3D" w:rsidP="002D47D8">
            <w:pPr>
              <w:pStyle w:val="TAL"/>
              <w:rPr>
                <w:lang w:eastAsia="zh-CN"/>
              </w:rPr>
            </w:pPr>
            <w:proofErr w:type="spellStart"/>
            <w:r>
              <w:rPr>
                <w:rFonts w:cs="Arial"/>
                <w:szCs w:val="18"/>
              </w:rPr>
              <w:t>QoSSustainability</w:t>
            </w:r>
            <w:proofErr w:type="spellEnd"/>
          </w:p>
          <w:p w14:paraId="50C39FE2" w14:textId="77777777" w:rsidR="00BC7B3D" w:rsidRDefault="00BC7B3D" w:rsidP="002D47D8">
            <w:pPr>
              <w:pStyle w:val="TAL"/>
              <w:rPr>
                <w:rFonts w:cs="Arial"/>
                <w:szCs w:val="18"/>
              </w:rPr>
            </w:pPr>
            <w:r>
              <w:rPr>
                <w:lang w:eastAsia="zh-CN"/>
              </w:rPr>
              <w:t>E2eDataVolTransTime</w:t>
            </w:r>
          </w:p>
          <w:p w14:paraId="7BD979BD" w14:textId="77777777" w:rsidR="00BC7B3D" w:rsidRDefault="00BC7B3D" w:rsidP="002D47D8">
            <w:pPr>
              <w:pStyle w:val="TAL"/>
              <w:rPr>
                <w:rFonts w:cs="Arial"/>
                <w:szCs w:val="18"/>
              </w:rPr>
            </w:pPr>
          </w:p>
        </w:tc>
      </w:tr>
      <w:tr w:rsidR="00BC7B3D" w14:paraId="3512707C" w14:textId="77777777" w:rsidTr="002D47D8">
        <w:trPr>
          <w:jc w:val="center"/>
        </w:trPr>
        <w:tc>
          <w:tcPr>
            <w:tcW w:w="1610" w:type="dxa"/>
          </w:tcPr>
          <w:p w14:paraId="2DC262FF" w14:textId="77777777" w:rsidR="00BC7B3D" w:rsidRDefault="00BC7B3D" w:rsidP="002D47D8">
            <w:pPr>
              <w:pStyle w:val="TAL"/>
            </w:pPr>
            <w:proofErr w:type="spellStart"/>
            <w:r>
              <w:t>ranUeThrouThds</w:t>
            </w:r>
            <w:proofErr w:type="spellEnd"/>
          </w:p>
        </w:tc>
        <w:tc>
          <w:tcPr>
            <w:tcW w:w="2009" w:type="dxa"/>
          </w:tcPr>
          <w:p w14:paraId="155CA6CF" w14:textId="77777777" w:rsidR="00BC7B3D" w:rsidRDefault="00BC7B3D" w:rsidP="002D47D8">
            <w:pPr>
              <w:pStyle w:val="TAL"/>
            </w:pPr>
            <w:proofErr w:type="gramStart"/>
            <w:r>
              <w:t>array(</w:t>
            </w:r>
            <w:proofErr w:type="spellStart"/>
            <w:proofErr w:type="gramEnd"/>
            <w:r>
              <w:t>BitRate</w:t>
            </w:r>
            <w:proofErr w:type="spellEnd"/>
            <w:r>
              <w:t>)</w:t>
            </w:r>
          </w:p>
        </w:tc>
        <w:tc>
          <w:tcPr>
            <w:tcW w:w="286" w:type="dxa"/>
          </w:tcPr>
          <w:p w14:paraId="1E780255" w14:textId="77777777" w:rsidR="00BC7B3D" w:rsidRDefault="00BC7B3D" w:rsidP="002D47D8">
            <w:pPr>
              <w:pStyle w:val="TAC"/>
            </w:pPr>
            <w:r>
              <w:t>C</w:t>
            </w:r>
          </w:p>
        </w:tc>
        <w:tc>
          <w:tcPr>
            <w:tcW w:w="1067" w:type="dxa"/>
          </w:tcPr>
          <w:p w14:paraId="7CFE3404" w14:textId="77777777" w:rsidR="00BC7B3D" w:rsidRDefault="00BC7B3D" w:rsidP="002D47D8">
            <w:pPr>
              <w:pStyle w:val="TAL"/>
            </w:pPr>
            <w:proofErr w:type="gramStart"/>
            <w:r>
              <w:rPr>
                <w:rFonts w:hint="eastAsia"/>
                <w:lang w:eastAsia="zh-CN"/>
              </w:rPr>
              <w:t>1..N</w:t>
            </w:r>
            <w:proofErr w:type="gramEnd"/>
          </w:p>
        </w:tc>
        <w:tc>
          <w:tcPr>
            <w:tcW w:w="2734" w:type="dxa"/>
          </w:tcPr>
          <w:p w14:paraId="3F1E860C" w14:textId="77777777" w:rsidR="00BC7B3D" w:rsidRDefault="00BC7B3D" w:rsidP="002D47D8">
            <w:pPr>
              <w:pStyle w:val="TAL"/>
              <w:rPr>
                <w:rFonts w:eastAsia="Batang"/>
              </w:rPr>
            </w:pPr>
            <w:r>
              <w:rPr>
                <w:rFonts w:eastAsia="Batang"/>
              </w:rPr>
              <w:t>Represents the RAN UE throughput thresholds.</w:t>
            </w:r>
          </w:p>
          <w:p w14:paraId="1109594C" w14:textId="77777777" w:rsidR="00BC7B3D" w:rsidRDefault="00BC7B3D" w:rsidP="002D47D8">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2EB37168" w14:textId="77777777" w:rsidR="00BC7B3D" w:rsidRDefault="00BC7B3D" w:rsidP="002D47D8">
            <w:pPr>
              <w:pStyle w:val="TAL"/>
              <w:rPr>
                <w:rFonts w:cs="Arial"/>
                <w:szCs w:val="18"/>
              </w:rPr>
            </w:pPr>
            <w:proofErr w:type="spellStart"/>
            <w:r>
              <w:rPr>
                <w:rFonts w:cs="Arial"/>
                <w:szCs w:val="18"/>
              </w:rPr>
              <w:t>QoSSustainability</w:t>
            </w:r>
            <w:proofErr w:type="spellEnd"/>
          </w:p>
        </w:tc>
      </w:tr>
      <w:tr w:rsidR="00BC7B3D" w14:paraId="361C6A0E" w14:textId="77777777" w:rsidTr="002D47D8">
        <w:trPr>
          <w:jc w:val="center"/>
        </w:trPr>
        <w:tc>
          <w:tcPr>
            <w:tcW w:w="1610" w:type="dxa"/>
          </w:tcPr>
          <w:p w14:paraId="1F720663" w14:textId="77777777" w:rsidR="00BC7B3D" w:rsidRDefault="00BC7B3D" w:rsidP="002D47D8">
            <w:pPr>
              <w:pStyle w:val="TAL"/>
            </w:pPr>
            <w:proofErr w:type="spellStart"/>
            <w:r>
              <w:t>repetitionPeriod</w:t>
            </w:r>
            <w:proofErr w:type="spellEnd"/>
          </w:p>
        </w:tc>
        <w:tc>
          <w:tcPr>
            <w:tcW w:w="2009" w:type="dxa"/>
          </w:tcPr>
          <w:p w14:paraId="746BC66C" w14:textId="77777777" w:rsidR="00BC7B3D" w:rsidRDefault="00BC7B3D" w:rsidP="002D47D8">
            <w:pPr>
              <w:pStyle w:val="TAL"/>
            </w:pPr>
            <w:proofErr w:type="spellStart"/>
            <w:r>
              <w:t>DurationSec</w:t>
            </w:r>
            <w:proofErr w:type="spellEnd"/>
          </w:p>
        </w:tc>
        <w:tc>
          <w:tcPr>
            <w:tcW w:w="286" w:type="dxa"/>
          </w:tcPr>
          <w:p w14:paraId="65A821DB" w14:textId="77777777" w:rsidR="00BC7B3D" w:rsidRDefault="00BC7B3D" w:rsidP="002D47D8">
            <w:pPr>
              <w:pStyle w:val="TAC"/>
            </w:pPr>
            <w:r>
              <w:t>C</w:t>
            </w:r>
          </w:p>
        </w:tc>
        <w:tc>
          <w:tcPr>
            <w:tcW w:w="1067" w:type="dxa"/>
          </w:tcPr>
          <w:p w14:paraId="7E27BBE0" w14:textId="77777777" w:rsidR="00BC7B3D" w:rsidRDefault="00BC7B3D" w:rsidP="002D47D8">
            <w:pPr>
              <w:pStyle w:val="TAL"/>
            </w:pPr>
            <w:r>
              <w:t>0..1</w:t>
            </w:r>
          </w:p>
        </w:tc>
        <w:tc>
          <w:tcPr>
            <w:tcW w:w="2734" w:type="dxa"/>
          </w:tcPr>
          <w:p w14:paraId="555F811A" w14:textId="77777777" w:rsidR="00BC7B3D" w:rsidRDefault="00BC7B3D" w:rsidP="002D47D8">
            <w:pPr>
              <w:pStyle w:val="TAL"/>
            </w:pPr>
            <w:r>
              <w:t>Shall be supplied for notification method "PERIODIC" by the "</w:t>
            </w:r>
            <w:proofErr w:type="spellStart"/>
            <w:r>
              <w:t>notificationMethod</w:t>
            </w:r>
            <w:proofErr w:type="spellEnd"/>
            <w:r>
              <w:t>" attribute.</w:t>
            </w:r>
          </w:p>
        </w:tc>
        <w:tc>
          <w:tcPr>
            <w:tcW w:w="1469" w:type="dxa"/>
          </w:tcPr>
          <w:p w14:paraId="4BE89EAE" w14:textId="77777777" w:rsidR="00BC7B3D" w:rsidRDefault="00BC7B3D" w:rsidP="002D47D8">
            <w:pPr>
              <w:pStyle w:val="TAL"/>
              <w:rPr>
                <w:rFonts w:cs="Arial"/>
                <w:szCs w:val="18"/>
              </w:rPr>
            </w:pPr>
          </w:p>
        </w:tc>
      </w:tr>
      <w:tr w:rsidR="00BC7B3D" w14:paraId="27305FDE" w14:textId="77777777" w:rsidTr="002D47D8">
        <w:trPr>
          <w:jc w:val="center"/>
        </w:trPr>
        <w:tc>
          <w:tcPr>
            <w:tcW w:w="1610" w:type="dxa"/>
          </w:tcPr>
          <w:p w14:paraId="7B1D63B0" w14:textId="77777777" w:rsidR="00BC7B3D" w:rsidRDefault="00BC7B3D" w:rsidP="002D47D8">
            <w:pPr>
              <w:pStyle w:val="TAL"/>
            </w:pPr>
            <w:proofErr w:type="spellStart"/>
            <w:r>
              <w:t>snssais</w:t>
            </w:r>
            <w:proofErr w:type="spellEnd"/>
          </w:p>
        </w:tc>
        <w:tc>
          <w:tcPr>
            <w:tcW w:w="2009" w:type="dxa"/>
          </w:tcPr>
          <w:p w14:paraId="31865784" w14:textId="77777777" w:rsidR="00BC7B3D" w:rsidRDefault="00BC7B3D" w:rsidP="002D47D8">
            <w:pPr>
              <w:pStyle w:val="TAL"/>
            </w:pPr>
            <w:proofErr w:type="gramStart"/>
            <w:r>
              <w:t>array(</w:t>
            </w:r>
            <w:proofErr w:type="spellStart"/>
            <w:proofErr w:type="gramEnd"/>
            <w:r>
              <w:t>Snssai</w:t>
            </w:r>
            <w:proofErr w:type="spellEnd"/>
            <w:r>
              <w:t>)</w:t>
            </w:r>
          </w:p>
        </w:tc>
        <w:tc>
          <w:tcPr>
            <w:tcW w:w="286" w:type="dxa"/>
          </w:tcPr>
          <w:p w14:paraId="09D8311B" w14:textId="77777777" w:rsidR="00BC7B3D" w:rsidRDefault="00BC7B3D" w:rsidP="002D47D8">
            <w:pPr>
              <w:pStyle w:val="TAC"/>
            </w:pPr>
            <w:r>
              <w:t>C</w:t>
            </w:r>
          </w:p>
        </w:tc>
        <w:tc>
          <w:tcPr>
            <w:tcW w:w="1067" w:type="dxa"/>
          </w:tcPr>
          <w:p w14:paraId="45E09D98" w14:textId="77777777" w:rsidR="00BC7B3D" w:rsidRDefault="00BC7B3D" w:rsidP="002D47D8">
            <w:pPr>
              <w:pStyle w:val="TAL"/>
            </w:pPr>
            <w:proofErr w:type="gramStart"/>
            <w:r>
              <w:t>1..N</w:t>
            </w:r>
            <w:proofErr w:type="gramEnd"/>
          </w:p>
        </w:tc>
        <w:tc>
          <w:tcPr>
            <w:tcW w:w="2734" w:type="dxa"/>
          </w:tcPr>
          <w:p w14:paraId="550AA051" w14:textId="77777777" w:rsidR="00BC7B3D" w:rsidRDefault="00BC7B3D" w:rsidP="002D47D8">
            <w:pPr>
              <w:pStyle w:val="TAL"/>
            </w:pPr>
            <w:r>
              <w:t>Identification(s) of network slice(s) to which the subscription applies. (NOTE 1, NOTE 8) (NOTE 17)</w:t>
            </w:r>
          </w:p>
        </w:tc>
        <w:tc>
          <w:tcPr>
            <w:tcW w:w="1469" w:type="dxa"/>
          </w:tcPr>
          <w:p w14:paraId="13B523F0" w14:textId="77777777" w:rsidR="00BC7B3D" w:rsidRDefault="00BC7B3D" w:rsidP="002D47D8">
            <w:pPr>
              <w:pStyle w:val="TAL"/>
              <w:rPr>
                <w:rFonts w:cs="Arial"/>
                <w:szCs w:val="18"/>
              </w:rPr>
            </w:pPr>
          </w:p>
        </w:tc>
      </w:tr>
      <w:tr w:rsidR="00BC7B3D" w14:paraId="03D3C8EC" w14:textId="77777777" w:rsidTr="002D47D8">
        <w:trPr>
          <w:jc w:val="center"/>
        </w:trPr>
        <w:tc>
          <w:tcPr>
            <w:tcW w:w="1610" w:type="dxa"/>
          </w:tcPr>
          <w:p w14:paraId="05DA8B8A" w14:textId="77777777" w:rsidR="00BC7B3D" w:rsidRDefault="00BC7B3D" w:rsidP="002D47D8">
            <w:pPr>
              <w:pStyle w:val="TAL"/>
            </w:pPr>
            <w:proofErr w:type="spellStart"/>
            <w:r>
              <w:t>tgtUe</w:t>
            </w:r>
            <w:proofErr w:type="spellEnd"/>
          </w:p>
        </w:tc>
        <w:tc>
          <w:tcPr>
            <w:tcW w:w="2009" w:type="dxa"/>
          </w:tcPr>
          <w:p w14:paraId="2C27CFFA" w14:textId="77777777" w:rsidR="00BC7B3D" w:rsidRDefault="00BC7B3D" w:rsidP="002D47D8">
            <w:pPr>
              <w:pStyle w:val="TAL"/>
            </w:pPr>
            <w:proofErr w:type="spellStart"/>
            <w:r>
              <w:t>TargetUeInformation</w:t>
            </w:r>
            <w:proofErr w:type="spellEnd"/>
          </w:p>
        </w:tc>
        <w:tc>
          <w:tcPr>
            <w:tcW w:w="286" w:type="dxa"/>
          </w:tcPr>
          <w:p w14:paraId="0E626F0F" w14:textId="77777777" w:rsidR="00BC7B3D" w:rsidRDefault="00BC7B3D" w:rsidP="002D47D8">
            <w:pPr>
              <w:pStyle w:val="TAC"/>
            </w:pPr>
            <w:r>
              <w:rPr>
                <w:rFonts w:cs="Arial"/>
                <w:szCs w:val="18"/>
                <w:lang w:eastAsia="zh-CN"/>
              </w:rPr>
              <w:t>O</w:t>
            </w:r>
          </w:p>
        </w:tc>
        <w:tc>
          <w:tcPr>
            <w:tcW w:w="1067" w:type="dxa"/>
          </w:tcPr>
          <w:p w14:paraId="714B3FA1" w14:textId="77777777" w:rsidR="00BC7B3D" w:rsidRDefault="00BC7B3D" w:rsidP="002D47D8">
            <w:pPr>
              <w:pStyle w:val="TAL"/>
            </w:pPr>
            <w:r>
              <w:rPr>
                <w:rFonts w:cs="Arial"/>
                <w:szCs w:val="18"/>
                <w:lang w:eastAsia="zh-CN"/>
              </w:rPr>
              <w:t>0..1</w:t>
            </w:r>
          </w:p>
        </w:tc>
        <w:tc>
          <w:tcPr>
            <w:tcW w:w="2734" w:type="dxa"/>
          </w:tcPr>
          <w:p w14:paraId="6ED4F1A1" w14:textId="77777777" w:rsidR="00BC7B3D" w:rsidRDefault="00BC7B3D" w:rsidP="002D47D8">
            <w:pPr>
              <w:pStyle w:val="TAL"/>
              <w:rPr>
                <w:rFonts w:cs="Arial"/>
                <w:szCs w:val="18"/>
              </w:rPr>
            </w:pPr>
            <w:r>
              <w:rPr>
                <w:rFonts w:cs="Arial"/>
                <w:szCs w:val="18"/>
              </w:rPr>
              <w:t>Identifies target UE information.</w:t>
            </w:r>
          </w:p>
          <w:p w14:paraId="7A46AE49" w14:textId="77777777" w:rsidR="00BC7B3D" w:rsidRDefault="00BC7B3D" w:rsidP="002D47D8">
            <w:pPr>
              <w:pStyle w:val="TAL"/>
              <w:rPr>
                <w:rFonts w:cs="Arial"/>
                <w:szCs w:val="18"/>
              </w:rPr>
            </w:pPr>
            <w:r>
              <w:rPr>
                <w:rFonts w:eastAsia="Batang"/>
              </w:rPr>
              <w:t>(NOTE 3)</w:t>
            </w:r>
          </w:p>
        </w:tc>
        <w:tc>
          <w:tcPr>
            <w:tcW w:w="1469" w:type="dxa"/>
          </w:tcPr>
          <w:p w14:paraId="04993004" w14:textId="77777777" w:rsidR="00BC7B3D" w:rsidRDefault="00BC7B3D" w:rsidP="002D47D8">
            <w:pPr>
              <w:pStyle w:val="TAL"/>
              <w:rPr>
                <w:rFonts w:eastAsia="Batang"/>
              </w:rPr>
            </w:pPr>
          </w:p>
        </w:tc>
      </w:tr>
      <w:tr w:rsidR="00BC7B3D" w14:paraId="070BE9F2" w14:textId="77777777" w:rsidTr="002D47D8">
        <w:trPr>
          <w:jc w:val="center"/>
        </w:trPr>
        <w:tc>
          <w:tcPr>
            <w:tcW w:w="1610" w:type="dxa"/>
          </w:tcPr>
          <w:p w14:paraId="6ECFB370" w14:textId="77777777" w:rsidR="00BC7B3D" w:rsidRDefault="00BC7B3D" w:rsidP="002D47D8">
            <w:pPr>
              <w:pStyle w:val="TAL"/>
            </w:pPr>
            <w:proofErr w:type="spellStart"/>
            <w:r>
              <w:t>congThresholds</w:t>
            </w:r>
            <w:proofErr w:type="spellEnd"/>
          </w:p>
        </w:tc>
        <w:tc>
          <w:tcPr>
            <w:tcW w:w="2009" w:type="dxa"/>
          </w:tcPr>
          <w:p w14:paraId="3123C840" w14:textId="77777777" w:rsidR="00BC7B3D" w:rsidRDefault="00BC7B3D" w:rsidP="002D47D8">
            <w:pPr>
              <w:pStyle w:val="TAL"/>
            </w:pPr>
            <w:proofErr w:type="gramStart"/>
            <w:r>
              <w:t>array(</w:t>
            </w:r>
            <w:proofErr w:type="spellStart"/>
            <w:proofErr w:type="gramEnd"/>
            <w:r>
              <w:t>ThresholdLevel</w:t>
            </w:r>
            <w:proofErr w:type="spellEnd"/>
            <w:r>
              <w:t>)</w:t>
            </w:r>
          </w:p>
        </w:tc>
        <w:tc>
          <w:tcPr>
            <w:tcW w:w="286" w:type="dxa"/>
          </w:tcPr>
          <w:p w14:paraId="44C5FCC4" w14:textId="77777777" w:rsidR="00BC7B3D" w:rsidRDefault="00BC7B3D" w:rsidP="002D47D8">
            <w:pPr>
              <w:pStyle w:val="TAC"/>
              <w:rPr>
                <w:rFonts w:cs="Arial"/>
                <w:szCs w:val="18"/>
                <w:lang w:eastAsia="zh-CN"/>
              </w:rPr>
            </w:pPr>
            <w:r>
              <w:rPr>
                <w:rFonts w:cs="Arial"/>
                <w:szCs w:val="18"/>
                <w:lang w:eastAsia="zh-CN"/>
              </w:rPr>
              <w:t>C</w:t>
            </w:r>
          </w:p>
        </w:tc>
        <w:tc>
          <w:tcPr>
            <w:tcW w:w="1067" w:type="dxa"/>
          </w:tcPr>
          <w:p w14:paraId="7A7EC9E9"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6D14E042" w14:textId="77777777" w:rsidR="00BC7B3D" w:rsidRDefault="00BC7B3D" w:rsidP="002D47D8">
            <w:pPr>
              <w:pStyle w:val="TAL"/>
              <w:rPr>
                <w:rFonts w:cs="Arial"/>
                <w:szCs w:val="18"/>
              </w:rPr>
            </w:pPr>
            <w:r>
              <w:rPr>
                <w:rFonts w:cs="Arial"/>
                <w:szCs w:val="18"/>
              </w:rPr>
              <w:t>Represents the congestion threshold levels. (NOTE 4)</w:t>
            </w:r>
          </w:p>
        </w:tc>
        <w:tc>
          <w:tcPr>
            <w:tcW w:w="1469" w:type="dxa"/>
          </w:tcPr>
          <w:p w14:paraId="54EC447A" w14:textId="77777777" w:rsidR="00BC7B3D" w:rsidRDefault="00BC7B3D" w:rsidP="002D47D8">
            <w:pPr>
              <w:pStyle w:val="TAL"/>
              <w:rPr>
                <w:rFonts w:eastAsia="Batang"/>
              </w:rPr>
            </w:pPr>
            <w:proofErr w:type="spellStart"/>
            <w:r>
              <w:rPr>
                <w:rFonts w:eastAsia="Batang"/>
              </w:rPr>
              <w:t>UserDataCongestion</w:t>
            </w:r>
            <w:proofErr w:type="spellEnd"/>
          </w:p>
        </w:tc>
      </w:tr>
      <w:tr w:rsidR="00BC7B3D" w14:paraId="2CA349BF" w14:textId="77777777" w:rsidTr="002D47D8">
        <w:trPr>
          <w:jc w:val="center"/>
        </w:trPr>
        <w:tc>
          <w:tcPr>
            <w:tcW w:w="1610" w:type="dxa"/>
          </w:tcPr>
          <w:p w14:paraId="6F1A926C" w14:textId="77777777" w:rsidR="00BC7B3D" w:rsidRDefault="00BC7B3D" w:rsidP="002D47D8">
            <w:pPr>
              <w:pStyle w:val="TAL"/>
            </w:pPr>
            <w:proofErr w:type="spellStart"/>
            <w:r>
              <w:t>nwPerfRequs</w:t>
            </w:r>
            <w:proofErr w:type="spellEnd"/>
          </w:p>
        </w:tc>
        <w:tc>
          <w:tcPr>
            <w:tcW w:w="2009" w:type="dxa"/>
          </w:tcPr>
          <w:p w14:paraId="69702B33" w14:textId="77777777" w:rsidR="00BC7B3D" w:rsidRDefault="00BC7B3D" w:rsidP="002D47D8">
            <w:pPr>
              <w:pStyle w:val="TAL"/>
            </w:pPr>
            <w:proofErr w:type="gramStart"/>
            <w:r>
              <w:t>array(</w:t>
            </w:r>
            <w:proofErr w:type="spellStart"/>
            <w:proofErr w:type="gramEnd"/>
            <w:r>
              <w:t>NetworkPerfRequirement</w:t>
            </w:r>
            <w:proofErr w:type="spellEnd"/>
            <w:r>
              <w:t>)</w:t>
            </w:r>
          </w:p>
        </w:tc>
        <w:tc>
          <w:tcPr>
            <w:tcW w:w="286" w:type="dxa"/>
          </w:tcPr>
          <w:p w14:paraId="0F362802" w14:textId="77777777" w:rsidR="00BC7B3D" w:rsidRDefault="00BC7B3D" w:rsidP="002D47D8">
            <w:pPr>
              <w:pStyle w:val="TAC"/>
              <w:rPr>
                <w:rFonts w:cs="Arial"/>
                <w:szCs w:val="18"/>
                <w:lang w:eastAsia="zh-CN"/>
              </w:rPr>
            </w:pPr>
            <w:r>
              <w:rPr>
                <w:rFonts w:cs="Arial"/>
                <w:szCs w:val="18"/>
                <w:lang w:eastAsia="zh-CN"/>
              </w:rPr>
              <w:t>C</w:t>
            </w:r>
          </w:p>
        </w:tc>
        <w:tc>
          <w:tcPr>
            <w:tcW w:w="1067" w:type="dxa"/>
          </w:tcPr>
          <w:p w14:paraId="2BA99E75" w14:textId="77777777" w:rsidR="00BC7B3D" w:rsidRDefault="00BC7B3D" w:rsidP="002D47D8">
            <w:pPr>
              <w:pStyle w:val="TAL"/>
              <w:rPr>
                <w:rFonts w:cs="Arial"/>
                <w:szCs w:val="18"/>
                <w:lang w:eastAsia="zh-CN"/>
              </w:rPr>
            </w:pPr>
            <w:proofErr w:type="gramStart"/>
            <w:r>
              <w:t>1..N</w:t>
            </w:r>
            <w:proofErr w:type="gramEnd"/>
          </w:p>
        </w:tc>
        <w:tc>
          <w:tcPr>
            <w:tcW w:w="2734" w:type="dxa"/>
          </w:tcPr>
          <w:p w14:paraId="2530BE28" w14:textId="77777777" w:rsidR="00BC7B3D" w:rsidRDefault="00BC7B3D" w:rsidP="002D47D8">
            <w:pPr>
              <w:pStyle w:val="TAL"/>
            </w:pPr>
            <w:r>
              <w:t>Represents the network performance requirements. This attribute shall be included when subscribed event is "NETWORK_PERFORMANCE".</w:t>
            </w:r>
          </w:p>
          <w:p w14:paraId="59FBBB3A" w14:textId="77777777" w:rsidR="00BC7B3D" w:rsidRDefault="00BC7B3D" w:rsidP="002D47D8">
            <w:pPr>
              <w:pStyle w:val="TAL"/>
              <w:rPr>
                <w:rFonts w:cs="Arial"/>
                <w:szCs w:val="18"/>
              </w:rPr>
            </w:pPr>
          </w:p>
        </w:tc>
        <w:tc>
          <w:tcPr>
            <w:tcW w:w="1469" w:type="dxa"/>
          </w:tcPr>
          <w:p w14:paraId="294A90D7" w14:textId="77777777" w:rsidR="00BC7B3D" w:rsidRDefault="00BC7B3D" w:rsidP="002D47D8">
            <w:pPr>
              <w:pStyle w:val="TAL"/>
              <w:rPr>
                <w:rFonts w:eastAsia="Batang"/>
              </w:rPr>
            </w:pPr>
            <w:proofErr w:type="spellStart"/>
            <w:r>
              <w:rPr>
                <w:rFonts w:cs="Arial"/>
                <w:szCs w:val="18"/>
              </w:rPr>
              <w:t>NetworkPerformance</w:t>
            </w:r>
            <w:proofErr w:type="spellEnd"/>
          </w:p>
        </w:tc>
      </w:tr>
      <w:tr w:rsidR="00BC7B3D" w14:paraId="795B9CEB" w14:textId="77777777" w:rsidTr="002D47D8">
        <w:trPr>
          <w:jc w:val="center"/>
        </w:trPr>
        <w:tc>
          <w:tcPr>
            <w:tcW w:w="1610" w:type="dxa"/>
          </w:tcPr>
          <w:p w14:paraId="0F50DC5D" w14:textId="77777777" w:rsidR="00BC7B3D" w:rsidRDefault="00BC7B3D" w:rsidP="002D47D8">
            <w:pPr>
              <w:pStyle w:val="TAL"/>
            </w:pPr>
            <w:proofErr w:type="spellStart"/>
            <w:r>
              <w:t>bwRequs</w:t>
            </w:r>
            <w:proofErr w:type="spellEnd"/>
          </w:p>
        </w:tc>
        <w:tc>
          <w:tcPr>
            <w:tcW w:w="2009" w:type="dxa"/>
          </w:tcPr>
          <w:p w14:paraId="2C228333" w14:textId="77777777" w:rsidR="00BC7B3D" w:rsidRDefault="00BC7B3D" w:rsidP="002D47D8">
            <w:pPr>
              <w:pStyle w:val="TAL"/>
            </w:pPr>
            <w:proofErr w:type="gramStart"/>
            <w:r>
              <w:t>array(</w:t>
            </w:r>
            <w:proofErr w:type="spellStart"/>
            <w:proofErr w:type="gramEnd"/>
            <w:r>
              <w:t>BwRequirement</w:t>
            </w:r>
            <w:proofErr w:type="spellEnd"/>
            <w:r>
              <w:t>)</w:t>
            </w:r>
          </w:p>
        </w:tc>
        <w:tc>
          <w:tcPr>
            <w:tcW w:w="286" w:type="dxa"/>
          </w:tcPr>
          <w:p w14:paraId="431003D5" w14:textId="77777777" w:rsidR="00BC7B3D" w:rsidRDefault="00BC7B3D" w:rsidP="002D47D8">
            <w:pPr>
              <w:pStyle w:val="TAC"/>
              <w:rPr>
                <w:rFonts w:cs="Arial"/>
                <w:szCs w:val="18"/>
                <w:lang w:eastAsia="zh-CN"/>
              </w:rPr>
            </w:pPr>
            <w:r>
              <w:t>O</w:t>
            </w:r>
          </w:p>
        </w:tc>
        <w:tc>
          <w:tcPr>
            <w:tcW w:w="1067" w:type="dxa"/>
          </w:tcPr>
          <w:p w14:paraId="586FE715" w14:textId="77777777" w:rsidR="00BC7B3D" w:rsidRDefault="00BC7B3D" w:rsidP="002D47D8">
            <w:pPr>
              <w:pStyle w:val="TAL"/>
            </w:pPr>
            <w:proofErr w:type="gramStart"/>
            <w:r>
              <w:t>1..N</w:t>
            </w:r>
            <w:proofErr w:type="gramEnd"/>
          </w:p>
        </w:tc>
        <w:tc>
          <w:tcPr>
            <w:tcW w:w="2734" w:type="dxa"/>
          </w:tcPr>
          <w:p w14:paraId="5800EF43" w14:textId="77777777" w:rsidR="00BC7B3D" w:rsidRDefault="00BC7B3D" w:rsidP="002D47D8">
            <w:pPr>
              <w:pStyle w:val="TAL"/>
            </w:pPr>
            <w:r>
              <w:t>Represents the bandwidth requirement for each application.</w:t>
            </w:r>
          </w:p>
          <w:p w14:paraId="36E7C6FD" w14:textId="77777777" w:rsidR="00BC7B3D" w:rsidRDefault="00BC7B3D" w:rsidP="002D47D8">
            <w:pPr>
              <w:pStyle w:val="TAL"/>
            </w:pPr>
            <w:r>
              <w:t>It may only be present if "</w:t>
            </w:r>
            <w:proofErr w:type="spellStart"/>
            <w:r>
              <w:t>appIds</w:t>
            </w:r>
            <w:proofErr w:type="spellEnd"/>
            <w:r>
              <w:t>" attribute is provided.</w:t>
            </w:r>
          </w:p>
        </w:tc>
        <w:tc>
          <w:tcPr>
            <w:tcW w:w="1469" w:type="dxa"/>
          </w:tcPr>
          <w:p w14:paraId="74C9B618" w14:textId="77777777" w:rsidR="00BC7B3D" w:rsidRDefault="00BC7B3D" w:rsidP="002D47D8">
            <w:pPr>
              <w:pStyle w:val="TAL"/>
              <w:rPr>
                <w:rFonts w:cs="Arial"/>
                <w:szCs w:val="18"/>
              </w:rPr>
            </w:pPr>
            <w:proofErr w:type="spellStart"/>
            <w:r>
              <w:t>ServiceExperience</w:t>
            </w:r>
            <w:proofErr w:type="spellEnd"/>
          </w:p>
        </w:tc>
      </w:tr>
      <w:tr w:rsidR="00BC7B3D" w14:paraId="53401E0A" w14:textId="77777777" w:rsidTr="002D47D8">
        <w:trPr>
          <w:jc w:val="center"/>
        </w:trPr>
        <w:tc>
          <w:tcPr>
            <w:tcW w:w="1610" w:type="dxa"/>
          </w:tcPr>
          <w:p w14:paraId="4A9FDA48" w14:textId="77777777" w:rsidR="00BC7B3D" w:rsidRDefault="00BC7B3D" w:rsidP="002D47D8">
            <w:pPr>
              <w:pStyle w:val="TAL"/>
            </w:pPr>
            <w:proofErr w:type="spellStart"/>
            <w:r>
              <w:t>excepRequs</w:t>
            </w:r>
            <w:proofErr w:type="spellEnd"/>
          </w:p>
        </w:tc>
        <w:tc>
          <w:tcPr>
            <w:tcW w:w="2009" w:type="dxa"/>
          </w:tcPr>
          <w:p w14:paraId="7185E02F" w14:textId="77777777" w:rsidR="00BC7B3D" w:rsidRDefault="00BC7B3D" w:rsidP="002D47D8">
            <w:pPr>
              <w:pStyle w:val="TAL"/>
            </w:pPr>
            <w:proofErr w:type="gramStart"/>
            <w:r>
              <w:t>array(</w:t>
            </w:r>
            <w:proofErr w:type="gramEnd"/>
            <w:r>
              <w:t>Exception)</w:t>
            </w:r>
          </w:p>
        </w:tc>
        <w:tc>
          <w:tcPr>
            <w:tcW w:w="286" w:type="dxa"/>
          </w:tcPr>
          <w:p w14:paraId="37F657B9" w14:textId="77777777" w:rsidR="00BC7B3D" w:rsidRDefault="00BC7B3D" w:rsidP="002D47D8">
            <w:pPr>
              <w:pStyle w:val="TAC"/>
            </w:pPr>
            <w:r>
              <w:rPr>
                <w:rFonts w:cs="Arial"/>
                <w:szCs w:val="18"/>
                <w:lang w:eastAsia="zh-CN"/>
              </w:rPr>
              <w:t>C</w:t>
            </w:r>
          </w:p>
        </w:tc>
        <w:tc>
          <w:tcPr>
            <w:tcW w:w="1067" w:type="dxa"/>
          </w:tcPr>
          <w:p w14:paraId="0090165F" w14:textId="77777777" w:rsidR="00BC7B3D" w:rsidRDefault="00BC7B3D" w:rsidP="002D47D8">
            <w:pPr>
              <w:pStyle w:val="TAL"/>
            </w:pPr>
            <w:proofErr w:type="gramStart"/>
            <w:r>
              <w:rPr>
                <w:rFonts w:cs="Arial"/>
                <w:szCs w:val="18"/>
                <w:lang w:eastAsia="zh-CN"/>
              </w:rPr>
              <w:t>1..N</w:t>
            </w:r>
            <w:proofErr w:type="gramEnd"/>
          </w:p>
        </w:tc>
        <w:tc>
          <w:tcPr>
            <w:tcW w:w="2734" w:type="dxa"/>
          </w:tcPr>
          <w:p w14:paraId="32B6FCE6" w14:textId="77777777" w:rsidR="00BC7B3D" w:rsidRDefault="00BC7B3D" w:rsidP="002D47D8">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110DAD9" w14:textId="77777777" w:rsidR="00BC7B3D" w:rsidRDefault="00BC7B3D" w:rsidP="002D47D8">
            <w:pPr>
              <w:pStyle w:val="TAL"/>
            </w:pPr>
            <w:r>
              <w:rPr>
                <w:rFonts w:cs="Arial"/>
                <w:szCs w:val="18"/>
              </w:rPr>
              <w:t>(NOTE 5, NOTE 6, NOTE 8)</w:t>
            </w:r>
          </w:p>
        </w:tc>
        <w:tc>
          <w:tcPr>
            <w:tcW w:w="1469" w:type="dxa"/>
          </w:tcPr>
          <w:p w14:paraId="6EA88D42" w14:textId="77777777" w:rsidR="00BC7B3D" w:rsidRDefault="00BC7B3D" w:rsidP="002D47D8">
            <w:pPr>
              <w:pStyle w:val="TAL"/>
            </w:pPr>
            <w:proofErr w:type="spellStart"/>
            <w:r>
              <w:rPr>
                <w:rFonts w:cs="Arial"/>
                <w:szCs w:val="18"/>
              </w:rPr>
              <w:t>AbnormalBehaviour</w:t>
            </w:r>
            <w:proofErr w:type="spellEnd"/>
          </w:p>
        </w:tc>
      </w:tr>
      <w:tr w:rsidR="00BC7B3D" w14:paraId="637590A0" w14:textId="77777777" w:rsidTr="002D47D8">
        <w:trPr>
          <w:jc w:val="center"/>
        </w:trPr>
        <w:tc>
          <w:tcPr>
            <w:tcW w:w="1610" w:type="dxa"/>
          </w:tcPr>
          <w:p w14:paraId="5DCD4E02" w14:textId="77777777" w:rsidR="00BC7B3D" w:rsidRDefault="00BC7B3D" w:rsidP="002D47D8">
            <w:pPr>
              <w:pStyle w:val="TAL"/>
            </w:pPr>
            <w:proofErr w:type="spellStart"/>
            <w:r>
              <w:lastRenderedPageBreak/>
              <w:t>exptAnaType</w:t>
            </w:r>
            <w:proofErr w:type="spellEnd"/>
          </w:p>
        </w:tc>
        <w:tc>
          <w:tcPr>
            <w:tcW w:w="2009" w:type="dxa"/>
          </w:tcPr>
          <w:p w14:paraId="28367D8B" w14:textId="77777777" w:rsidR="00BC7B3D" w:rsidRDefault="00BC7B3D" w:rsidP="002D47D8">
            <w:pPr>
              <w:pStyle w:val="TAL"/>
            </w:pPr>
            <w:proofErr w:type="spellStart"/>
            <w:r>
              <w:t>ExpectedAnalyticsType</w:t>
            </w:r>
            <w:proofErr w:type="spellEnd"/>
          </w:p>
        </w:tc>
        <w:tc>
          <w:tcPr>
            <w:tcW w:w="286" w:type="dxa"/>
          </w:tcPr>
          <w:p w14:paraId="4D7AF6AA" w14:textId="77777777" w:rsidR="00BC7B3D" w:rsidRDefault="00BC7B3D" w:rsidP="002D47D8">
            <w:pPr>
              <w:pStyle w:val="TAC"/>
            </w:pPr>
            <w:r>
              <w:rPr>
                <w:rFonts w:cs="Arial"/>
                <w:szCs w:val="18"/>
                <w:lang w:eastAsia="zh-CN"/>
              </w:rPr>
              <w:t>C</w:t>
            </w:r>
          </w:p>
        </w:tc>
        <w:tc>
          <w:tcPr>
            <w:tcW w:w="1067" w:type="dxa"/>
          </w:tcPr>
          <w:p w14:paraId="0155C84E" w14:textId="77777777" w:rsidR="00BC7B3D" w:rsidRDefault="00BC7B3D" w:rsidP="002D47D8">
            <w:pPr>
              <w:pStyle w:val="TAL"/>
            </w:pPr>
            <w:r>
              <w:rPr>
                <w:rFonts w:cs="Arial"/>
                <w:szCs w:val="18"/>
                <w:lang w:eastAsia="zh-CN"/>
              </w:rPr>
              <w:t>0..1</w:t>
            </w:r>
          </w:p>
        </w:tc>
        <w:tc>
          <w:tcPr>
            <w:tcW w:w="2734" w:type="dxa"/>
          </w:tcPr>
          <w:p w14:paraId="52F20511" w14:textId="77777777" w:rsidR="00BC7B3D" w:rsidRDefault="00BC7B3D" w:rsidP="002D47D8">
            <w:pPr>
              <w:pStyle w:val="TAL"/>
              <w:rPr>
                <w:rFonts w:cs="Arial"/>
                <w:szCs w:val="18"/>
              </w:rPr>
            </w:pPr>
            <w:r>
              <w:rPr>
                <w:rFonts w:cs="Arial"/>
                <w:szCs w:val="18"/>
              </w:rPr>
              <w:t>Represents expected UE analytics type.</w:t>
            </w:r>
          </w:p>
          <w:p w14:paraId="29B947E0" w14:textId="77777777" w:rsidR="00BC7B3D" w:rsidRDefault="00BC7B3D" w:rsidP="002D47D8">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4407347E" w14:textId="77777777" w:rsidR="00BC7B3D" w:rsidRDefault="00BC7B3D" w:rsidP="002D47D8">
            <w:pPr>
              <w:pStyle w:val="TAL"/>
            </w:pPr>
            <w:proofErr w:type="spellStart"/>
            <w:r>
              <w:rPr>
                <w:rFonts w:cs="Arial"/>
                <w:szCs w:val="18"/>
              </w:rPr>
              <w:t>AbnormalBehaviour</w:t>
            </w:r>
            <w:proofErr w:type="spellEnd"/>
          </w:p>
        </w:tc>
      </w:tr>
      <w:tr w:rsidR="00BC7B3D" w14:paraId="218DF7D5" w14:textId="77777777" w:rsidTr="002D47D8">
        <w:trPr>
          <w:jc w:val="center"/>
        </w:trPr>
        <w:tc>
          <w:tcPr>
            <w:tcW w:w="1610" w:type="dxa"/>
          </w:tcPr>
          <w:p w14:paraId="303A3593" w14:textId="77777777" w:rsidR="00BC7B3D" w:rsidRDefault="00BC7B3D" w:rsidP="002D47D8">
            <w:pPr>
              <w:pStyle w:val="TAL"/>
            </w:pPr>
            <w:proofErr w:type="spellStart"/>
            <w:r>
              <w:t>exptUeBehav</w:t>
            </w:r>
            <w:proofErr w:type="spellEnd"/>
          </w:p>
        </w:tc>
        <w:tc>
          <w:tcPr>
            <w:tcW w:w="2009" w:type="dxa"/>
          </w:tcPr>
          <w:p w14:paraId="44260E03" w14:textId="77777777" w:rsidR="00BC7B3D" w:rsidRDefault="00BC7B3D" w:rsidP="002D47D8">
            <w:pPr>
              <w:pStyle w:val="TAL"/>
            </w:pPr>
            <w:proofErr w:type="spellStart"/>
            <w:r>
              <w:t>ExpectedUeBehaviourData</w:t>
            </w:r>
            <w:proofErr w:type="spellEnd"/>
          </w:p>
        </w:tc>
        <w:tc>
          <w:tcPr>
            <w:tcW w:w="286" w:type="dxa"/>
          </w:tcPr>
          <w:p w14:paraId="02F4591E" w14:textId="77777777" w:rsidR="00BC7B3D" w:rsidRDefault="00BC7B3D" w:rsidP="002D47D8">
            <w:pPr>
              <w:pStyle w:val="TAC"/>
            </w:pPr>
            <w:r>
              <w:rPr>
                <w:rFonts w:cs="Arial"/>
                <w:szCs w:val="18"/>
                <w:lang w:eastAsia="zh-CN"/>
              </w:rPr>
              <w:t>O</w:t>
            </w:r>
          </w:p>
        </w:tc>
        <w:tc>
          <w:tcPr>
            <w:tcW w:w="1067" w:type="dxa"/>
          </w:tcPr>
          <w:p w14:paraId="730B8712" w14:textId="77777777" w:rsidR="00BC7B3D" w:rsidRDefault="00BC7B3D" w:rsidP="002D47D8">
            <w:pPr>
              <w:pStyle w:val="TAL"/>
            </w:pPr>
            <w:r>
              <w:rPr>
                <w:rFonts w:cs="Arial"/>
                <w:szCs w:val="18"/>
                <w:lang w:eastAsia="zh-CN"/>
              </w:rPr>
              <w:t>0..1</w:t>
            </w:r>
          </w:p>
        </w:tc>
        <w:tc>
          <w:tcPr>
            <w:tcW w:w="2734" w:type="dxa"/>
          </w:tcPr>
          <w:p w14:paraId="1C49C012" w14:textId="77777777" w:rsidR="00BC7B3D" w:rsidRDefault="00BC7B3D" w:rsidP="002D47D8">
            <w:pPr>
              <w:pStyle w:val="TAL"/>
            </w:pPr>
            <w:r>
              <w:rPr>
                <w:rFonts w:cs="Arial"/>
                <w:szCs w:val="18"/>
              </w:rPr>
              <w:t>Represents expected UE behaviour.</w:t>
            </w:r>
          </w:p>
        </w:tc>
        <w:tc>
          <w:tcPr>
            <w:tcW w:w="1469" w:type="dxa"/>
          </w:tcPr>
          <w:p w14:paraId="545A26C3" w14:textId="77777777" w:rsidR="00BC7B3D" w:rsidRDefault="00BC7B3D" w:rsidP="002D47D8">
            <w:pPr>
              <w:pStyle w:val="TAL"/>
            </w:pPr>
            <w:proofErr w:type="spellStart"/>
            <w:r>
              <w:rPr>
                <w:rFonts w:cs="Arial"/>
                <w:szCs w:val="18"/>
              </w:rPr>
              <w:t>AbnormalBehaviour</w:t>
            </w:r>
            <w:proofErr w:type="spellEnd"/>
          </w:p>
        </w:tc>
      </w:tr>
      <w:tr w:rsidR="00BC7B3D" w14:paraId="31D506EB" w14:textId="77777777" w:rsidTr="002D47D8">
        <w:trPr>
          <w:jc w:val="center"/>
        </w:trPr>
        <w:tc>
          <w:tcPr>
            <w:tcW w:w="1610" w:type="dxa"/>
          </w:tcPr>
          <w:p w14:paraId="5E697CEB" w14:textId="77777777" w:rsidR="00BC7B3D" w:rsidRDefault="00BC7B3D" w:rsidP="002D47D8">
            <w:pPr>
              <w:pStyle w:val="TAL"/>
              <w:rPr>
                <w:lang w:eastAsia="zh-CN"/>
              </w:rPr>
            </w:pPr>
            <w:proofErr w:type="spellStart"/>
            <w:r>
              <w:t>ratFreqs</w:t>
            </w:r>
            <w:proofErr w:type="spellEnd"/>
          </w:p>
        </w:tc>
        <w:tc>
          <w:tcPr>
            <w:tcW w:w="2009" w:type="dxa"/>
          </w:tcPr>
          <w:p w14:paraId="0FEA3BB6" w14:textId="77777777" w:rsidR="00BC7B3D" w:rsidRDefault="00BC7B3D" w:rsidP="002D47D8">
            <w:pPr>
              <w:pStyle w:val="TAL"/>
              <w:rPr>
                <w:lang w:eastAsia="zh-CN"/>
              </w:rPr>
            </w:pPr>
            <w:proofErr w:type="gramStart"/>
            <w:r>
              <w:t>array(</w:t>
            </w:r>
            <w:proofErr w:type="spellStart"/>
            <w:proofErr w:type="gramEnd"/>
            <w:r>
              <w:t>RatFreqInformation</w:t>
            </w:r>
            <w:proofErr w:type="spellEnd"/>
            <w:r>
              <w:t>)</w:t>
            </w:r>
          </w:p>
        </w:tc>
        <w:tc>
          <w:tcPr>
            <w:tcW w:w="286" w:type="dxa"/>
          </w:tcPr>
          <w:p w14:paraId="28015DA8"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5772B3C5"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6667802E" w14:textId="77777777" w:rsidR="00BC7B3D" w:rsidRDefault="00BC7B3D" w:rsidP="002D47D8">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2BAD48F7" w14:textId="77777777" w:rsidR="00BC7B3D" w:rsidRDefault="00BC7B3D" w:rsidP="002D47D8">
            <w:pPr>
              <w:pStyle w:val="TAL"/>
            </w:pPr>
            <w:proofErr w:type="spellStart"/>
            <w:r>
              <w:rPr>
                <w:rFonts w:cs="Arial"/>
                <w:szCs w:val="18"/>
              </w:rPr>
              <w:t>ServiceExperienceExt</w:t>
            </w:r>
            <w:proofErr w:type="spellEnd"/>
          </w:p>
        </w:tc>
      </w:tr>
      <w:tr w:rsidR="00BC7B3D" w14:paraId="25D47968" w14:textId="77777777" w:rsidTr="002D47D8">
        <w:trPr>
          <w:jc w:val="center"/>
        </w:trPr>
        <w:tc>
          <w:tcPr>
            <w:tcW w:w="1610" w:type="dxa"/>
          </w:tcPr>
          <w:p w14:paraId="54774162" w14:textId="77777777" w:rsidR="00BC7B3D" w:rsidRDefault="00BC7B3D" w:rsidP="002D47D8">
            <w:pPr>
              <w:pStyle w:val="TAL"/>
              <w:rPr>
                <w:lang w:eastAsia="zh-CN"/>
              </w:rPr>
            </w:pPr>
            <w:proofErr w:type="spellStart"/>
            <w:r>
              <w:t>listOfAnaSubsets</w:t>
            </w:r>
            <w:proofErr w:type="spellEnd"/>
          </w:p>
        </w:tc>
        <w:tc>
          <w:tcPr>
            <w:tcW w:w="2009" w:type="dxa"/>
          </w:tcPr>
          <w:p w14:paraId="7E142889" w14:textId="77777777" w:rsidR="00BC7B3D" w:rsidRDefault="00BC7B3D" w:rsidP="002D47D8">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Pr>
          <w:p w14:paraId="66640B19"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270ABDB0"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621BC939" w14:textId="77777777" w:rsidR="00BC7B3D" w:rsidRDefault="00BC7B3D" w:rsidP="002D47D8">
            <w:pPr>
              <w:pStyle w:val="TAL"/>
              <w:rPr>
                <w:rFonts w:cs="Arial"/>
                <w:szCs w:val="18"/>
                <w:lang w:eastAsia="zh-CN"/>
              </w:rPr>
            </w:pPr>
            <w:r>
              <w:rPr>
                <w:lang w:val="en-US" w:eastAsia="zh-CN"/>
              </w:rPr>
              <w:t>The list of analytics subsets can be used to indicate the content of the analytics.</w:t>
            </w:r>
          </w:p>
        </w:tc>
        <w:tc>
          <w:tcPr>
            <w:tcW w:w="1469" w:type="dxa"/>
          </w:tcPr>
          <w:p w14:paraId="5F038A10" w14:textId="77777777" w:rsidR="00BC7B3D" w:rsidRDefault="00BC7B3D" w:rsidP="002D47D8">
            <w:pPr>
              <w:pStyle w:val="TAL"/>
            </w:pPr>
            <w:proofErr w:type="spellStart"/>
            <w:r>
              <w:t>EneNA</w:t>
            </w:r>
            <w:proofErr w:type="spellEnd"/>
          </w:p>
        </w:tc>
      </w:tr>
      <w:tr w:rsidR="00BC7B3D" w14:paraId="6B7D22FF" w14:textId="77777777" w:rsidTr="002D47D8">
        <w:trPr>
          <w:jc w:val="center"/>
        </w:trPr>
        <w:tc>
          <w:tcPr>
            <w:tcW w:w="1610" w:type="dxa"/>
          </w:tcPr>
          <w:p w14:paraId="63424C57" w14:textId="77777777" w:rsidR="00BC7B3D" w:rsidRDefault="00BC7B3D" w:rsidP="002D47D8">
            <w:pPr>
              <w:pStyle w:val="TAL"/>
            </w:pPr>
            <w:proofErr w:type="spellStart"/>
            <w:r>
              <w:t>disperReqs</w:t>
            </w:r>
            <w:proofErr w:type="spellEnd"/>
          </w:p>
        </w:tc>
        <w:tc>
          <w:tcPr>
            <w:tcW w:w="2009" w:type="dxa"/>
          </w:tcPr>
          <w:p w14:paraId="0177A357" w14:textId="77777777" w:rsidR="00BC7B3D" w:rsidRDefault="00BC7B3D" w:rsidP="002D47D8">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tcPr>
          <w:p w14:paraId="65C1EC23"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5B8CE902"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47D3E56A" w14:textId="77777777" w:rsidR="00BC7B3D" w:rsidRDefault="00BC7B3D" w:rsidP="002D47D8">
            <w:pPr>
              <w:pStyle w:val="TAL"/>
              <w:rPr>
                <w:lang w:val="en-US" w:eastAsia="zh-CN"/>
              </w:rPr>
            </w:pPr>
            <w:r>
              <w:rPr>
                <w:lang w:val="en-US" w:eastAsia="zh-CN"/>
              </w:rPr>
              <w:t>Represents the dispersion analytics requirements.</w:t>
            </w:r>
          </w:p>
        </w:tc>
        <w:tc>
          <w:tcPr>
            <w:tcW w:w="1469" w:type="dxa"/>
          </w:tcPr>
          <w:p w14:paraId="2714FEBB" w14:textId="77777777" w:rsidR="00BC7B3D" w:rsidRDefault="00BC7B3D" w:rsidP="002D47D8">
            <w:pPr>
              <w:pStyle w:val="TAL"/>
            </w:pPr>
            <w:r>
              <w:t>Dispersion</w:t>
            </w:r>
          </w:p>
        </w:tc>
      </w:tr>
      <w:tr w:rsidR="00BC7B3D" w14:paraId="51FEA566" w14:textId="77777777" w:rsidTr="002D47D8">
        <w:trPr>
          <w:jc w:val="center"/>
        </w:trPr>
        <w:tc>
          <w:tcPr>
            <w:tcW w:w="1610" w:type="dxa"/>
          </w:tcPr>
          <w:p w14:paraId="3AB49363" w14:textId="77777777" w:rsidR="00BC7B3D" w:rsidRDefault="00BC7B3D" w:rsidP="002D47D8">
            <w:pPr>
              <w:pStyle w:val="TAL"/>
            </w:pPr>
            <w:proofErr w:type="spellStart"/>
            <w:r>
              <w:t>redTransReqs</w:t>
            </w:r>
            <w:proofErr w:type="spellEnd"/>
          </w:p>
        </w:tc>
        <w:tc>
          <w:tcPr>
            <w:tcW w:w="2009" w:type="dxa"/>
          </w:tcPr>
          <w:p w14:paraId="3C871575" w14:textId="77777777" w:rsidR="00BC7B3D" w:rsidRDefault="00BC7B3D" w:rsidP="002D47D8">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tcPr>
          <w:p w14:paraId="254EF0D6"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607A1895"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470DF9F9" w14:textId="77777777" w:rsidR="00BC7B3D" w:rsidRDefault="00BC7B3D" w:rsidP="002D47D8">
            <w:pPr>
              <w:pStyle w:val="TAL"/>
              <w:rPr>
                <w:lang w:val="en-US" w:eastAsia="zh-CN"/>
              </w:rPr>
            </w:pPr>
            <w:r>
              <w:rPr>
                <w:lang w:val="en-US" w:eastAsia="zh-CN"/>
              </w:rPr>
              <w:t>Represents the redundant transmission experience analytics requirements.</w:t>
            </w:r>
          </w:p>
        </w:tc>
        <w:tc>
          <w:tcPr>
            <w:tcW w:w="1469" w:type="dxa"/>
          </w:tcPr>
          <w:p w14:paraId="7E3BAA3B" w14:textId="77777777" w:rsidR="00BC7B3D" w:rsidRDefault="00BC7B3D" w:rsidP="002D47D8">
            <w:pPr>
              <w:pStyle w:val="TAL"/>
            </w:pPr>
            <w:proofErr w:type="spellStart"/>
            <w:r>
              <w:t>RedundantTransmissionExp</w:t>
            </w:r>
            <w:proofErr w:type="spellEnd"/>
          </w:p>
        </w:tc>
      </w:tr>
      <w:tr w:rsidR="00BC7B3D" w14:paraId="1A5921DB" w14:textId="77777777" w:rsidTr="002D47D8">
        <w:trPr>
          <w:jc w:val="center"/>
        </w:trPr>
        <w:tc>
          <w:tcPr>
            <w:tcW w:w="1610" w:type="dxa"/>
          </w:tcPr>
          <w:p w14:paraId="311C1F95" w14:textId="77777777" w:rsidR="00BC7B3D" w:rsidRDefault="00BC7B3D" w:rsidP="002D47D8">
            <w:pPr>
              <w:pStyle w:val="TAL"/>
            </w:pPr>
            <w:proofErr w:type="spellStart"/>
            <w:r>
              <w:t>wlanReqs</w:t>
            </w:r>
            <w:proofErr w:type="spellEnd"/>
          </w:p>
        </w:tc>
        <w:tc>
          <w:tcPr>
            <w:tcW w:w="2009" w:type="dxa"/>
          </w:tcPr>
          <w:p w14:paraId="1EF475B1" w14:textId="77777777" w:rsidR="00BC7B3D" w:rsidRDefault="00BC7B3D" w:rsidP="002D47D8">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tcPr>
          <w:p w14:paraId="2353C39F"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5F8466B4"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7564ED37" w14:textId="77777777" w:rsidR="00BC7B3D" w:rsidRDefault="00BC7B3D" w:rsidP="002D47D8">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3BED516A" w14:textId="77777777" w:rsidR="00BC7B3D" w:rsidRDefault="00BC7B3D" w:rsidP="002D47D8">
            <w:pPr>
              <w:pStyle w:val="TAL"/>
            </w:pPr>
            <w:proofErr w:type="spellStart"/>
            <w:r>
              <w:t>WlanPerformance</w:t>
            </w:r>
            <w:proofErr w:type="spellEnd"/>
          </w:p>
        </w:tc>
      </w:tr>
      <w:tr w:rsidR="00BC7B3D" w14:paraId="10A9E64A" w14:textId="77777777" w:rsidTr="002D47D8">
        <w:trPr>
          <w:jc w:val="center"/>
        </w:trPr>
        <w:tc>
          <w:tcPr>
            <w:tcW w:w="1610" w:type="dxa"/>
          </w:tcPr>
          <w:p w14:paraId="687499EF" w14:textId="77777777" w:rsidR="00BC7B3D" w:rsidRDefault="00BC7B3D" w:rsidP="002D47D8">
            <w:pPr>
              <w:pStyle w:val="TAL"/>
              <w:rPr>
                <w:lang w:eastAsia="zh-CN"/>
              </w:rPr>
            </w:pPr>
            <w:proofErr w:type="spellStart"/>
            <w:r>
              <w:rPr>
                <w:rFonts w:hint="eastAsia"/>
                <w:lang w:eastAsia="zh-CN"/>
              </w:rPr>
              <w:t>u</w:t>
            </w:r>
            <w:r>
              <w:rPr>
                <w:lang w:eastAsia="zh-CN"/>
              </w:rPr>
              <w:t>eCommReqs</w:t>
            </w:r>
            <w:proofErr w:type="spellEnd"/>
          </w:p>
        </w:tc>
        <w:tc>
          <w:tcPr>
            <w:tcW w:w="2009" w:type="dxa"/>
          </w:tcPr>
          <w:p w14:paraId="5C425BAF" w14:textId="77777777" w:rsidR="00BC7B3D" w:rsidRDefault="00BC7B3D" w:rsidP="002D47D8">
            <w:pPr>
              <w:pStyle w:val="TAL"/>
            </w:pPr>
            <w:proofErr w:type="gramStart"/>
            <w:r>
              <w:t>array(</w:t>
            </w:r>
            <w:proofErr w:type="spellStart"/>
            <w:proofErr w:type="gramEnd"/>
            <w:r>
              <w:t>UeCommReq</w:t>
            </w:r>
            <w:proofErr w:type="spellEnd"/>
            <w:r>
              <w:t>)</w:t>
            </w:r>
          </w:p>
        </w:tc>
        <w:tc>
          <w:tcPr>
            <w:tcW w:w="286" w:type="dxa"/>
          </w:tcPr>
          <w:p w14:paraId="78C43E0F"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1B8DBE76" w14:textId="77777777" w:rsidR="00BC7B3D" w:rsidRDefault="00BC7B3D" w:rsidP="002D47D8">
            <w:pPr>
              <w:pStyle w:val="TAL"/>
            </w:pPr>
            <w:proofErr w:type="gramStart"/>
            <w:r>
              <w:t>1..N</w:t>
            </w:r>
            <w:proofErr w:type="gramEnd"/>
          </w:p>
        </w:tc>
        <w:tc>
          <w:tcPr>
            <w:tcW w:w="2734" w:type="dxa"/>
          </w:tcPr>
          <w:p w14:paraId="27D075D5" w14:textId="77777777" w:rsidR="00BC7B3D" w:rsidRDefault="00BC7B3D" w:rsidP="002D47D8">
            <w:pPr>
              <w:pStyle w:val="TAL"/>
            </w:pPr>
            <w:r>
              <w:t>Represents the UE communication requirements. This attribute may be included when the subscribed event is "UE_COMM".</w:t>
            </w:r>
          </w:p>
        </w:tc>
        <w:tc>
          <w:tcPr>
            <w:tcW w:w="1469" w:type="dxa"/>
          </w:tcPr>
          <w:p w14:paraId="0345325E" w14:textId="77777777" w:rsidR="00BC7B3D" w:rsidRDefault="00BC7B3D" w:rsidP="002D47D8">
            <w:pPr>
              <w:pStyle w:val="TAL"/>
            </w:pPr>
            <w:proofErr w:type="spellStart"/>
            <w:r>
              <w:t>UeCommunication</w:t>
            </w:r>
            <w:r>
              <w:rPr>
                <w:lang w:eastAsia="zh-CN"/>
              </w:rPr>
              <w:t>Ext_eNA</w:t>
            </w:r>
            <w:proofErr w:type="spellEnd"/>
          </w:p>
        </w:tc>
      </w:tr>
      <w:tr w:rsidR="00BC7B3D" w14:paraId="3BCBA093" w14:textId="77777777" w:rsidTr="002D47D8">
        <w:trPr>
          <w:jc w:val="center"/>
        </w:trPr>
        <w:tc>
          <w:tcPr>
            <w:tcW w:w="1610" w:type="dxa"/>
          </w:tcPr>
          <w:p w14:paraId="60F469D1" w14:textId="77777777" w:rsidR="00BC7B3D" w:rsidRDefault="00BC7B3D" w:rsidP="002D47D8">
            <w:pPr>
              <w:pStyle w:val="TAL"/>
            </w:pPr>
            <w:proofErr w:type="spellStart"/>
            <w:r>
              <w:rPr>
                <w:rFonts w:hint="eastAsia"/>
                <w:lang w:eastAsia="zh-CN"/>
              </w:rPr>
              <w:t>u</w:t>
            </w:r>
            <w:r>
              <w:rPr>
                <w:lang w:eastAsia="zh-CN"/>
              </w:rPr>
              <w:t>eMobilityReqs</w:t>
            </w:r>
            <w:proofErr w:type="spellEnd"/>
          </w:p>
        </w:tc>
        <w:tc>
          <w:tcPr>
            <w:tcW w:w="2009" w:type="dxa"/>
          </w:tcPr>
          <w:p w14:paraId="1B8C6BF7" w14:textId="77777777" w:rsidR="00BC7B3D" w:rsidRDefault="00BC7B3D" w:rsidP="002D47D8">
            <w:pPr>
              <w:pStyle w:val="TAL"/>
            </w:pPr>
            <w:proofErr w:type="gramStart"/>
            <w:r>
              <w:t>array(</w:t>
            </w:r>
            <w:proofErr w:type="spellStart"/>
            <w:proofErr w:type="gramEnd"/>
            <w:r>
              <w:t>UeMobilityReq</w:t>
            </w:r>
            <w:proofErr w:type="spellEnd"/>
            <w:r>
              <w:t>)</w:t>
            </w:r>
          </w:p>
        </w:tc>
        <w:tc>
          <w:tcPr>
            <w:tcW w:w="286" w:type="dxa"/>
          </w:tcPr>
          <w:p w14:paraId="7516B1ED"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02B4D114" w14:textId="77777777" w:rsidR="00BC7B3D" w:rsidRDefault="00BC7B3D" w:rsidP="002D47D8">
            <w:pPr>
              <w:pStyle w:val="TAL"/>
              <w:rPr>
                <w:rFonts w:cs="Arial"/>
                <w:szCs w:val="18"/>
                <w:lang w:eastAsia="zh-CN"/>
              </w:rPr>
            </w:pPr>
            <w:proofErr w:type="gramStart"/>
            <w:r>
              <w:t>1..N</w:t>
            </w:r>
            <w:proofErr w:type="gramEnd"/>
          </w:p>
        </w:tc>
        <w:tc>
          <w:tcPr>
            <w:tcW w:w="2734" w:type="dxa"/>
          </w:tcPr>
          <w:p w14:paraId="6DC5A908" w14:textId="77777777" w:rsidR="00BC7B3D" w:rsidRDefault="00BC7B3D" w:rsidP="002D47D8">
            <w:pPr>
              <w:pStyle w:val="TAL"/>
              <w:rPr>
                <w:lang w:eastAsia="zh-CN"/>
              </w:rPr>
            </w:pPr>
            <w:r>
              <w:t>Represents the UE mobility requirements. This attribute may be included when the subscribed event is "UE_MOBILITY".</w:t>
            </w:r>
          </w:p>
        </w:tc>
        <w:tc>
          <w:tcPr>
            <w:tcW w:w="1469" w:type="dxa"/>
          </w:tcPr>
          <w:p w14:paraId="52F27DA9" w14:textId="77777777" w:rsidR="00BC7B3D" w:rsidRDefault="00BC7B3D" w:rsidP="002D47D8">
            <w:pPr>
              <w:pStyle w:val="TAL"/>
            </w:pPr>
            <w:r>
              <w:t>UeMobility</w:t>
            </w:r>
            <w:r>
              <w:rPr>
                <w:lang w:eastAsia="zh-CN"/>
              </w:rPr>
              <w:t>Ext2_eNA</w:t>
            </w:r>
          </w:p>
        </w:tc>
      </w:tr>
      <w:tr w:rsidR="00BC7B3D" w14:paraId="62597A5A" w14:textId="77777777" w:rsidTr="002D47D8">
        <w:trPr>
          <w:jc w:val="center"/>
        </w:trPr>
        <w:tc>
          <w:tcPr>
            <w:tcW w:w="1610" w:type="dxa"/>
          </w:tcPr>
          <w:p w14:paraId="0DDBFBA0" w14:textId="77777777" w:rsidR="00BC7B3D" w:rsidRDefault="00BC7B3D" w:rsidP="002D47D8">
            <w:pPr>
              <w:pStyle w:val="TAL"/>
            </w:pPr>
            <w:proofErr w:type="spellStart"/>
            <w:r>
              <w:t>upfInfo</w:t>
            </w:r>
            <w:proofErr w:type="spellEnd"/>
          </w:p>
        </w:tc>
        <w:tc>
          <w:tcPr>
            <w:tcW w:w="2009" w:type="dxa"/>
          </w:tcPr>
          <w:p w14:paraId="4B50E2E5" w14:textId="77777777" w:rsidR="00BC7B3D" w:rsidRDefault="00BC7B3D" w:rsidP="002D47D8">
            <w:pPr>
              <w:pStyle w:val="TAL"/>
              <w:rPr>
                <w:rFonts w:eastAsia="DengXian"/>
              </w:rPr>
            </w:pPr>
            <w:proofErr w:type="spellStart"/>
            <w:r>
              <w:t>UpfInformation</w:t>
            </w:r>
            <w:proofErr w:type="spellEnd"/>
          </w:p>
        </w:tc>
        <w:tc>
          <w:tcPr>
            <w:tcW w:w="286" w:type="dxa"/>
          </w:tcPr>
          <w:p w14:paraId="791D46C0"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7330329A" w14:textId="77777777" w:rsidR="00BC7B3D" w:rsidRDefault="00BC7B3D" w:rsidP="002D47D8">
            <w:pPr>
              <w:pStyle w:val="TAL"/>
              <w:rPr>
                <w:rFonts w:cs="Arial"/>
                <w:szCs w:val="18"/>
                <w:lang w:eastAsia="zh-CN"/>
              </w:rPr>
            </w:pPr>
            <w:r>
              <w:rPr>
                <w:rFonts w:cs="Arial"/>
                <w:szCs w:val="18"/>
                <w:lang w:eastAsia="zh-CN"/>
              </w:rPr>
              <w:t>0..1</w:t>
            </w:r>
          </w:p>
        </w:tc>
        <w:tc>
          <w:tcPr>
            <w:tcW w:w="2734" w:type="dxa"/>
          </w:tcPr>
          <w:p w14:paraId="1B122BB8" w14:textId="77777777" w:rsidR="00BC7B3D" w:rsidRDefault="00BC7B3D" w:rsidP="002D47D8">
            <w:pPr>
              <w:pStyle w:val="TAL"/>
              <w:rPr>
                <w:lang w:val="en-US" w:eastAsia="zh-CN"/>
              </w:rPr>
            </w:pPr>
            <w:r>
              <w:rPr>
                <w:lang w:eastAsia="zh-CN"/>
              </w:rPr>
              <w:t>Identifies the UPF.</w:t>
            </w:r>
            <w:r>
              <w:t xml:space="preserve"> (NOTE 12)</w:t>
            </w:r>
          </w:p>
        </w:tc>
        <w:tc>
          <w:tcPr>
            <w:tcW w:w="1469" w:type="dxa"/>
          </w:tcPr>
          <w:p w14:paraId="2323E95E" w14:textId="77777777" w:rsidR="00BC7B3D" w:rsidRDefault="00BC7B3D" w:rsidP="002D47D8">
            <w:pPr>
              <w:pStyle w:val="TAL"/>
            </w:pPr>
            <w:proofErr w:type="spellStart"/>
            <w:r>
              <w:t>ServiceExperienceExt</w:t>
            </w:r>
            <w:proofErr w:type="spellEnd"/>
          </w:p>
          <w:p w14:paraId="33BC857A" w14:textId="77777777" w:rsidR="00BC7B3D" w:rsidRDefault="00BC7B3D" w:rsidP="002D47D8">
            <w:pPr>
              <w:pStyle w:val="TAL"/>
            </w:pPr>
            <w:proofErr w:type="spellStart"/>
            <w:r>
              <w:rPr>
                <w:lang w:val="en-US" w:eastAsia="zh-CN"/>
              </w:rPr>
              <w:t>DnPerformance</w:t>
            </w:r>
            <w:proofErr w:type="spellEnd"/>
          </w:p>
        </w:tc>
      </w:tr>
      <w:tr w:rsidR="00BC7B3D" w14:paraId="51311F76" w14:textId="77777777" w:rsidTr="002D47D8">
        <w:trPr>
          <w:jc w:val="center"/>
        </w:trPr>
        <w:tc>
          <w:tcPr>
            <w:tcW w:w="1610" w:type="dxa"/>
          </w:tcPr>
          <w:p w14:paraId="1DB7B127" w14:textId="77777777" w:rsidR="00BC7B3D" w:rsidRDefault="00BC7B3D" w:rsidP="002D47D8">
            <w:pPr>
              <w:pStyle w:val="TAL"/>
            </w:pPr>
            <w:proofErr w:type="spellStart"/>
            <w:r>
              <w:t>userDataConO</w:t>
            </w:r>
            <w:r>
              <w:rPr>
                <w:lang w:eastAsia="zh-CN"/>
              </w:rPr>
              <w:t>rderCri</w:t>
            </w:r>
            <w:proofErr w:type="spellEnd"/>
          </w:p>
        </w:tc>
        <w:tc>
          <w:tcPr>
            <w:tcW w:w="2009" w:type="dxa"/>
          </w:tcPr>
          <w:p w14:paraId="2B13F292" w14:textId="77777777" w:rsidR="00BC7B3D" w:rsidRDefault="00BC7B3D" w:rsidP="002D47D8">
            <w:pPr>
              <w:pStyle w:val="TAL"/>
            </w:pPr>
            <w:proofErr w:type="spellStart"/>
            <w:r>
              <w:t>UserDataConOrderCrit</w:t>
            </w:r>
            <w:proofErr w:type="spellEnd"/>
          </w:p>
        </w:tc>
        <w:tc>
          <w:tcPr>
            <w:tcW w:w="286" w:type="dxa"/>
          </w:tcPr>
          <w:p w14:paraId="374D96DE" w14:textId="77777777" w:rsidR="00BC7B3D" w:rsidRDefault="00BC7B3D" w:rsidP="002D47D8">
            <w:pPr>
              <w:pStyle w:val="TAC"/>
              <w:rPr>
                <w:rFonts w:cs="Arial"/>
                <w:szCs w:val="18"/>
                <w:lang w:eastAsia="zh-CN"/>
              </w:rPr>
            </w:pPr>
            <w:r>
              <w:rPr>
                <w:rFonts w:hint="eastAsia"/>
                <w:lang w:eastAsia="zh-CN"/>
              </w:rPr>
              <w:t>O</w:t>
            </w:r>
          </w:p>
        </w:tc>
        <w:tc>
          <w:tcPr>
            <w:tcW w:w="1067" w:type="dxa"/>
          </w:tcPr>
          <w:p w14:paraId="36A19598" w14:textId="77777777" w:rsidR="00BC7B3D" w:rsidRDefault="00BC7B3D" w:rsidP="002D47D8">
            <w:pPr>
              <w:pStyle w:val="TAL"/>
              <w:rPr>
                <w:rFonts w:cs="Arial"/>
                <w:szCs w:val="18"/>
                <w:lang w:eastAsia="zh-CN"/>
              </w:rPr>
            </w:pPr>
            <w:r>
              <w:t>0..1</w:t>
            </w:r>
          </w:p>
        </w:tc>
        <w:tc>
          <w:tcPr>
            <w:tcW w:w="2734" w:type="dxa"/>
          </w:tcPr>
          <w:p w14:paraId="6FF4C4FA" w14:textId="77777777" w:rsidR="00BC7B3D" w:rsidRDefault="00BC7B3D" w:rsidP="002D47D8">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1C35A614" w14:textId="77777777" w:rsidR="00BC7B3D" w:rsidRDefault="00BC7B3D" w:rsidP="002D47D8">
            <w:pPr>
              <w:pStyle w:val="TAL"/>
            </w:pPr>
            <w:proofErr w:type="spellStart"/>
            <w:r>
              <w:t>userDataConO</w:t>
            </w:r>
            <w:r>
              <w:rPr>
                <w:lang w:eastAsia="zh-CN"/>
              </w:rPr>
              <w:t>rderCri</w:t>
            </w:r>
            <w:proofErr w:type="spellEnd"/>
          </w:p>
        </w:tc>
      </w:tr>
      <w:tr w:rsidR="00BC7B3D" w14:paraId="37A79296" w14:textId="77777777" w:rsidTr="002D47D8">
        <w:trPr>
          <w:jc w:val="center"/>
        </w:trPr>
        <w:tc>
          <w:tcPr>
            <w:tcW w:w="1610" w:type="dxa"/>
          </w:tcPr>
          <w:p w14:paraId="6490D5AB" w14:textId="77777777" w:rsidR="00BC7B3D" w:rsidRDefault="00BC7B3D" w:rsidP="002D47D8">
            <w:pPr>
              <w:pStyle w:val="TAL"/>
            </w:pPr>
            <w:proofErr w:type="spellStart"/>
            <w:r>
              <w:rPr>
                <w:lang w:eastAsia="zh-CN"/>
              </w:rPr>
              <w:t>appServerAddrs</w:t>
            </w:r>
            <w:proofErr w:type="spellEnd"/>
          </w:p>
        </w:tc>
        <w:tc>
          <w:tcPr>
            <w:tcW w:w="2009" w:type="dxa"/>
          </w:tcPr>
          <w:p w14:paraId="2361FF3A" w14:textId="77777777" w:rsidR="00BC7B3D" w:rsidRDefault="00BC7B3D" w:rsidP="002D47D8">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tcPr>
          <w:p w14:paraId="01892273" w14:textId="77777777" w:rsidR="00BC7B3D" w:rsidRDefault="00BC7B3D" w:rsidP="002D47D8">
            <w:pPr>
              <w:pStyle w:val="TAC"/>
              <w:rPr>
                <w:rFonts w:cs="Arial"/>
                <w:szCs w:val="18"/>
                <w:lang w:eastAsia="zh-CN"/>
              </w:rPr>
            </w:pPr>
            <w:r>
              <w:rPr>
                <w:rFonts w:cs="Arial"/>
                <w:szCs w:val="18"/>
                <w:lang w:eastAsia="zh-CN"/>
              </w:rPr>
              <w:t>C</w:t>
            </w:r>
          </w:p>
        </w:tc>
        <w:tc>
          <w:tcPr>
            <w:tcW w:w="1067" w:type="dxa"/>
          </w:tcPr>
          <w:p w14:paraId="04FB491B" w14:textId="77777777" w:rsidR="00BC7B3D" w:rsidRDefault="00BC7B3D" w:rsidP="002D47D8">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Pr>
          <w:p w14:paraId="3730548C" w14:textId="77777777" w:rsidR="00BC7B3D" w:rsidRDefault="00BC7B3D" w:rsidP="002D47D8">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542845A0" w14:textId="77777777" w:rsidR="00BC7B3D" w:rsidRDefault="00BC7B3D" w:rsidP="002D47D8">
            <w:pPr>
              <w:pStyle w:val="TAL"/>
            </w:pPr>
            <w:proofErr w:type="spellStart"/>
            <w:r>
              <w:t>ServiceExperienceExt</w:t>
            </w:r>
            <w:proofErr w:type="spellEnd"/>
          </w:p>
          <w:p w14:paraId="2803DFA5" w14:textId="77777777" w:rsidR="00BC7B3D" w:rsidRDefault="00BC7B3D" w:rsidP="002D47D8">
            <w:pPr>
              <w:pStyle w:val="TAL"/>
            </w:pPr>
            <w:proofErr w:type="spellStart"/>
            <w:r>
              <w:t>DnPerformance</w:t>
            </w:r>
            <w:proofErr w:type="spellEnd"/>
          </w:p>
        </w:tc>
      </w:tr>
      <w:tr w:rsidR="00BC7B3D" w14:paraId="22C9701F" w14:textId="77777777" w:rsidTr="002D47D8">
        <w:trPr>
          <w:jc w:val="center"/>
        </w:trPr>
        <w:tc>
          <w:tcPr>
            <w:tcW w:w="1610" w:type="dxa"/>
          </w:tcPr>
          <w:p w14:paraId="32AF4F92" w14:textId="77777777" w:rsidR="00BC7B3D" w:rsidRDefault="00BC7B3D" w:rsidP="002D47D8">
            <w:pPr>
              <w:pStyle w:val="TAL"/>
              <w:rPr>
                <w:lang w:eastAsia="zh-CN"/>
              </w:rPr>
            </w:pPr>
            <w:proofErr w:type="spellStart"/>
            <w:r>
              <w:rPr>
                <w:lang w:eastAsia="zh-CN"/>
              </w:rPr>
              <w:t>dnPerfReqs</w:t>
            </w:r>
            <w:proofErr w:type="spellEnd"/>
          </w:p>
        </w:tc>
        <w:tc>
          <w:tcPr>
            <w:tcW w:w="2009" w:type="dxa"/>
          </w:tcPr>
          <w:p w14:paraId="0A8C6E08" w14:textId="77777777" w:rsidR="00BC7B3D" w:rsidRDefault="00BC7B3D" w:rsidP="002D47D8">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tcPr>
          <w:p w14:paraId="4865E227"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07A1C352"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63CEC966" w14:textId="77777777" w:rsidR="00BC7B3D" w:rsidRDefault="00BC7B3D" w:rsidP="002D47D8">
            <w:pPr>
              <w:pStyle w:val="TAL"/>
              <w:rPr>
                <w:lang w:eastAsia="zh-CN"/>
              </w:rPr>
            </w:pPr>
            <w:r>
              <w:rPr>
                <w:lang w:val="en-US" w:eastAsia="zh-CN"/>
              </w:rPr>
              <w:t>Represents the DN performance analytics requirements.</w:t>
            </w:r>
          </w:p>
        </w:tc>
        <w:tc>
          <w:tcPr>
            <w:tcW w:w="1469" w:type="dxa"/>
          </w:tcPr>
          <w:p w14:paraId="0F113921" w14:textId="77777777" w:rsidR="00BC7B3D" w:rsidRDefault="00BC7B3D" w:rsidP="002D47D8">
            <w:pPr>
              <w:pStyle w:val="TAL"/>
            </w:pPr>
            <w:proofErr w:type="spellStart"/>
            <w:r>
              <w:rPr>
                <w:rFonts w:hint="eastAsia"/>
                <w:lang w:eastAsia="zh-CN"/>
              </w:rPr>
              <w:t>Dn</w:t>
            </w:r>
            <w:r>
              <w:t>Performance</w:t>
            </w:r>
            <w:proofErr w:type="spellEnd"/>
          </w:p>
        </w:tc>
      </w:tr>
      <w:tr w:rsidR="00BC7B3D" w14:paraId="5E9188F1" w14:textId="77777777" w:rsidTr="002D47D8">
        <w:trPr>
          <w:jc w:val="center"/>
        </w:trPr>
        <w:tc>
          <w:tcPr>
            <w:tcW w:w="1610" w:type="dxa"/>
          </w:tcPr>
          <w:p w14:paraId="24DF1387" w14:textId="77777777" w:rsidR="00BC7B3D" w:rsidRDefault="00BC7B3D" w:rsidP="002D47D8">
            <w:pPr>
              <w:pStyle w:val="TAL"/>
              <w:rPr>
                <w:lang w:eastAsia="zh-CN"/>
              </w:rPr>
            </w:pPr>
            <w:proofErr w:type="spellStart"/>
            <w:r>
              <w:rPr>
                <w:lang w:eastAsia="zh-CN"/>
              </w:rPr>
              <w:t>pduSesInfos</w:t>
            </w:r>
            <w:proofErr w:type="spellEnd"/>
          </w:p>
        </w:tc>
        <w:tc>
          <w:tcPr>
            <w:tcW w:w="2009" w:type="dxa"/>
          </w:tcPr>
          <w:p w14:paraId="1CFCF9B6" w14:textId="77777777" w:rsidR="00BC7B3D" w:rsidRDefault="00BC7B3D" w:rsidP="002D47D8">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tcPr>
          <w:p w14:paraId="30048286" w14:textId="77777777" w:rsidR="00BC7B3D" w:rsidRDefault="00BC7B3D" w:rsidP="002D47D8">
            <w:pPr>
              <w:pStyle w:val="TAC"/>
              <w:rPr>
                <w:rFonts w:cs="Arial"/>
                <w:szCs w:val="18"/>
                <w:lang w:eastAsia="zh-CN"/>
              </w:rPr>
            </w:pPr>
            <w:r>
              <w:rPr>
                <w:rFonts w:cs="Arial"/>
                <w:szCs w:val="18"/>
                <w:lang w:eastAsia="zh-CN"/>
              </w:rPr>
              <w:t>C</w:t>
            </w:r>
          </w:p>
        </w:tc>
        <w:tc>
          <w:tcPr>
            <w:tcW w:w="1067" w:type="dxa"/>
          </w:tcPr>
          <w:p w14:paraId="38102C7E"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5F87A122" w14:textId="77777777" w:rsidR="00BC7B3D" w:rsidRDefault="00BC7B3D" w:rsidP="002D47D8">
            <w:pPr>
              <w:pStyle w:val="TAL"/>
              <w:rPr>
                <w:lang w:val="en-US" w:eastAsia="zh-CN"/>
              </w:rPr>
            </w:pPr>
            <w:r>
              <w:rPr>
                <w:lang w:eastAsia="zh-CN"/>
              </w:rPr>
              <w:t>Represents combination of PDU Session parameter(s).</w:t>
            </w:r>
            <w:r>
              <w:t xml:space="preserve"> (NOTE 15)</w:t>
            </w:r>
          </w:p>
        </w:tc>
        <w:tc>
          <w:tcPr>
            <w:tcW w:w="1469" w:type="dxa"/>
          </w:tcPr>
          <w:p w14:paraId="713D7A81" w14:textId="77777777" w:rsidR="00BC7B3D" w:rsidRDefault="00BC7B3D" w:rsidP="002D47D8">
            <w:pPr>
              <w:pStyle w:val="TAL"/>
              <w:rPr>
                <w:lang w:eastAsia="zh-CN"/>
              </w:rPr>
            </w:pPr>
            <w:r>
              <w:rPr>
                <w:lang w:eastAsia="zh-CN"/>
              </w:rPr>
              <w:t>ServiceExperienceExt2_eNA</w:t>
            </w:r>
          </w:p>
        </w:tc>
      </w:tr>
      <w:tr w:rsidR="00BC7B3D" w14:paraId="0053D7AF" w14:textId="77777777" w:rsidTr="002D47D8">
        <w:trPr>
          <w:jc w:val="center"/>
        </w:trPr>
        <w:tc>
          <w:tcPr>
            <w:tcW w:w="1610" w:type="dxa"/>
          </w:tcPr>
          <w:p w14:paraId="103F7CEA" w14:textId="77777777" w:rsidR="00BC7B3D" w:rsidRDefault="00BC7B3D" w:rsidP="002D47D8">
            <w:pPr>
              <w:pStyle w:val="TAL"/>
              <w:rPr>
                <w:lang w:eastAsia="zh-CN"/>
              </w:rPr>
            </w:pPr>
            <w:proofErr w:type="spellStart"/>
            <w:r>
              <w:rPr>
                <w:lang w:eastAsia="zh-CN"/>
              </w:rPr>
              <w:t>useCaseCxt</w:t>
            </w:r>
            <w:proofErr w:type="spellEnd"/>
          </w:p>
        </w:tc>
        <w:tc>
          <w:tcPr>
            <w:tcW w:w="2009" w:type="dxa"/>
          </w:tcPr>
          <w:p w14:paraId="6EA7DE0B" w14:textId="77777777" w:rsidR="00BC7B3D" w:rsidRDefault="00BC7B3D" w:rsidP="002D47D8">
            <w:pPr>
              <w:pStyle w:val="TAL"/>
              <w:rPr>
                <w:rFonts w:eastAsia="DengXian"/>
              </w:rPr>
            </w:pPr>
            <w:r>
              <w:rPr>
                <w:rFonts w:eastAsia="DengXian"/>
              </w:rPr>
              <w:t>string</w:t>
            </w:r>
          </w:p>
        </w:tc>
        <w:tc>
          <w:tcPr>
            <w:tcW w:w="286" w:type="dxa"/>
          </w:tcPr>
          <w:p w14:paraId="38FE3F50" w14:textId="77777777" w:rsidR="00BC7B3D" w:rsidRDefault="00BC7B3D" w:rsidP="002D47D8">
            <w:pPr>
              <w:pStyle w:val="TAC"/>
              <w:rPr>
                <w:rFonts w:cs="Arial"/>
                <w:szCs w:val="18"/>
                <w:lang w:eastAsia="zh-CN"/>
              </w:rPr>
            </w:pPr>
            <w:r>
              <w:rPr>
                <w:rFonts w:cs="Arial"/>
                <w:szCs w:val="18"/>
                <w:lang w:eastAsia="zh-CN"/>
              </w:rPr>
              <w:t>O</w:t>
            </w:r>
          </w:p>
        </w:tc>
        <w:tc>
          <w:tcPr>
            <w:tcW w:w="1067" w:type="dxa"/>
          </w:tcPr>
          <w:p w14:paraId="0CCFA886" w14:textId="77777777" w:rsidR="00BC7B3D" w:rsidRDefault="00BC7B3D" w:rsidP="002D47D8">
            <w:pPr>
              <w:pStyle w:val="TAL"/>
              <w:rPr>
                <w:rFonts w:cs="Arial"/>
                <w:szCs w:val="18"/>
                <w:lang w:eastAsia="zh-CN"/>
              </w:rPr>
            </w:pPr>
            <w:r>
              <w:rPr>
                <w:rFonts w:cs="Arial"/>
                <w:szCs w:val="18"/>
                <w:lang w:eastAsia="zh-CN"/>
              </w:rPr>
              <w:t>0..1</w:t>
            </w:r>
          </w:p>
        </w:tc>
        <w:tc>
          <w:tcPr>
            <w:tcW w:w="2734" w:type="dxa"/>
          </w:tcPr>
          <w:p w14:paraId="1580C299" w14:textId="77777777" w:rsidR="00BC7B3D" w:rsidRDefault="00BC7B3D" w:rsidP="002D47D8">
            <w:pPr>
              <w:pStyle w:val="TAL"/>
              <w:rPr>
                <w:lang w:eastAsia="zh-CN"/>
              </w:rPr>
            </w:pPr>
            <w:r>
              <w:rPr>
                <w:lang w:eastAsia="zh-CN"/>
              </w:rPr>
              <w:t>Indicates the context of usage of the analytics.</w:t>
            </w:r>
          </w:p>
          <w:p w14:paraId="07B6179D" w14:textId="77777777" w:rsidR="00BC7B3D" w:rsidRDefault="00BC7B3D" w:rsidP="002D47D8">
            <w:pPr>
              <w:pStyle w:val="TAL"/>
              <w:rPr>
                <w:lang w:eastAsia="zh-CN"/>
              </w:rPr>
            </w:pPr>
            <w:r>
              <w:rPr>
                <w:lang w:eastAsia="zh-CN"/>
              </w:rPr>
              <w:t>The value and format of this parameter are not standardized.</w:t>
            </w:r>
          </w:p>
        </w:tc>
        <w:tc>
          <w:tcPr>
            <w:tcW w:w="1469" w:type="dxa"/>
          </w:tcPr>
          <w:p w14:paraId="6FB4A611" w14:textId="77777777" w:rsidR="00BC7B3D" w:rsidRDefault="00BC7B3D" w:rsidP="002D47D8">
            <w:pPr>
              <w:pStyle w:val="TAL"/>
              <w:rPr>
                <w:lang w:eastAsia="zh-CN"/>
              </w:rPr>
            </w:pPr>
            <w:proofErr w:type="spellStart"/>
            <w:r>
              <w:rPr>
                <w:lang w:eastAsia="zh-CN"/>
              </w:rPr>
              <w:t>ENAExt</w:t>
            </w:r>
            <w:proofErr w:type="spellEnd"/>
          </w:p>
        </w:tc>
      </w:tr>
      <w:tr w:rsidR="00BC7B3D" w14:paraId="6036FC22" w14:textId="77777777" w:rsidTr="002D47D8">
        <w:trPr>
          <w:trHeight w:val="90"/>
          <w:jc w:val="center"/>
        </w:trPr>
        <w:tc>
          <w:tcPr>
            <w:tcW w:w="1610" w:type="dxa"/>
          </w:tcPr>
          <w:p w14:paraId="2B8611A4" w14:textId="77777777" w:rsidR="00BC7B3D" w:rsidRDefault="00BC7B3D" w:rsidP="002D47D8">
            <w:pPr>
              <w:pStyle w:val="TAL"/>
              <w:rPr>
                <w:lang w:eastAsia="zh-CN"/>
              </w:rPr>
            </w:pPr>
            <w:proofErr w:type="spellStart"/>
            <w:r>
              <w:rPr>
                <w:lang w:eastAsia="zh-CN"/>
              </w:rPr>
              <w:t>pduSesTrafReqs</w:t>
            </w:r>
            <w:proofErr w:type="spellEnd"/>
          </w:p>
        </w:tc>
        <w:tc>
          <w:tcPr>
            <w:tcW w:w="2009" w:type="dxa"/>
          </w:tcPr>
          <w:p w14:paraId="515F9BD7" w14:textId="77777777" w:rsidR="00BC7B3D" w:rsidRDefault="00BC7B3D" w:rsidP="002D47D8">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tcPr>
          <w:p w14:paraId="5BEA7878" w14:textId="77777777" w:rsidR="00BC7B3D" w:rsidRDefault="00BC7B3D" w:rsidP="002D47D8">
            <w:pPr>
              <w:pStyle w:val="TAC"/>
              <w:rPr>
                <w:rFonts w:cs="Arial"/>
                <w:szCs w:val="18"/>
                <w:lang w:eastAsia="zh-CN"/>
              </w:rPr>
            </w:pPr>
            <w:r>
              <w:rPr>
                <w:rFonts w:cs="Arial"/>
                <w:szCs w:val="18"/>
                <w:lang w:eastAsia="zh-CN"/>
              </w:rPr>
              <w:t>C</w:t>
            </w:r>
          </w:p>
        </w:tc>
        <w:tc>
          <w:tcPr>
            <w:tcW w:w="1067" w:type="dxa"/>
          </w:tcPr>
          <w:p w14:paraId="4D1C8CFA" w14:textId="77777777" w:rsidR="00BC7B3D" w:rsidRDefault="00BC7B3D" w:rsidP="002D47D8">
            <w:pPr>
              <w:pStyle w:val="TAL"/>
              <w:rPr>
                <w:rFonts w:cs="Arial"/>
                <w:szCs w:val="18"/>
                <w:lang w:eastAsia="zh-CN"/>
              </w:rPr>
            </w:pPr>
            <w:proofErr w:type="gramStart"/>
            <w:r>
              <w:rPr>
                <w:rFonts w:cs="Arial"/>
                <w:szCs w:val="18"/>
                <w:lang w:eastAsia="zh-CN"/>
              </w:rPr>
              <w:t>1..N</w:t>
            </w:r>
            <w:proofErr w:type="gramEnd"/>
          </w:p>
        </w:tc>
        <w:tc>
          <w:tcPr>
            <w:tcW w:w="2734" w:type="dxa"/>
          </w:tcPr>
          <w:p w14:paraId="5B59368C" w14:textId="77777777" w:rsidR="00BC7B3D" w:rsidRDefault="00BC7B3D" w:rsidP="002D47D8">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088E9000" w14:textId="77777777" w:rsidR="00BC7B3D" w:rsidRDefault="00BC7B3D" w:rsidP="002D47D8">
            <w:pPr>
              <w:pStyle w:val="TAL"/>
              <w:rPr>
                <w:lang w:eastAsia="zh-CN"/>
              </w:rPr>
            </w:pPr>
            <w:proofErr w:type="spellStart"/>
            <w:r>
              <w:t>PduSesTraffic</w:t>
            </w:r>
            <w:proofErr w:type="spellEnd"/>
          </w:p>
        </w:tc>
      </w:tr>
      <w:tr w:rsidR="00BC7B3D" w14:paraId="72EB9A8B" w14:textId="77777777" w:rsidTr="002D47D8">
        <w:trPr>
          <w:trHeight w:val="90"/>
          <w:jc w:val="center"/>
        </w:trPr>
        <w:tc>
          <w:tcPr>
            <w:tcW w:w="1610" w:type="dxa"/>
          </w:tcPr>
          <w:p w14:paraId="38737DAB" w14:textId="77777777" w:rsidR="00BC7B3D" w:rsidRDefault="00BC7B3D" w:rsidP="002D47D8">
            <w:pPr>
              <w:pStyle w:val="TAL"/>
              <w:rPr>
                <w:lang w:eastAsia="zh-CN"/>
              </w:rPr>
            </w:pPr>
            <w:proofErr w:type="spellStart"/>
            <w:r>
              <w:rPr>
                <w:rFonts w:hint="eastAsia"/>
                <w:lang w:eastAsia="zh-CN"/>
              </w:rPr>
              <w:t>l</w:t>
            </w:r>
            <w:r>
              <w:rPr>
                <w:lang w:eastAsia="zh-CN"/>
              </w:rPr>
              <w:t>ocGranularity</w:t>
            </w:r>
            <w:proofErr w:type="spellEnd"/>
          </w:p>
        </w:tc>
        <w:tc>
          <w:tcPr>
            <w:tcW w:w="2009" w:type="dxa"/>
          </w:tcPr>
          <w:p w14:paraId="41A8D061" w14:textId="77777777" w:rsidR="00BC7B3D" w:rsidRDefault="00BC7B3D" w:rsidP="002D47D8">
            <w:pPr>
              <w:pStyle w:val="TAL"/>
              <w:rPr>
                <w:rFonts w:eastAsia="DengXian"/>
              </w:rPr>
            </w:pPr>
            <w:proofErr w:type="spellStart"/>
            <w:r>
              <w:rPr>
                <w:lang w:eastAsia="zh-CN"/>
              </w:rPr>
              <w:t>LocInfoGranularity</w:t>
            </w:r>
            <w:proofErr w:type="spellEnd"/>
          </w:p>
        </w:tc>
        <w:tc>
          <w:tcPr>
            <w:tcW w:w="286" w:type="dxa"/>
          </w:tcPr>
          <w:p w14:paraId="044EE91E" w14:textId="77777777" w:rsidR="00BC7B3D" w:rsidRDefault="00BC7B3D" w:rsidP="002D47D8">
            <w:pPr>
              <w:pStyle w:val="TAC"/>
              <w:rPr>
                <w:rFonts w:cs="Arial"/>
                <w:szCs w:val="18"/>
                <w:lang w:eastAsia="zh-CN"/>
              </w:rPr>
            </w:pPr>
            <w:r>
              <w:rPr>
                <w:rFonts w:hint="eastAsia"/>
                <w:lang w:eastAsia="zh-CN"/>
              </w:rPr>
              <w:t>O</w:t>
            </w:r>
          </w:p>
        </w:tc>
        <w:tc>
          <w:tcPr>
            <w:tcW w:w="1067" w:type="dxa"/>
          </w:tcPr>
          <w:p w14:paraId="6251C923" w14:textId="77777777" w:rsidR="00BC7B3D" w:rsidRDefault="00BC7B3D" w:rsidP="002D47D8">
            <w:pPr>
              <w:pStyle w:val="TAL"/>
              <w:rPr>
                <w:rFonts w:cs="Arial"/>
                <w:szCs w:val="18"/>
                <w:lang w:eastAsia="zh-CN"/>
              </w:rPr>
            </w:pPr>
            <w:r>
              <w:t>0..1</w:t>
            </w:r>
          </w:p>
        </w:tc>
        <w:tc>
          <w:tcPr>
            <w:tcW w:w="2734" w:type="dxa"/>
          </w:tcPr>
          <w:p w14:paraId="769E281E" w14:textId="77777777" w:rsidR="00BC7B3D" w:rsidRDefault="00BC7B3D" w:rsidP="002D47D8">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2C75F006" w14:textId="77777777" w:rsidR="00BC7B3D" w:rsidRDefault="00BC7B3D" w:rsidP="002D47D8">
            <w:pPr>
              <w:pStyle w:val="TAL"/>
              <w:rPr>
                <w:lang w:eastAsia="zh-CN"/>
              </w:rPr>
            </w:pPr>
            <w:r>
              <w:rPr>
                <w:rFonts w:hint="eastAsia"/>
              </w:rPr>
              <w:t>S</w:t>
            </w:r>
            <w:r>
              <w:t>erviceExperienceExt</w:t>
            </w:r>
            <w:r>
              <w:rPr>
                <w:lang w:eastAsia="zh-CN"/>
              </w:rPr>
              <w:t>2_eNA</w:t>
            </w:r>
          </w:p>
          <w:p w14:paraId="4385EA06" w14:textId="77777777" w:rsidR="00BC7B3D" w:rsidRDefault="00BC7B3D" w:rsidP="002D47D8">
            <w:pPr>
              <w:pStyle w:val="TAL"/>
              <w:rPr>
                <w:lang w:eastAsia="zh-CN"/>
              </w:rPr>
            </w:pPr>
            <w:r>
              <w:t>UeMobility</w:t>
            </w:r>
            <w:r>
              <w:rPr>
                <w:lang w:eastAsia="zh-CN"/>
              </w:rPr>
              <w:t>Ext2_eNA</w:t>
            </w:r>
          </w:p>
          <w:p w14:paraId="036FCBD7" w14:textId="77777777" w:rsidR="00BC7B3D" w:rsidRDefault="00BC7B3D" w:rsidP="002D47D8">
            <w:pPr>
              <w:pStyle w:val="TAL"/>
              <w:rPr>
                <w:lang w:eastAsia="zh-CN"/>
              </w:rPr>
            </w:pPr>
            <w:proofErr w:type="spellStart"/>
            <w:r>
              <w:t>DispersionExt</w:t>
            </w:r>
            <w:r>
              <w:rPr>
                <w:lang w:eastAsia="zh-CN"/>
              </w:rPr>
              <w:t>_eNA</w:t>
            </w:r>
            <w:proofErr w:type="spellEnd"/>
          </w:p>
        </w:tc>
      </w:tr>
      <w:tr w:rsidR="00BC7B3D" w14:paraId="694E9915" w14:textId="77777777" w:rsidTr="002D47D8">
        <w:trPr>
          <w:trHeight w:val="90"/>
          <w:jc w:val="center"/>
        </w:trPr>
        <w:tc>
          <w:tcPr>
            <w:tcW w:w="1610" w:type="dxa"/>
          </w:tcPr>
          <w:p w14:paraId="5394C37A" w14:textId="77777777" w:rsidR="00BC7B3D" w:rsidRDefault="00BC7B3D" w:rsidP="002D47D8">
            <w:pPr>
              <w:pStyle w:val="TAL"/>
              <w:rPr>
                <w:lang w:eastAsia="zh-CN"/>
              </w:rPr>
            </w:pPr>
            <w:proofErr w:type="spellStart"/>
            <w:r>
              <w:rPr>
                <w:rFonts w:hint="eastAsia"/>
                <w:lang w:eastAsia="zh-CN"/>
              </w:rPr>
              <w:t>a</w:t>
            </w:r>
            <w:r>
              <w:rPr>
                <w:lang w:eastAsia="zh-CN"/>
              </w:rPr>
              <w:t>ccuReq</w:t>
            </w:r>
            <w:proofErr w:type="spellEnd"/>
          </w:p>
        </w:tc>
        <w:tc>
          <w:tcPr>
            <w:tcW w:w="2009" w:type="dxa"/>
          </w:tcPr>
          <w:p w14:paraId="0D1BF843" w14:textId="77777777" w:rsidR="00BC7B3D" w:rsidRDefault="00BC7B3D" w:rsidP="002D47D8">
            <w:pPr>
              <w:pStyle w:val="TAL"/>
              <w:rPr>
                <w:lang w:eastAsia="zh-CN"/>
              </w:rPr>
            </w:pPr>
            <w:proofErr w:type="spellStart"/>
            <w:r>
              <w:t>AccuracyReq</w:t>
            </w:r>
            <w:proofErr w:type="spellEnd"/>
          </w:p>
        </w:tc>
        <w:tc>
          <w:tcPr>
            <w:tcW w:w="286" w:type="dxa"/>
          </w:tcPr>
          <w:p w14:paraId="050FED1F" w14:textId="77777777" w:rsidR="00BC7B3D" w:rsidRDefault="00BC7B3D" w:rsidP="002D47D8">
            <w:pPr>
              <w:pStyle w:val="TAC"/>
              <w:rPr>
                <w:lang w:eastAsia="zh-CN"/>
              </w:rPr>
            </w:pPr>
            <w:r>
              <w:rPr>
                <w:rFonts w:hint="eastAsia"/>
                <w:lang w:eastAsia="zh-CN"/>
              </w:rPr>
              <w:t>O</w:t>
            </w:r>
          </w:p>
        </w:tc>
        <w:tc>
          <w:tcPr>
            <w:tcW w:w="1067" w:type="dxa"/>
          </w:tcPr>
          <w:p w14:paraId="4F087C60" w14:textId="77777777" w:rsidR="00BC7B3D" w:rsidRDefault="00BC7B3D" w:rsidP="002D47D8">
            <w:pPr>
              <w:pStyle w:val="TAL"/>
            </w:pPr>
            <w:r>
              <w:t>0..1</w:t>
            </w:r>
          </w:p>
        </w:tc>
        <w:tc>
          <w:tcPr>
            <w:tcW w:w="2734" w:type="dxa"/>
          </w:tcPr>
          <w:p w14:paraId="13985EF9" w14:textId="77777777" w:rsidR="00BC7B3D" w:rsidRDefault="00BC7B3D" w:rsidP="002D47D8">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57801FBE" w14:textId="77777777" w:rsidR="00BC7B3D" w:rsidRDefault="00BC7B3D" w:rsidP="002D47D8">
            <w:pPr>
              <w:pStyle w:val="TAL"/>
            </w:pPr>
            <w:proofErr w:type="spellStart"/>
            <w:r>
              <w:rPr>
                <w:lang w:eastAsia="zh-CN"/>
              </w:rPr>
              <w:t>Analytics</w:t>
            </w:r>
            <w:r>
              <w:rPr>
                <w:rFonts w:hint="eastAsia"/>
                <w:lang w:eastAsia="zh-CN"/>
              </w:rPr>
              <w:t>A</w:t>
            </w:r>
            <w:r>
              <w:rPr>
                <w:lang w:eastAsia="zh-CN"/>
              </w:rPr>
              <w:t>ccuracy</w:t>
            </w:r>
            <w:proofErr w:type="spellEnd"/>
          </w:p>
        </w:tc>
      </w:tr>
      <w:tr w:rsidR="00BC7B3D" w14:paraId="320CC6CD" w14:textId="77777777" w:rsidTr="002D47D8">
        <w:trPr>
          <w:jc w:val="center"/>
        </w:trPr>
        <w:tc>
          <w:tcPr>
            <w:tcW w:w="9175" w:type="dxa"/>
            <w:gridSpan w:val="6"/>
          </w:tcPr>
          <w:p w14:paraId="0753AB66" w14:textId="77777777" w:rsidR="00BC7B3D" w:rsidRDefault="00BC7B3D" w:rsidP="002D47D8">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or "PFD_DETERMINATION",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E329B1" w14:textId="77777777" w:rsidR="00BC7B3D" w:rsidRDefault="00BC7B3D" w:rsidP="002D47D8">
            <w:pPr>
              <w:pStyle w:val="TAN"/>
            </w:pPr>
            <w:r>
              <w:t>NOTE 2:</w:t>
            </w:r>
            <w:r>
              <w:tab/>
              <w:t xml:space="preserve">When </w:t>
            </w:r>
            <w:proofErr w:type="spellStart"/>
            <w:r>
              <w:t>notificationMethod</w:t>
            </w:r>
            <w:proofErr w:type="spellEnd"/>
            <w:r>
              <w:t xml:space="preserve"> is not supplied, the default value is "THRESHOLD".</w:t>
            </w:r>
          </w:p>
          <w:p w14:paraId="38C349A3" w14:textId="77777777" w:rsidR="00BC7B3D" w:rsidRDefault="00BC7B3D" w:rsidP="002D47D8">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6ECBFFE" w14:textId="77777777" w:rsidR="00BC7B3D" w:rsidRDefault="00BC7B3D" w:rsidP="002D47D8">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38E3B95" w14:textId="77777777" w:rsidR="00BC7B3D" w:rsidRDefault="00BC7B3D" w:rsidP="002D47D8">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2908177" w14:textId="77777777" w:rsidR="00BC7B3D" w:rsidRDefault="00BC7B3D" w:rsidP="002D47D8">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CC3B73B" w14:textId="77777777" w:rsidR="00BC7B3D" w:rsidRDefault="00BC7B3D" w:rsidP="002D47D8">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6B5915CB" w14:textId="77777777" w:rsidR="00BC7B3D" w:rsidRDefault="00BC7B3D" w:rsidP="002D47D8">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3A5F1E6" w14:textId="77777777" w:rsidR="00BC7B3D" w:rsidRDefault="00BC7B3D" w:rsidP="002D47D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203DE6CA" w14:textId="77777777" w:rsidR="00BC7B3D" w:rsidRDefault="00BC7B3D" w:rsidP="002D47D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01CB8BE2" w14:textId="77777777" w:rsidR="00BC7B3D" w:rsidRDefault="00BC7B3D" w:rsidP="002D47D8">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8C20EED" w14:textId="77777777" w:rsidR="00BC7B3D" w:rsidRDefault="00BC7B3D" w:rsidP="002D47D8">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47C39249" w14:textId="77777777" w:rsidR="00BC7B3D" w:rsidRDefault="00BC7B3D" w:rsidP="002D47D8">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34CFD290" w14:textId="77777777" w:rsidR="00BC7B3D" w:rsidRDefault="00BC7B3D" w:rsidP="002D47D8">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3CDA233" w14:textId="77777777" w:rsidR="00BC7B3D" w:rsidRDefault="00BC7B3D" w:rsidP="002D47D8">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2D447BC" w14:textId="77777777" w:rsidR="00BC7B3D" w:rsidRDefault="00BC7B3D" w:rsidP="002D47D8">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4D0BC88" w14:textId="77777777" w:rsidR="00BC7B3D" w:rsidRDefault="00BC7B3D" w:rsidP="002D47D8">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16DD80F4" w14:textId="77777777" w:rsidR="00BC7B3D" w:rsidRDefault="00BC7B3D" w:rsidP="002D47D8">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AA8D86C" w14:textId="77777777" w:rsidR="00BC7B3D" w:rsidRDefault="00BC7B3D" w:rsidP="002D47D8">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4A838186" w14:textId="77777777" w:rsidR="00BC7B3D" w:rsidRDefault="00BC7B3D" w:rsidP="002D47D8">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tc>
      </w:tr>
    </w:tbl>
    <w:p w14:paraId="2F336723" w14:textId="77777777" w:rsidR="00BC7B3D" w:rsidRDefault="00BC7B3D" w:rsidP="00BC7B3D"/>
    <w:p w14:paraId="62087A30" w14:textId="77777777" w:rsidR="00BC7B3D" w:rsidRDefault="00BC7B3D" w:rsidP="00BC7B3D">
      <w:pPr>
        <w:pStyle w:val="NO"/>
      </w:pPr>
      <w:r>
        <w:t>NOTE:</w:t>
      </w:r>
      <w:r>
        <w:tab/>
        <w:t>Care needs to be taken to avoid excessive signalling.</w:t>
      </w:r>
    </w:p>
    <w:p w14:paraId="4171B134" w14:textId="4C21BC3F" w:rsidR="00BC7B3D" w:rsidRDefault="00BC7B3D" w:rsidP="00D244C3"/>
    <w:p w14:paraId="315B6834" w14:textId="37D99281" w:rsidR="00BC7B3D" w:rsidRPr="00D244C3" w:rsidRDefault="00BC7B3D" w:rsidP="00BC7B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Changes ***</w:t>
      </w:r>
    </w:p>
    <w:p w14:paraId="07BEF864" w14:textId="77777777" w:rsidR="00BC7B3D" w:rsidRDefault="00BC7B3D" w:rsidP="00BC7B3D">
      <w:pPr>
        <w:pStyle w:val="50"/>
      </w:pPr>
      <w:bookmarkStart w:id="162" w:name="_Toc120702434"/>
      <w:bookmarkStart w:id="163" w:name="_Toc45134116"/>
      <w:bookmarkStart w:id="164" w:name="_Toc98233759"/>
      <w:bookmarkStart w:id="165" w:name="_Toc43563570"/>
      <w:bookmarkStart w:id="166" w:name="_Toc36102526"/>
      <w:bookmarkStart w:id="167" w:name="_Toc66231873"/>
      <w:bookmarkStart w:id="168" w:name="_Toc28012869"/>
      <w:bookmarkStart w:id="169" w:name="_Toc114133933"/>
      <w:bookmarkStart w:id="170" w:name="_Toc56641037"/>
      <w:bookmarkStart w:id="171" w:name="_Toc51762968"/>
      <w:bookmarkStart w:id="172" w:name="_Toc59018005"/>
      <w:bookmarkStart w:id="173" w:name="_Toc101244536"/>
      <w:bookmarkStart w:id="174" w:name="_Toc88667682"/>
      <w:bookmarkStart w:id="175" w:name="_Toc90655967"/>
      <w:bookmarkStart w:id="176" w:name="_Toc85553075"/>
      <w:bookmarkStart w:id="177" w:name="_Toc50032048"/>
      <w:bookmarkStart w:id="178" w:name="_Toc34266355"/>
      <w:bookmarkStart w:id="179" w:name="_Toc104539131"/>
      <w:bookmarkStart w:id="180" w:name="_Toc68169034"/>
      <w:bookmarkStart w:id="181" w:name="_Toc112951254"/>
      <w:bookmarkStart w:id="182" w:name="_Toc94064372"/>
      <w:bookmarkStart w:id="183" w:name="_Toc85557174"/>
      <w:bookmarkStart w:id="184" w:name="_Toc136562530"/>
      <w:bookmarkStart w:id="185" w:name="_Toc83233154"/>
      <w:bookmarkStart w:id="186" w:name="_Toc113031794"/>
      <w:bookmarkStart w:id="187" w:name="_Toc70550701"/>
      <w:bookmarkStart w:id="188" w:name="_Toc138754364"/>
      <w:r>
        <w:lastRenderedPageBreak/>
        <w:t>5.2.6.2.3</w:t>
      </w:r>
      <w:r>
        <w:tab/>
        <w:t xml:space="preserve">Type </w:t>
      </w:r>
      <w:proofErr w:type="spellStart"/>
      <w:r>
        <w:t>EventFilter</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444BB66C" w14:textId="77777777" w:rsidR="00BC7B3D" w:rsidRDefault="00BC7B3D" w:rsidP="00BC7B3D">
      <w:pPr>
        <w:pStyle w:val="TH"/>
      </w:pPr>
      <w:r>
        <w:t xml:space="preserve">Table 5.2.6.2.3-1: Definition of type </w:t>
      </w:r>
      <w:proofErr w:type="spellStart"/>
      <w:r>
        <w:t>EventFilter</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4"/>
        <w:gridCol w:w="1440"/>
        <w:gridCol w:w="34"/>
        <w:gridCol w:w="326"/>
        <w:gridCol w:w="34"/>
        <w:gridCol w:w="1136"/>
        <w:gridCol w:w="34"/>
        <w:gridCol w:w="3296"/>
        <w:gridCol w:w="33"/>
        <w:gridCol w:w="1450"/>
        <w:gridCol w:w="33"/>
      </w:tblGrid>
      <w:tr w:rsidR="00BC7B3D" w14:paraId="359B6D25" w14:textId="77777777" w:rsidTr="002D47D8">
        <w:trPr>
          <w:gridAfter w:val="1"/>
          <w:wAfter w:w="33" w:type="dxa"/>
          <w:jc w:val="center"/>
        </w:trPr>
        <w:tc>
          <w:tcPr>
            <w:tcW w:w="1531" w:type="dxa"/>
            <w:gridSpan w:val="2"/>
            <w:shd w:val="clear" w:color="auto" w:fill="C0C0C0"/>
          </w:tcPr>
          <w:p w14:paraId="27A21983" w14:textId="77777777" w:rsidR="00BC7B3D" w:rsidRDefault="00BC7B3D" w:rsidP="002D47D8">
            <w:pPr>
              <w:pStyle w:val="TAH"/>
            </w:pPr>
            <w:r>
              <w:lastRenderedPageBreak/>
              <w:t>Attribute name</w:t>
            </w:r>
          </w:p>
        </w:tc>
        <w:tc>
          <w:tcPr>
            <w:tcW w:w="1474" w:type="dxa"/>
            <w:gridSpan w:val="2"/>
            <w:shd w:val="clear" w:color="auto" w:fill="C0C0C0"/>
          </w:tcPr>
          <w:p w14:paraId="10B98CFC" w14:textId="77777777" w:rsidR="00BC7B3D" w:rsidRDefault="00BC7B3D" w:rsidP="002D47D8">
            <w:pPr>
              <w:pStyle w:val="TAH"/>
            </w:pPr>
            <w:r>
              <w:t>Data type</w:t>
            </w:r>
          </w:p>
        </w:tc>
        <w:tc>
          <w:tcPr>
            <w:tcW w:w="360" w:type="dxa"/>
            <w:gridSpan w:val="2"/>
            <w:shd w:val="clear" w:color="auto" w:fill="C0C0C0"/>
          </w:tcPr>
          <w:p w14:paraId="39626395" w14:textId="77777777" w:rsidR="00BC7B3D" w:rsidRDefault="00BC7B3D" w:rsidP="002D47D8">
            <w:pPr>
              <w:pStyle w:val="TAH"/>
            </w:pPr>
            <w:r>
              <w:t>P</w:t>
            </w:r>
          </w:p>
        </w:tc>
        <w:tc>
          <w:tcPr>
            <w:tcW w:w="1170" w:type="dxa"/>
            <w:gridSpan w:val="2"/>
            <w:shd w:val="clear" w:color="auto" w:fill="C0C0C0"/>
          </w:tcPr>
          <w:p w14:paraId="0E932246" w14:textId="77777777" w:rsidR="00BC7B3D" w:rsidRDefault="00BC7B3D" w:rsidP="002D47D8">
            <w:pPr>
              <w:pStyle w:val="TAH"/>
              <w:rPr>
                <w:rFonts w:eastAsia="Batang"/>
              </w:rPr>
            </w:pPr>
            <w:r>
              <w:rPr>
                <w:rFonts w:eastAsia="Batang"/>
              </w:rPr>
              <w:t>Cardinality</w:t>
            </w:r>
          </w:p>
        </w:tc>
        <w:tc>
          <w:tcPr>
            <w:tcW w:w="3330" w:type="dxa"/>
            <w:gridSpan w:val="2"/>
            <w:shd w:val="clear" w:color="auto" w:fill="C0C0C0"/>
          </w:tcPr>
          <w:p w14:paraId="3D96946C" w14:textId="77777777" w:rsidR="00BC7B3D" w:rsidRDefault="00BC7B3D" w:rsidP="002D47D8">
            <w:pPr>
              <w:pStyle w:val="TAH"/>
              <w:rPr>
                <w:rFonts w:cs="Arial"/>
                <w:szCs w:val="18"/>
              </w:rPr>
            </w:pPr>
            <w:r>
              <w:rPr>
                <w:rFonts w:cs="Arial"/>
                <w:szCs w:val="18"/>
              </w:rPr>
              <w:t>Description</w:t>
            </w:r>
          </w:p>
        </w:tc>
        <w:tc>
          <w:tcPr>
            <w:tcW w:w="1483" w:type="dxa"/>
            <w:gridSpan w:val="2"/>
            <w:shd w:val="clear" w:color="auto" w:fill="C0C0C0"/>
          </w:tcPr>
          <w:p w14:paraId="54C8C787" w14:textId="77777777" w:rsidR="00BC7B3D" w:rsidRDefault="00BC7B3D" w:rsidP="002D47D8">
            <w:pPr>
              <w:pStyle w:val="TAH"/>
              <w:rPr>
                <w:rFonts w:cs="Arial"/>
                <w:szCs w:val="18"/>
              </w:rPr>
            </w:pPr>
            <w:r>
              <w:rPr>
                <w:rFonts w:cs="Arial"/>
                <w:szCs w:val="18"/>
              </w:rPr>
              <w:t>Applicability</w:t>
            </w:r>
          </w:p>
        </w:tc>
      </w:tr>
      <w:tr w:rsidR="00BC7B3D" w14:paraId="3B1C5856" w14:textId="77777777" w:rsidTr="002D47D8">
        <w:trPr>
          <w:gridAfter w:val="1"/>
          <w:wAfter w:w="33" w:type="dxa"/>
          <w:jc w:val="center"/>
        </w:trPr>
        <w:tc>
          <w:tcPr>
            <w:tcW w:w="1531" w:type="dxa"/>
            <w:gridSpan w:val="2"/>
          </w:tcPr>
          <w:p w14:paraId="26B6FBE2" w14:textId="77777777" w:rsidR="00BC7B3D" w:rsidRDefault="00BC7B3D" w:rsidP="002D47D8">
            <w:pPr>
              <w:pStyle w:val="TAL"/>
            </w:pPr>
            <w:proofErr w:type="spellStart"/>
            <w:r>
              <w:t>anySlice</w:t>
            </w:r>
            <w:proofErr w:type="spellEnd"/>
          </w:p>
        </w:tc>
        <w:tc>
          <w:tcPr>
            <w:tcW w:w="1474" w:type="dxa"/>
            <w:gridSpan w:val="2"/>
          </w:tcPr>
          <w:p w14:paraId="54E9E5F7" w14:textId="77777777" w:rsidR="00BC7B3D" w:rsidRDefault="00BC7B3D" w:rsidP="002D47D8">
            <w:pPr>
              <w:pStyle w:val="TAL"/>
            </w:pPr>
            <w:proofErr w:type="spellStart"/>
            <w:r>
              <w:t>AnySlice</w:t>
            </w:r>
            <w:proofErr w:type="spellEnd"/>
          </w:p>
        </w:tc>
        <w:tc>
          <w:tcPr>
            <w:tcW w:w="360" w:type="dxa"/>
            <w:gridSpan w:val="2"/>
          </w:tcPr>
          <w:p w14:paraId="2C281EE8" w14:textId="77777777" w:rsidR="00BC7B3D" w:rsidRDefault="00BC7B3D" w:rsidP="002D47D8">
            <w:pPr>
              <w:pStyle w:val="TAC"/>
            </w:pPr>
            <w:r>
              <w:t>C</w:t>
            </w:r>
          </w:p>
        </w:tc>
        <w:tc>
          <w:tcPr>
            <w:tcW w:w="1170" w:type="dxa"/>
            <w:gridSpan w:val="2"/>
          </w:tcPr>
          <w:p w14:paraId="1A366C85" w14:textId="77777777" w:rsidR="00BC7B3D" w:rsidRDefault="00BC7B3D" w:rsidP="002D47D8">
            <w:pPr>
              <w:pStyle w:val="TAC"/>
            </w:pPr>
            <w:r>
              <w:t>0..1</w:t>
            </w:r>
          </w:p>
        </w:tc>
        <w:tc>
          <w:tcPr>
            <w:tcW w:w="3330" w:type="dxa"/>
            <w:gridSpan w:val="2"/>
          </w:tcPr>
          <w:p w14:paraId="34EDF3AC" w14:textId="77777777" w:rsidR="00BC7B3D" w:rsidRDefault="00BC7B3D" w:rsidP="002D47D8">
            <w:pPr>
              <w:pStyle w:val="TAL"/>
            </w:pPr>
            <w:r>
              <w:t>Default is "false". (NOTE </w:t>
            </w:r>
            <w:r>
              <w:rPr>
                <w:rFonts w:hint="eastAsia"/>
              </w:rPr>
              <w:t>1</w:t>
            </w:r>
            <w:r>
              <w:t>)</w:t>
            </w:r>
          </w:p>
        </w:tc>
        <w:tc>
          <w:tcPr>
            <w:tcW w:w="1483" w:type="dxa"/>
            <w:gridSpan w:val="2"/>
          </w:tcPr>
          <w:p w14:paraId="27A9E0A8" w14:textId="77777777" w:rsidR="00BC7B3D" w:rsidRDefault="00BC7B3D" w:rsidP="002D47D8">
            <w:pPr>
              <w:pStyle w:val="TAL"/>
            </w:pPr>
          </w:p>
        </w:tc>
      </w:tr>
      <w:tr w:rsidR="00BC7B3D" w14:paraId="3F706B0C" w14:textId="77777777" w:rsidTr="002D47D8">
        <w:trPr>
          <w:gridAfter w:val="1"/>
          <w:wAfter w:w="33" w:type="dxa"/>
          <w:jc w:val="center"/>
        </w:trPr>
        <w:tc>
          <w:tcPr>
            <w:tcW w:w="1531" w:type="dxa"/>
            <w:gridSpan w:val="2"/>
          </w:tcPr>
          <w:p w14:paraId="4975A3C6" w14:textId="77777777" w:rsidR="00BC7B3D" w:rsidRDefault="00BC7B3D" w:rsidP="002D47D8">
            <w:pPr>
              <w:pStyle w:val="TAL"/>
            </w:pPr>
            <w:proofErr w:type="spellStart"/>
            <w:r>
              <w:rPr>
                <w:rFonts w:hint="eastAsia"/>
              </w:rPr>
              <w:t>a</w:t>
            </w:r>
            <w:r>
              <w:t>ppIds</w:t>
            </w:r>
            <w:proofErr w:type="spellEnd"/>
          </w:p>
        </w:tc>
        <w:tc>
          <w:tcPr>
            <w:tcW w:w="1474" w:type="dxa"/>
            <w:gridSpan w:val="2"/>
          </w:tcPr>
          <w:p w14:paraId="4118B62D" w14:textId="77777777" w:rsidR="00BC7B3D" w:rsidRDefault="00BC7B3D" w:rsidP="002D47D8">
            <w:pPr>
              <w:pStyle w:val="TAL"/>
            </w:pPr>
            <w:proofErr w:type="gramStart"/>
            <w:r>
              <w:t>array(</w:t>
            </w:r>
            <w:proofErr w:type="spellStart"/>
            <w:proofErr w:type="gramEnd"/>
            <w:r>
              <w:t>ApplicationId</w:t>
            </w:r>
            <w:proofErr w:type="spellEnd"/>
            <w:r>
              <w:t>)</w:t>
            </w:r>
          </w:p>
        </w:tc>
        <w:tc>
          <w:tcPr>
            <w:tcW w:w="360" w:type="dxa"/>
            <w:gridSpan w:val="2"/>
          </w:tcPr>
          <w:p w14:paraId="6C11AE9E" w14:textId="77777777" w:rsidR="00BC7B3D" w:rsidRDefault="00BC7B3D" w:rsidP="002D47D8">
            <w:pPr>
              <w:pStyle w:val="TAC"/>
            </w:pPr>
            <w:r>
              <w:t>C</w:t>
            </w:r>
          </w:p>
        </w:tc>
        <w:tc>
          <w:tcPr>
            <w:tcW w:w="1170" w:type="dxa"/>
            <w:gridSpan w:val="2"/>
          </w:tcPr>
          <w:p w14:paraId="7D64CE2B" w14:textId="77777777" w:rsidR="00BC7B3D" w:rsidRDefault="00BC7B3D" w:rsidP="002D47D8">
            <w:pPr>
              <w:pStyle w:val="TAC"/>
            </w:pPr>
            <w:proofErr w:type="gramStart"/>
            <w:r>
              <w:t>1..N</w:t>
            </w:r>
            <w:proofErr w:type="gramEnd"/>
          </w:p>
        </w:tc>
        <w:tc>
          <w:tcPr>
            <w:tcW w:w="3330" w:type="dxa"/>
            <w:gridSpan w:val="2"/>
          </w:tcPr>
          <w:p w14:paraId="1F4641AE" w14:textId="77777777" w:rsidR="00BC7B3D" w:rsidRDefault="00BC7B3D" w:rsidP="002D47D8">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3" w:type="dxa"/>
            <w:gridSpan w:val="2"/>
          </w:tcPr>
          <w:p w14:paraId="65528600" w14:textId="77777777" w:rsidR="00BC7B3D" w:rsidRDefault="00BC7B3D" w:rsidP="002D47D8">
            <w:pPr>
              <w:pStyle w:val="TAL"/>
            </w:pPr>
            <w:proofErr w:type="spellStart"/>
            <w:r>
              <w:t>ServiceExperience</w:t>
            </w:r>
            <w:proofErr w:type="spellEnd"/>
            <w:r>
              <w:t xml:space="preserve"> </w:t>
            </w:r>
          </w:p>
          <w:p w14:paraId="29EBAD61" w14:textId="77777777" w:rsidR="00BC7B3D" w:rsidRDefault="00BC7B3D" w:rsidP="002D47D8">
            <w:pPr>
              <w:pStyle w:val="TAL"/>
            </w:pPr>
            <w:proofErr w:type="spellStart"/>
            <w:r>
              <w:t>UeCommunication</w:t>
            </w:r>
            <w:proofErr w:type="spellEnd"/>
            <w:r>
              <w:t xml:space="preserve"> </w:t>
            </w:r>
            <w:proofErr w:type="spellStart"/>
            <w:r>
              <w:t>AbnormalBehaviour</w:t>
            </w:r>
            <w:proofErr w:type="spellEnd"/>
          </w:p>
          <w:p w14:paraId="516733FC" w14:textId="77777777" w:rsidR="00BC7B3D" w:rsidRDefault="00BC7B3D" w:rsidP="002D47D8">
            <w:pPr>
              <w:pStyle w:val="TAL"/>
            </w:pPr>
            <w:r>
              <w:t>Dispersion</w:t>
            </w:r>
          </w:p>
          <w:p w14:paraId="7F422AE7" w14:textId="77777777" w:rsidR="00BC7B3D" w:rsidRDefault="00BC7B3D" w:rsidP="002D47D8">
            <w:pPr>
              <w:pStyle w:val="TAL"/>
            </w:pPr>
            <w:proofErr w:type="spellStart"/>
            <w:r>
              <w:rPr>
                <w:rFonts w:hint="eastAsia"/>
                <w:lang w:eastAsia="zh-CN"/>
              </w:rPr>
              <w:t>Dn</w:t>
            </w:r>
            <w:r>
              <w:t>Performance</w:t>
            </w:r>
            <w:proofErr w:type="spellEnd"/>
          </w:p>
          <w:p w14:paraId="2874D063" w14:textId="77777777" w:rsidR="00BC7B3D" w:rsidRDefault="00BC7B3D" w:rsidP="002D47D8">
            <w:pPr>
              <w:pStyle w:val="TAL"/>
            </w:pPr>
            <w:proofErr w:type="spellStart"/>
            <w:r>
              <w:t>PfdDetermination</w:t>
            </w:r>
            <w:proofErr w:type="spellEnd"/>
          </w:p>
          <w:p w14:paraId="246B322B" w14:textId="77777777" w:rsidR="00BC7B3D" w:rsidRDefault="00BC7B3D" w:rsidP="002D47D8">
            <w:pPr>
              <w:pStyle w:val="TAL"/>
            </w:pPr>
            <w:r>
              <w:rPr>
                <w:lang w:eastAsia="zh-CN"/>
              </w:rPr>
              <w:t>E2eDataVolTransTime</w:t>
            </w:r>
          </w:p>
        </w:tc>
      </w:tr>
      <w:tr w:rsidR="00BC7B3D" w14:paraId="6989E556" w14:textId="77777777" w:rsidTr="002D47D8">
        <w:trPr>
          <w:gridAfter w:val="1"/>
          <w:wAfter w:w="33" w:type="dxa"/>
          <w:jc w:val="center"/>
        </w:trPr>
        <w:tc>
          <w:tcPr>
            <w:tcW w:w="1531" w:type="dxa"/>
            <w:gridSpan w:val="2"/>
          </w:tcPr>
          <w:p w14:paraId="56C77384" w14:textId="77777777" w:rsidR="00BC7B3D" w:rsidRDefault="00BC7B3D" w:rsidP="002D47D8">
            <w:pPr>
              <w:pStyle w:val="TAL"/>
            </w:pPr>
            <w:proofErr w:type="spellStart"/>
            <w:r>
              <w:rPr>
                <w:rFonts w:hint="eastAsia"/>
              </w:rPr>
              <w:t>d</w:t>
            </w:r>
            <w:r>
              <w:t>nns</w:t>
            </w:r>
            <w:proofErr w:type="spellEnd"/>
          </w:p>
        </w:tc>
        <w:tc>
          <w:tcPr>
            <w:tcW w:w="1474" w:type="dxa"/>
            <w:gridSpan w:val="2"/>
          </w:tcPr>
          <w:p w14:paraId="3CA765B8" w14:textId="77777777" w:rsidR="00BC7B3D" w:rsidRDefault="00BC7B3D" w:rsidP="002D47D8">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7CF62AB8" w14:textId="77777777" w:rsidR="00BC7B3D" w:rsidRDefault="00BC7B3D" w:rsidP="002D47D8">
            <w:pPr>
              <w:pStyle w:val="TAC"/>
            </w:pPr>
            <w:r>
              <w:rPr>
                <w:rFonts w:hint="eastAsia"/>
              </w:rPr>
              <w:t>C</w:t>
            </w:r>
          </w:p>
        </w:tc>
        <w:tc>
          <w:tcPr>
            <w:tcW w:w="1170" w:type="dxa"/>
            <w:gridSpan w:val="2"/>
          </w:tcPr>
          <w:p w14:paraId="0AD1BDBF" w14:textId="77777777" w:rsidR="00BC7B3D" w:rsidRDefault="00BC7B3D" w:rsidP="002D47D8">
            <w:pPr>
              <w:pStyle w:val="TAC"/>
            </w:pPr>
            <w:proofErr w:type="gramStart"/>
            <w:r>
              <w:rPr>
                <w:rFonts w:hint="eastAsia"/>
              </w:rPr>
              <w:t>1</w:t>
            </w:r>
            <w:r>
              <w:t>..N</w:t>
            </w:r>
            <w:proofErr w:type="gramEnd"/>
          </w:p>
        </w:tc>
        <w:tc>
          <w:tcPr>
            <w:tcW w:w="3330" w:type="dxa"/>
            <w:gridSpan w:val="2"/>
          </w:tcPr>
          <w:p w14:paraId="2B690741" w14:textId="77777777" w:rsidR="00BC7B3D" w:rsidRDefault="00BC7B3D" w:rsidP="002D47D8">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3" w:type="dxa"/>
            <w:gridSpan w:val="2"/>
          </w:tcPr>
          <w:p w14:paraId="77480B4C" w14:textId="77777777" w:rsidR="00BC7B3D" w:rsidRDefault="00BC7B3D" w:rsidP="002D47D8">
            <w:pPr>
              <w:pStyle w:val="TAL"/>
            </w:pPr>
            <w:proofErr w:type="spellStart"/>
            <w:r>
              <w:t>ServiceExperience</w:t>
            </w:r>
            <w:proofErr w:type="spellEnd"/>
          </w:p>
          <w:p w14:paraId="21E655C7" w14:textId="77777777" w:rsidR="00BC7B3D" w:rsidRDefault="00BC7B3D" w:rsidP="002D47D8">
            <w:pPr>
              <w:pStyle w:val="TAL"/>
            </w:pPr>
            <w:proofErr w:type="spellStart"/>
            <w:r>
              <w:t>UeCommunication</w:t>
            </w:r>
            <w:proofErr w:type="spellEnd"/>
          </w:p>
          <w:p w14:paraId="1C756DD1" w14:textId="77777777" w:rsidR="00BC7B3D" w:rsidRDefault="00BC7B3D" w:rsidP="002D47D8">
            <w:pPr>
              <w:pStyle w:val="TAL"/>
            </w:pPr>
            <w:proofErr w:type="spellStart"/>
            <w:r>
              <w:t>AbnormalBehaviour</w:t>
            </w:r>
            <w:proofErr w:type="spellEnd"/>
          </w:p>
          <w:p w14:paraId="60029914" w14:textId="77777777" w:rsidR="00BC7B3D" w:rsidRDefault="00BC7B3D" w:rsidP="002D47D8">
            <w:pPr>
              <w:pStyle w:val="TAL"/>
            </w:pPr>
            <w:r>
              <w:rPr>
                <w:rFonts w:hint="eastAsia"/>
                <w:lang w:eastAsia="zh-CN"/>
              </w:rPr>
              <w:t>S</w:t>
            </w:r>
            <w:r>
              <w:rPr>
                <w:lang w:eastAsia="zh-CN"/>
              </w:rPr>
              <w:t>MCCE</w:t>
            </w:r>
          </w:p>
          <w:p w14:paraId="5EB79045" w14:textId="77777777" w:rsidR="00BC7B3D" w:rsidRDefault="00BC7B3D" w:rsidP="002D47D8">
            <w:pPr>
              <w:pStyle w:val="TAL"/>
            </w:pPr>
            <w:proofErr w:type="spellStart"/>
            <w:r>
              <w:rPr>
                <w:rFonts w:hint="eastAsia"/>
                <w:lang w:eastAsia="zh-CN"/>
              </w:rPr>
              <w:t>Dn</w:t>
            </w:r>
            <w:r>
              <w:t>Performance</w:t>
            </w:r>
            <w:proofErr w:type="spellEnd"/>
          </w:p>
          <w:p w14:paraId="43269882" w14:textId="77777777" w:rsidR="00BC7B3D" w:rsidRDefault="00BC7B3D" w:rsidP="002D47D8">
            <w:pPr>
              <w:pStyle w:val="TAL"/>
              <w:rPr>
                <w:rFonts w:cs="Arial"/>
                <w:szCs w:val="18"/>
              </w:rPr>
            </w:pPr>
            <w:proofErr w:type="spellStart"/>
            <w:r>
              <w:rPr>
                <w:rFonts w:cs="Arial"/>
                <w:szCs w:val="18"/>
              </w:rPr>
              <w:t>RedundantTransmissionExp</w:t>
            </w:r>
            <w:proofErr w:type="spellEnd"/>
          </w:p>
          <w:p w14:paraId="3AB58D37" w14:textId="77777777" w:rsidR="00BC7B3D" w:rsidRDefault="00BC7B3D" w:rsidP="002D47D8">
            <w:pPr>
              <w:pStyle w:val="TAL"/>
            </w:pPr>
            <w:proofErr w:type="spellStart"/>
            <w:r>
              <w:t>PfdDetermination</w:t>
            </w:r>
            <w:proofErr w:type="spellEnd"/>
          </w:p>
          <w:p w14:paraId="61F75696" w14:textId="77777777" w:rsidR="00BC7B3D" w:rsidRDefault="00BC7B3D" w:rsidP="002D47D8">
            <w:pPr>
              <w:pStyle w:val="TAL"/>
            </w:pPr>
            <w:proofErr w:type="spellStart"/>
            <w:r>
              <w:t>PduSesTraffic</w:t>
            </w:r>
            <w:proofErr w:type="spellEnd"/>
          </w:p>
          <w:p w14:paraId="68C1B000" w14:textId="77777777" w:rsidR="00BC7B3D" w:rsidRDefault="00BC7B3D" w:rsidP="002D47D8">
            <w:pPr>
              <w:pStyle w:val="TAL"/>
            </w:pPr>
            <w:r>
              <w:rPr>
                <w:lang w:eastAsia="zh-CN"/>
              </w:rPr>
              <w:t>E2eDataVolTransTime</w:t>
            </w:r>
          </w:p>
        </w:tc>
      </w:tr>
      <w:tr w:rsidR="00BC7B3D" w14:paraId="5AD4AD48" w14:textId="77777777" w:rsidTr="002D47D8">
        <w:trPr>
          <w:gridAfter w:val="1"/>
          <w:wAfter w:w="33" w:type="dxa"/>
          <w:jc w:val="center"/>
        </w:trPr>
        <w:tc>
          <w:tcPr>
            <w:tcW w:w="1531" w:type="dxa"/>
            <w:gridSpan w:val="2"/>
          </w:tcPr>
          <w:p w14:paraId="6A2FFF50" w14:textId="77777777" w:rsidR="00BC7B3D" w:rsidRDefault="00BC7B3D" w:rsidP="002D47D8">
            <w:pPr>
              <w:pStyle w:val="TAL"/>
            </w:pPr>
            <w:proofErr w:type="spellStart"/>
            <w:r>
              <w:t>dnais</w:t>
            </w:r>
            <w:proofErr w:type="spellEnd"/>
          </w:p>
        </w:tc>
        <w:tc>
          <w:tcPr>
            <w:tcW w:w="1474" w:type="dxa"/>
            <w:gridSpan w:val="2"/>
          </w:tcPr>
          <w:p w14:paraId="4E628F8E" w14:textId="77777777" w:rsidR="00BC7B3D" w:rsidRDefault="00BC7B3D" w:rsidP="002D47D8">
            <w:pPr>
              <w:pStyle w:val="TAL"/>
            </w:pPr>
            <w:proofErr w:type="gramStart"/>
            <w:r>
              <w:t>array(</w:t>
            </w:r>
            <w:proofErr w:type="spellStart"/>
            <w:proofErr w:type="gramEnd"/>
            <w:r>
              <w:t>Dnai</w:t>
            </w:r>
            <w:proofErr w:type="spellEnd"/>
            <w:r>
              <w:t>)</w:t>
            </w:r>
          </w:p>
        </w:tc>
        <w:tc>
          <w:tcPr>
            <w:tcW w:w="360" w:type="dxa"/>
            <w:gridSpan w:val="2"/>
          </w:tcPr>
          <w:p w14:paraId="362A1F37" w14:textId="77777777" w:rsidR="00BC7B3D" w:rsidRDefault="00BC7B3D" w:rsidP="002D47D8">
            <w:pPr>
              <w:pStyle w:val="TAC"/>
            </w:pPr>
            <w:r>
              <w:t>C</w:t>
            </w:r>
          </w:p>
        </w:tc>
        <w:tc>
          <w:tcPr>
            <w:tcW w:w="1170" w:type="dxa"/>
            <w:gridSpan w:val="2"/>
          </w:tcPr>
          <w:p w14:paraId="08FC58A6" w14:textId="77777777" w:rsidR="00BC7B3D" w:rsidRDefault="00BC7B3D" w:rsidP="002D47D8">
            <w:pPr>
              <w:pStyle w:val="TAC"/>
            </w:pPr>
            <w:proofErr w:type="gramStart"/>
            <w:r>
              <w:t>1..N</w:t>
            </w:r>
            <w:proofErr w:type="gramEnd"/>
          </w:p>
        </w:tc>
        <w:tc>
          <w:tcPr>
            <w:tcW w:w="3330" w:type="dxa"/>
            <w:gridSpan w:val="2"/>
          </w:tcPr>
          <w:p w14:paraId="53E19FB6" w14:textId="77777777" w:rsidR="00BC7B3D" w:rsidRDefault="00BC7B3D" w:rsidP="002D47D8">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gridSpan w:val="2"/>
          </w:tcPr>
          <w:p w14:paraId="11B8E6EE" w14:textId="77777777" w:rsidR="00BC7B3D" w:rsidRDefault="00BC7B3D" w:rsidP="002D47D8">
            <w:pPr>
              <w:pStyle w:val="TAL"/>
            </w:pPr>
            <w:proofErr w:type="spellStart"/>
            <w:r>
              <w:t>ServiceExperience</w:t>
            </w:r>
            <w:proofErr w:type="spellEnd"/>
          </w:p>
          <w:p w14:paraId="7D7FFBD1" w14:textId="77777777" w:rsidR="00BC7B3D" w:rsidRDefault="00BC7B3D" w:rsidP="002D47D8">
            <w:pPr>
              <w:pStyle w:val="TAL"/>
            </w:pPr>
            <w:proofErr w:type="spellStart"/>
            <w:r>
              <w:rPr>
                <w:rFonts w:hint="eastAsia"/>
                <w:lang w:eastAsia="zh-CN"/>
              </w:rPr>
              <w:t>Dn</w:t>
            </w:r>
            <w:r>
              <w:t>Performance</w:t>
            </w:r>
            <w:proofErr w:type="spellEnd"/>
          </w:p>
          <w:p w14:paraId="31EC8C72" w14:textId="77777777" w:rsidR="00BC7B3D" w:rsidRDefault="00BC7B3D" w:rsidP="002D47D8">
            <w:pPr>
              <w:pStyle w:val="TAL"/>
            </w:pPr>
            <w:r>
              <w:rPr>
                <w:lang w:eastAsia="zh-CN"/>
              </w:rPr>
              <w:t>E2eDataVolTransTime</w:t>
            </w:r>
          </w:p>
        </w:tc>
      </w:tr>
      <w:tr w:rsidR="00BC7B3D" w14:paraId="391FB77F" w14:textId="77777777" w:rsidTr="002D47D8">
        <w:trPr>
          <w:gridAfter w:val="1"/>
          <w:wAfter w:w="33" w:type="dxa"/>
          <w:jc w:val="center"/>
        </w:trPr>
        <w:tc>
          <w:tcPr>
            <w:tcW w:w="1531" w:type="dxa"/>
            <w:gridSpan w:val="2"/>
          </w:tcPr>
          <w:p w14:paraId="2C088204" w14:textId="77777777" w:rsidR="00BC7B3D" w:rsidRDefault="00BC7B3D" w:rsidP="002D47D8">
            <w:pPr>
              <w:pStyle w:val="TAL"/>
            </w:pPr>
            <w:proofErr w:type="spellStart"/>
            <w:r>
              <w:t>ladnDnns</w:t>
            </w:r>
            <w:proofErr w:type="spellEnd"/>
          </w:p>
        </w:tc>
        <w:tc>
          <w:tcPr>
            <w:tcW w:w="1474" w:type="dxa"/>
            <w:gridSpan w:val="2"/>
          </w:tcPr>
          <w:p w14:paraId="5D70ABA4" w14:textId="77777777" w:rsidR="00BC7B3D" w:rsidRDefault="00BC7B3D" w:rsidP="002D47D8">
            <w:pPr>
              <w:pStyle w:val="TAL"/>
            </w:pPr>
            <w:proofErr w:type="gramStart"/>
            <w:r>
              <w:t>array(</w:t>
            </w:r>
            <w:proofErr w:type="spellStart"/>
            <w:proofErr w:type="gramEnd"/>
            <w:r>
              <w:t>Dnn</w:t>
            </w:r>
            <w:proofErr w:type="spellEnd"/>
            <w:r>
              <w:t>)</w:t>
            </w:r>
          </w:p>
        </w:tc>
        <w:tc>
          <w:tcPr>
            <w:tcW w:w="360" w:type="dxa"/>
            <w:gridSpan w:val="2"/>
          </w:tcPr>
          <w:p w14:paraId="4675AAC3" w14:textId="77777777" w:rsidR="00BC7B3D" w:rsidRDefault="00BC7B3D" w:rsidP="002D47D8">
            <w:pPr>
              <w:pStyle w:val="TAC"/>
            </w:pPr>
            <w:r>
              <w:t>O</w:t>
            </w:r>
          </w:p>
        </w:tc>
        <w:tc>
          <w:tcPr>
            <w:tcW w:w="1170" w:type="dxa"/>
            <w:gridSpan w:val="2"/>
          </w:tcPr>
          <w:p w14:paraId="2B24E22B" w14:textId="77777777" w:rsidR="00BC7B3D" w:rsidRDefault="00BC7B3D" w:rsidP="002D47D8">
            <w:pPr>
              <w:pStyle w:val="TAC"/>
            </w:pPr>
            <w:proofErr w:type="gramStart"/>
            <w:r>
              <w:t>1..N</w:t>
            </w:r>
            <w:proofErr w:type="gramEnd"/>
          </w:p>
        </w:tc>
        <w:tc>
          <w:tcPr>
            <w:tcW w:w="3330" w:type="dxa"/>
            <w:gridSpan w:val="2"/>
          </w:tcPr>
          <w:p w14:paraId="4105519B" w14:textId="77777777" w:rsidR="00BC7B3D" w:rsidRDefault="00BC7B3D" w:rsidP="002D47D8">
            <w:pPr>
              <w:pStyle w:val="TAL"/>
            </w:pPr>
            <w:r>
              <w:t xml:space="preserve">Represents the LADN DNN(s) to indicate the LADN service area(s) as the </w:t>
            </w:r>
            <w:proofErr w:type="spellStart"/>
            <w:r>
              <w:t>AoI</w:t>
            </w:r>
            <w:proofErr w:type="spellEnd"/>
            <w:r>
              <w:t>(s).</w:t>
            </w:r>
          </w:p>
        </w:tc>
        <w:tc>
          <w:tcPr>
            <w:tcW w:w="1483" w:type="dxa"/>
            <w:gridSpan w:val="2"/>
          </w:tcPr>
          <w:p w14:paraId="041873D0" w14:textId="77777777" w:rsidR="00BC7B3D" w:rsidRDefault="00BC7B3D" w:rsidP="002D47D8">
            <w:pPr>
              <w:pStyle w:val="TAL"/>
            </w:pPr>
            <w:proofErr w:type="spellStart"/>
            <w:r>
              <w:t>UeMobilityExt</w:t>
            </w:r>
            <w:proofErr w:type="spellEnd"/>
          </w:p>
        </w:tc>
      </w:tr>
      <w:tr w:rsidR="00BC7B3D" w14:paraId="437E7CAE" w14:textId="77777777" w:rsidTr="002D47D8">
        <w:trPr>
          <w:gridAfter w:val="1"/>
          <w:wAfter w:w="33" w:type="dxa"/>
          <w:jc w:val="center"/>
        </w:trPr>
        <w:tc>
          <w:tcPr>
            <w:tcW w:w="1531" w:type="dxa"/>
            <w:gridSpan w:val="2"/>
          </w:tcPr>
          <w:p w14:paraId="10CF612D" w14:textId="77777777" w:rsidR="00BC7B3D" w:rsidRDefault="00BC7B3D" w:rsidP="002D47D8">
            <w:pPr>
              <w:pStyle w:val="TAL"/>
            </w:pPr>
            <w:proofErr w:type="spellStart"/>
            <w:r>
              <w:t>snssais</w:t>
            </w:r>
            <w:proofErr w:type="spellEnd"/>
          </w:p>
        </w:tc>
        <w:tc>
          <w:tcPr>
            <w:tcW w:w="1474" w:type="dxa"/>
            <w:gridSpan w:val="2"/>
          </w:tcPr>
          <w:p w14:paraId="7ECFAD3F" w14:textId="77777777" w:rsidR="00BC7B3D" w:rsidRDefault="00BC7B3D" w:rsidP="002D47D8">
            <w:pPr>
              <w:pStyle w:val="TAL"/>
            </w:pPr>
            <w:proofErr w:type="gramStart"/>
            <w:r>
              <w:t>array(</w:t>
            </w:r>
            <w:proofErr w:type="spellStart"/>
            <w:proofErr w:type="gramEnd"/>
            <w:r>
              <w:t>Snssai</w:t>
            </w:r>
            <w:proofErr w:type="spellEnd"/>
            <w:r>
              <w:t>)</w:t>
            </w:r>
          </w:p>
        </w:tc>
        <w:tc>
          <w:tcPr>
            <w:tcW w:w="360" w:type="dxa"/>
            <w:gridSpan w:val="2"/>
          </w:tcPr>
          <w:p w14:paraId="0036490B" w14:textId="77777777" w:rsidR="00BC7B3D" w:rsidRDefault="00BC7B3D" w:rsidP="002D47D8">
            <w:pPr>
              <w:pStyle w:val="TAC"/>
            </w:pPr>
            <w:r>
              <w:t>C</w:t>
            </w:r>
          </w:p>
        </w:tc>
        <w:tc>
          <w:tcPr>
            <w:tcW w:w="1170" w:type="dxa"/>
            <w:gridSpan w:val="2"/>
          </w:tcPr>
          <w:p w14:paraId="3D9CE7EA" w14:textId="77777777" w:rsidR="00BC7B3D" w:rsidRDefault="00BC7B3D" w:rsidP="002D47D8">
            <w:pPr>
              <w:pStyle w:val="TAC"/>
            </w:pPr>
            <w:proofErr w:type="gramStart"/>
            <w:r>
              <w:t>1..N</w:t>
            </w:r>
            <w:proofErr w:type="gramEnd"/>
          </w:p>
        </w:tc>
        <w:tc>
          <w:tcPr>
            <w:tcW w:w="3330" w:type="dxa"/>
            <w:gridSpan w:val="2"/>
          </w:tcPr>
          <w:p w14:paraId="4779C956" w14:textId="77777777" w:rsidR="00BC7B3D" w:rsidRDefault="00BC7B3D" w:rsidP="002D47D8">
            <w:pPr>
              <w:pStyle w:val="TAL"/>
            </w:pPr>
            <w:r>
              <w:t>Identification(s) of network slice(s). (NOTE </w:t>
            </w:r>
            <w:r>
              <w:rPr>
                <w:rFonts w:hint="eastAsia"/>
              </w:rPr>
              <w:t>1</w:t>
            </w:r>
            <w:r>
              <w:t>), (NOTE 4) (NOTE 13)</w:t>
            </w:r>
          </w:p>
        </w:tc>
        <w:tc>
          <w:tcPr>
            <w:tcW w:w="1483" w:type="dxa"/>
            <w:gridSpan w:val="2"/>
          </w:tcPr>
          <w:p w14:paraId="262DBB7D" w14:textId="77777777" w:rsidR="00BC7B3D" w:rsidRDefault="00BC7B3D" w:rsidP="002D47D8">
            <w:pPr>
              <w:pStyle w:val="TAL"/>
            </w:pPr>
          </w:p>
        </w:tc>
      </w:tr>
      <w:tr w:rsidR="00BC7B3D" w14:paraId="30F18D6C" w14:textId="77777777" w:rsidTr="002D47D8">
        <w:trPr>
          <w:gridAfter w:val="1"/>
          <w:wAfter w:w="33" w:type="dxa"/>
          <w:jc w:val="center"/>
        </w:trPr>
        <w:tc>
          <w:tcPr>
            <w:tcW w:w="1531" w:type="dxa"/>
            <w:gridSpan w:val="2"/>
          </w:tcPr>
          <w:p w14:paraId="668209FB" w14:textId="77777777" w:rsidR="00BC7B3D" w:rsidRDefault="00BC7B3D" w:rsidP="002D47D8">
            <w:pPr>
              <w:pStyle w:val="TAL"/>
            </w:pPr>
            <w:proofErr w:type="spellStart"/>
            <w:r>
              <w:t>nfInstanceIds</w:t>
            </w:r>
            <w:proofErr w:type="spellEnd"/>
          </w:p>
        </w:tc>
        <w:tc>
          <w:tcPr>
            <w:tcW w:w="1474" w:type="dxa"/>
            <w:gridSpan w:val="2"/>
          </w:tcPr>
          <w:p w14:paraId="25C5DC2B" w14:textId="77777777" w:rsidR="00BC7B3D" w:rsidRDefault="00BC7B3D" w:rsidP="002D47D8">
            <w:pPr>
              <w:pStyle w:val="TAL"/>
            </w:pPr>
            <w:proofErr w:type="gramStart"/>
            <w:r>
              <w:t>array(</w:t>
            </w:r>
            <w:proofErr w:type="spellStart"/>
            <w:proofErr w:type="gramEnd"/>
            <w:r>
              <w:t>NfInstanceId</w:t>
            </w:r>
            <w:proofErr w:type="spellEnd"/>
            <w:r>
              <w:t>)</w:t>
            </w:r>
          </w:p>
        </w:tc>
        <w:tc>
          <w:tcPr>
            <w:tcW w:w="360" w:type="dxa"/>
            <w:gridSpan w:val="2"/>
          </w:tcPr>
          <w:p w14:paraId="329C2C5F" w14:textId="77777777" w:rsidR="00BC7B3D" w:rsidRDefault="00BC7B3D" w:rsidP="002D47D8">
            <w:pPr>
              <w:pStyle w:val="TAC"/>
            </w:pPr>
            <w:r>
              <w:t>O</w:t>
            </w:r>
          </w:p>
        </w:tc>
        <w:tc>
          <w:tcPr>
            <w:tcW w:w="1170" w:type="dxa"/>
            <w:gridSpan w:val="2"/>
          </w:tcPr>
          <w:p w14:paraId="2C5F0EAE" w14:textId="77777777" w:rsidR="00BC7B3D" w:rsidRDefault="00BC7B3D" w:rsidP="002D47D8">
            <w:pPr>
              <w:pStyle w:val="TAC"/>
            </w:pPr>
            <w:proofErr w:type="gramStart"/>
            <w:r>
              <w:t>1..N</w:t>
            </w:r>
            <w:proofErr w:type="gramEnd"/>
          </w:p>
        </w:tc>
        <w:tc>
          <w:tcPr>
            <w:tcW w:w="3330" w:type="dxa"/>
            <w:gridSpan w:val="2"/>
          </w:tcPr>
          <w:p w14:paraId="55C2FEB4" w14:textId="77777777" w:rsidR="00BC7B3D" w:rsidRDefault="00BC7B3D" w:rsidP="002D47D8">
            <w:pPr>
              <w:pStyle w:val="TAL"/>
            </w:pPr>
            <w:r>
              <w:t>Identification(s) of NF instance(s).</w:t>
            </w:r>
          </w:p>
        </w:tc>
        <w:tc>
          <w:tcPr>
            <w:tcW w:w="1483" w:type="dxa"/>
            <w:gridSpan w:val="2"/>
          </w:tcPr>
          <w:p w14:paraId="34B222E5" w14:textId="77777777" w:rsidR="00BC7B3D" w:rsidRDefault="00BC7B3D" w:rsidP="002D47D8">
            <w:pPr>
              <w:pStyle w:val="TAL"/>
            </w:pPr>
            <w:proofErr w:type="spellStart"/>
            <w:r>
              <w:t>NfLoad</w:t>
            </w:r>
            <w:proofErr w:type="spellEnd"/>
          </w:p>
        </w:tc>
      </w:tr>
      <w:tr w:rsidR="00BC7B3D" w14:paraId="76EFA056" w14:textId="77777777" w:rsidTr="002D47D8">
        <w:trPr>
          <w:gridAfter w:val="1"/>
          <w:wAfter w:w="33" w:type="dxa"/>
          <w:jc w:val="center"/>
        </w:trPr>
        <w:tc>
          <w:tcPr>
            <w:tcW w:w="1531" w:type="dxa"/>
            <w:gridSpan w:val="2"/>
          </w:tcPr>
          <w:p w14:paraId="3DCB4718" w14:textId="77777777" w:rsidR="00BC7B3D" w:rsidRDefault="00BC7B3D" w:rsidP="002D47D8">
            <w:pPr>
              <w:pStyle w:val="TAL"/>
            </w:pPr>
            <w:proofErr w:type="spellStart"/>
            <w:r>
              <w:t>nfSetIds</w:t>
            </w:r>
            <w:proofErr w:type="spellEnd"/>
          </w:p>
        </w:tc>
        <w:tc>
          <w:tcPr>
            <w:tcW w:w="1474" w:type="dxa"/>
            <w:gridSpan w:val="2"/>
          </w:tcPr>
          <w:p w14:paraId="3A733BE9" w14:textId="77777777" w:rsidR="00BC7B3D" w:rsidRDefault="00BC7B3D" w:rsidP="002D47D8">
            <w:pPr>
              <w:pStyle w:val="TAL"/>
            </w:pPr>
            <w:proofErr w:type="gramStart"/>
            <w:r>
              <w:t>array(</w:t>
            </w:r>
            <w:proofErr w:type="spellStart"/>
            <w:proofErr w:type="gramEnd"/>
            <w:r>
              <w:t>NfSetId</w:t>
            </w:r>
            <w:proofErr w:type="spellEnd"/>
            <w:r>
              <w:t>)</w:t>
            </w:r>
          </w:p>
        </w:tc>
        <w:tc>
          <w:tcPr>
            <w:tcW w:w="360" w:type="dxa"/>
            <w:gridSpan w:val="2"/>
          </w:tcPr>
          <w:p w14:paraId="71CE2B77" w14:textId="77777777" w:rsidR="00BC7B3D" w:rsidRDefault="00BC7B3D" w:rsidP="002D47D8">
            <w:pPr>
              <w:pStyle w:val="TAC"/>
            </w:pPr>
            <w:r>
              <w:t>O</w:t>
            </w:r>
          </w:p>
        </w:tc>
        <w:tc>
          <w:tcPr>
            <w:tcW w:w="1170" w:type="dxa"/>
            <w:gridSpan w:val="2"/>
          </w:tcPr>
          <w:p w14:paraId="0D665B8F" w14:textId="77777777" w:rsidR="00BC7B3D" w:rsidRDefault="00BC7B3D" w:rsidP="002D47D8">
            <w:pPr>
              <w:pStyle w:val="TAC"/>
            </w:pPr>
            <w:proofErr w:type="gramStart"/>
            <w:r>
              <w:t>1..N</w:t>
            </w:r>
            <w:proofErr w:type="gramEnd"/>
          </w:p>
        </w:tc>
        <w:tc>
          <w:tcPr>
            <w:tcW w:w="3330" w:type="dxa"/>
            <w:gridSpan w:val="2"/>
          </w:tcPr>
          <w:p w14:paraId="2AD34302" w14:textId="77777777" w:rsidR="00BC7B3D" w:rsidRDefault="00BC7B3D" w:rsidP="002D47D8">
            <w:pPr>
              <w:pStyle w:val="TAL"/>
            </w:pPr>
            <w:r>
              <w:t>Identification(s) of NF instance set(s).</w:t>
            </w:r>
          </w:p>
        </w:tc>
        <w:tc>
          <w:tcPr>
            <w:tcW w:w="1483" w:type="dxa"/>
            <w:gridSpan w:val="2"/>
          </w:tcPr>
          <w:p w14:paraId="05BE7733" w14:textId="77777777" w:rsidR="00BC7B3D" w:rsidRDefault="00BC7B3D" w:rsidP="002D47D8">
            <w:pPr>
              <w:pStyle w:val="TAL"/>
            </w:pPr>
            <w:proofErr w:type="spellStart"/>
            <w:r>
              <w:t>NfLoad</w:t>
            </w:r>
            <w:proofErr w:type="spellEnd"/>
          </w:p>
        </w:tc>
      </w:tr>
      <w:tr w:rsidR="00BC7B3D" w14:paraId="16F466AE" w14:textId="77777777" w:rsidTr="002D47D8">
        <w:trPr>
          <w:gridAfter w:val="1"/>
          <w:wAfter w:w="33" w:type="dxa"/>
          <w:jc w:val="center"/>
        </w:trPr>
        <w:tc>
          <w:tcPr>
            <w:tcW w:w="1531" w:type="dxa"/>
            <w:gridSpan w:val="2"/>
          </w:tcPr>
          <w:p w14:paraId="61E70803" w14:textId="77777777" w:rsidR="00BC7B3D" w:rsidRDefault="00BC7B3D" w:rsidP="002D47D8">
            <w:pPr>
              <w:pStyle w:val="TAL"/>
            </w:pPr>
            <w:proofErr w:type="spellStart"/>
            <w:r>
              <w:t>nfTypes</w:t>
            </w:r>
            <w:proofErr w:type="spellEnd"/>
          </w:p>
        </w:tc>
        <w:tc>
          <w:tcPr>
            <w:tcW w:w="1474" w:type="dxa"/>
            <w:gridSpan w:val="2"/>
          </w:tcPr>
          <w:p w14:paraId="772B5632" w14:textId="77777777" w:rsidR="00BC7B3D" w:rsidRDefault="00BC7B3D" w:rsidP="002D47D8">
            <w:pPr>
              <w:pStyle w:val="TAL"/>
            </w:pPr>
            <w:proofErr w:type="gramStart"/>
            <w:r>
              <w:t>array(</w:t>
            </w:r>
            <w:proofErr w:type="spellStart"/>
            <w:proofErr w:type="gramEnd"/>
            <w:r>
              <w:t>NFType</w:t>
            </w:r>
            <w:proofErr w:type="spellEnd"/>
            <w:r>
              <w:t>)</w:t>
            </w:r>
          </w:p>
        </w:tc>
        <w:tc>
          <w:tcPr>
            <w:tcW w:w="360" w:type="dxa"/>
            <w:gridSpan w:val="2"/>
          </w:tcPr>
          <w:p w14:paraId="5496A6B6" w14:textId="77777777" w:rsidR="00BC7B3D" w:rsidRDefault="00BC7B3D" w:rsidP="002D47D8">
            <w:pPr>
              <w:pStyle w:val="TAC"/>
            </w:pPr>
            <w:r>
              <w:t>O</w:t>
            </w:r>
          </w:p>
        </w:tc>
        <w:tc>
          <w:tcPr>
            <w:tcW w:w="1170" w:type="dxa"/>
            <w:gridSpan w:val="2"/>
          </w:tcPr>
          <w:p w14:paraId="32867959" w14:textId="77777777" w:rsidR="00BC7B3D" w:rsidRDefault="00BC7B3D" w:rsidP="002D47D8">
            <w:pPr>
              <w:pStyle w:val="TAC"/>
            </w:pPr>
            <w:proofErr w:type="gramStart"/>
            <w:r>
              <w:t>1..N</w:t>
            </w:r>
            <w:proofErr w:type="gramEnd"/>
          </w:p>
        </w:tc>
        <w:tc>
          <w:tcPr>
            <w:tcW w:w="3330" w:type="dxa"/>
            <w:gridSpan w:val="2"/>
          </w:tcPr>
          <w:p w14:paraId="6BEA0E04" w14:textId="77777777" w:rsidR="00BC7B3D" w:rsidRDefault="00BC7B3D" w:rsidP="002D47D8">
            <w:pPr>
              <w:pStyle w:val="TAL"/>
            </w:pPr>
            <w:r>
              <w:t>Identification(s) of NF type(s). (NOTE 8)</w:t>
            </w:r>
          </w:p>
        </w:tc>
        <w:tc>
          <w:tcPr>
            <w:tcW w:w="1483" w:type="dxa"/>
            <w:gridSpan w:val="2"/>
          </w:tcPr>
          <w:p w14:paraId="0D28A29F" w14:textId="77777777" w:rsidR="00BC7B3D" w:rsidRDefault="00BC7B3D" w:rsidP="002D47D8">
            <w:pPr>
              <w:pStyle w:val="TAL"/>
            </w:pPr>
            <w:proofErr w:type="spellStart"/>
            <w:r>
              <w:t>NfLoad</w:t>
            </w:r>
            <w:proofErr w:type="spellEnd"/>
          </w:p>
          <w:p w14:paraId="6AF36847" w14:textId="77777777" w:rsidR="00BC7B3D" w:rsidRDefault="00BC7B3D" w:rsidP="002D47D8">
            <w:pPr>
              <w:pStyle w:val="TAL"/>
            </w:pPr>
            <w:proofErr w:type="spellStart"/>
            <w:r>
              <w:t>NsiLoadExt</w:t>
            </w:r>
            <w:proofErr w:type="spellEnd"/>
          </w:p>
        </w:tc>
      </w:tr>
      <w:tr w:rsidR="00BC7B3D" w14:paraId="1ED1048C" w14:textId="77777777" w:rsidTr="002D47D8">
        <w:trPr>
          <w:gridAfter w:val="1"/>
          <w:wAfter w:w="33" w:type="dxa"/>
          <w:jc w:val="center"/>
        </w:trPr>
        <w:tc>
          <w:tcPr>
            <w:tcW w:w="1531" w:type="dxa"/>
            <w:gridSpan w:val="2"/>
          </w:tcPr>
          <w:p w14:paraId="3913D07E" w14:textId="77777777" w:rsidR="00BC7B3D" w:rsidRDefault="00BC7B3D" w:rsidP="002D47D8">
            <w:pPr>
              <w:pStyle w:val="TAL"/>
            </w:pPr>
            <w:proofErr w:type="spellStart"/>
            <w:r>
              <w:lastRenderedPageBreak/>
              <w:t>networkArea</w:t>
            </w:r>
            <w:proofErr w:type="spellEnd"/>
          </w:p>
        </w:tc>
        <w:tc>
          <w:tcPr>
            <w:tcW w:w="1474" w:type="dxa"/>
            <w:gridSpan w:val="2"/>
          </w:tcPr>
          <w:p w14:paraId="48323CDA" w14:textId="77777777" w:rsidR="00BC7B3D" w:rsidRDefault="00BC7B3D" w:rsidP="002D47D8">
            <w:pPr>
              <w:pStyle w:val="TAL"/>
            </w:pPr>
            <w:proofErr w:type="spellStart"/>
            <w:r>
              <w:t>NetworkAreaInfo</w:t>
            </w:r>
            <w:proofErr w:type="spellEnd"/>
          </w:p>
        </w:tc>
        <w:tc>
          <w:tcPr>
            <w:tcW w:w="360" w:type="dxa"/>
            <w:gridSpan w:val="2"/>
          </w:tcPr>
          <w:p w14:paraId="4A55512F" w14:textId="77777777" w:rsidR="00BC7B3D" w:rsidRDefault="00BC7B3D" w:rsidP="002D47D8">
            <w:pPr>
              <w:pStyle w:val="TAC"/>
            </w:pPr>
            <w:r>
              <w:t>C</w:t>
            </w:r>
          </w:p>
        </w:tc>
        <w:tc>
          <w:tcPr>
            <w:tcW w:w="1170" w:type="dxa"/>
            <w:gridSpan w:val="2"/>
          </w:tcPr>
          <w:p w14:paraId="461857AF" w14:textId="77777777" w:rsidR="00BC7B3D" w:rsidRDefault="00BC7B3D" w:rsidP="002D47D8">
            <w:pPr>
              <w:pStyle w:val="TAC"/>
            </w:pPr>
            <w:r>
              <w:t>0..1</w:t>
            </w:r>
          </w:p>
        </w:tc>
        <w:tc>
          <w:tcPr>
            <w:tcW w:w="3330" w:type="dxa"/>
            <w:gridSpan w:val="2"/>
          </w:tcPr>
          <w:p w14:paraId="2EE8A5B9" w14:textId="77777777" w:rsidR="00BC7B3D" w:rsidRDefault="00BC7B3D" w:rsidP="002D47D8">
            <w:pPr>
              <w:pStyle w:val="TAL"/>
            </w:pPr>
            <w:r>
              <w:t>This IE represents the network area where the NF service consumer wants to know the analytics result. (NOTE 2), (NOTE 4)</w:t>
            </w:r>
          </w:p>
        </w:tc>
        <w:tc>
          <w:tcPr>
            <w:tcW w:w="1483" w:type="dxa"/>
            <w:gridSpan w:val="2"/>
          </w:tcPr>
          <w:p w14:paraId="2E2A792F" w14:textId="77777777" w:rsidR="00BC7B3D" w:rsidRDefault="00BC7B3D" w:rsidP="002D47D8">
            <w:pPr>
              <w:pStyle w:val="TAL"/>
            </w:pPr>
            <w:proofErr w:type="spellStart"/>
            <w:r>
              <w:t>UeMobility</w:t>
            </w:r>
            <w:proofErr w:type="spellEnd"/>
            <w:r>
              <w:t xml:space="preserve"> </w:t>
            </w:r>
          </w:p>
          <w:p w14:paraId="2E77C4C9" w14:textId="77777777" w:rsidR="00BC7B3D" w:rsidRDefault="00BC7B3D" w:rsidP="002D47D8">
            <w:pPr>
              <w:pStyle w:val="TAL"/>
            </w:pPr>
            <w:proofErr w:type="spellStart"/>
            <w:r>
              <w:t>UeCommunication</w:t>
            </w:r>
            <w:proofErr w:type="spellEnd"/>
          </w:p>
          <w:p w14:paraId="43C51C26" w14:textId="77777777" w:rsidR="00BC7B3D" w:rsidRDefault="00BC7B3D" w:rsidP="002D47D8">
            <w:pPr>
              <w:pStyle w:val="TAL"/>
            </w:pPr>
            <w:proofErr w:type="spellStart"/>
            <w:r>
              <w:t>NetworkPerformance</w:t>
            </w:r>
            <w:proofErr w:type="spellEnd"/>
          </w:p>
          <w:p w14:paraId="7BD5C26E" w14:textId="77777777" w:rsidR="00BC7B3D" w:rsidRDefault="00BC7B3D" w:rsidP="002D47D8">
            <w:pPr>
              <w:pStyle w:val="TAL"/>
            </w:pPr>
            <w:proofErr w:type="spellStart"/>
            <w:r>
              <w:t>QoSSustainability</w:t>
            </w:r>
            <w:proofErr w:type="spellEnd"/>
          </w:p>
          <w:p w14:paraId="5290F3FD" w14:textId="77777777" w:rsidR="00BC7B3D" w:rsidRDefault="00BC7B3D" w:rsidP="002D47D8">
            <w:pPr>
              <w:pStyle w:val="TAL"/>
            </w:pPr>
            <w:proofErr w:type="spellStart"/>
            <w:r>
              <w:t>ServiceExperience</w:t>
            </w:r>
            <w:proofErr w:type="spellEnd"/>
          </w:p>
          <w:p w14:paraId="1DED1ED5" w14:textId="77777777" w:rsidR="00BC7B3D" w:rsidRDefault="00BC7B3D" w:rsidP="002D47D8">
            <w:pPr>
              <w:pStyle w:val="TAL"/>
            </w:pPr>
            <w:proofErr w:type="spellStart"/>
            <w:r>
              <w:t>UserDataCongestion</w:t>
            </w:r>
            <w:proofErr w:type="spellEnd"/>
          </w:p>
          <w:p w14:paraId="2CC496C4" w14:textId="77777777" w:rsidR="00BC7B3D" w:rsidRDefault="00BC7B3D" w:rsidP="002D47D8">
            <w:pPr>
              <w:pStyle w:val="TAL"/>
            </w:pPr>
            <w:proofErr w:type="spellStart"/>
            <w:r>
              <w:t>AbnormalBehaviour</w:t>
            </w:r>
            <w:proofErr w:type="spellEnd"/>
            <w:r>
              <w:t xml:space="preserve"> </w:t>
            </w:r>
          </w:p>
          <w:p w14:paraId="0CD89853" w14:textId="77777777" w:rsidR="00BC7B3D" w:rsidRDefault="00BC7B3D" w:rsidP="002D47D8">
            <w:pPr>
              <w:pStyle w:val="TAL"/>
            </w:pPr>
            <w:proofErr w:type="spellStart"/>
            <w:r>
              <w:t>NsiLoadExt</w:t>
            </w:r>
            <w:proofErr w:type="spellEnd"/>
          </w:p>
          <w:p w14:paraId="6C5867B0" w14:textId="77777777" w:rsidR="00BC7B3D" w:rsidRDefault="00BC7B3D" w:rsidP="002D47D8">
            <w:pPr>
              <w:pStyle w:val="TAL"/>
            </w:pPr>
            <w:proofErr w:type="spellStart"/>
            <w:r>
              <w:t>NfLoadExt</w:t>
            </w:r>
            <w:proofErr w:type="spellEnd"/>
          </w:p>
          <w:p w14:paraId="168ECC57" w14:textId="77777777" w:rsidR="00BC7B3D" w:rsidRDefault="00BC7B3D" w:rsidP="002D47D8">
            <w:pPr>
              <w:pStyle w:val="TAL"/>
            </w:pPr>
            <w:r>
              <w:t>Dispersion</w:t>
            </w:r>
          </w:p>
          <w:p w14:paraId="7F41F3C1" w14:textId="77777777" w:rsidR="00BC7B3D" w:rsidRDefault="00BC7B3D" w:rsidP="002D47D8">
            <w:pPr>
              <w:pStyle w:val="TAL"/>
            </w:pPr>
            <w:proofErr w:type="spellStart"/>
            <w:r>
              <w:t>RedundantTransmissionExp</w:t>
            </w:r>
            <w:proofErr w:type="spellEnd"/>
          </w:p>
          <w:p w14:paraId="20311E43" w14:textId="77777777" w:rsidR="00BC7B3D" w:rsidRDefault="00BC7B3D" w:rsidP="002D47D8">
            <w:pPr>
              <w:pStyle w:val="TAL"/>
            </w:pPr>
            <w:proofErr w:type="spellStart"/>
            <w:r>
              <w:t>WlanPerformance</w:t>
            </w:r>
            <w:proofErr w:type="spellEnd"/>
          </w:p>
          <w:p w14:paraId="1762C097" w14:textId="77777777" w:rsidR="00BC7B3D" w:rsidRDefault="00BC7B3D" w:rsidP="002D47D8">
            <w:pPr>
              <w:pStyle w:val="TAL"/>
            </w:pPr>
            <w:proofErr w:type="spellStart"/>
            <w:r>
              <w:rPr>
                <w:rFonts w:hint="eastAsia"/>
                <w:lang w:eastAsia="zh-CN"/>
              </w:rPr>
              <w:t>Dn</w:t>
            </w:r>
            <w:r>
              <w:t>Performance</w:t>
            </w:r>
            <w:proofErr w:type="spellEnd"/>
          </w:p>
          <w:p w14:paraId="428328F0" w14:textId="77777777" w:rsidR="00BC7B3D" w:rsidRDefault="00BC7B3D" w:rsidP="002D47D8">
            <w:pPr>
              <w:pStyle w:val="TAL"/>
            </w:pPr>
            <w:proofErr w:type="spellStart"/>
            <w:r>
              <w:t>PduSesTraffic</w:t>
            </w:r>
            <w:proofErr w:type="spellEnd"/>
          </w:p>
          <w:p w14:paraId="3CC64EFD" w14:textId="77777777" w:rsidR="00BC7B3D" w:rsidRDefault="00BC7B3D" w:rsidP="002D47D8">
            <w:pPr>
              <w:pStyle w:val="TAL"/>
            </w:pPr>
            <w:r>
              <w:rPr>
                <w:lang w:eastAsia="zh-CN"/>
              </w:rPr>
              <w:t>E2eDataVolTransTime</w:t>
            </w:r>
          </w:p>
        </w:tc>
      </w:tr>
      <w:tr w:rsidR="00BC7B3D" w14:paraId="1101B120" w14:textId="77777777" w:rsidTr="002D47D8">
        <w:trPr>
          <w:gridAfter w:val="1"/>
          <w:wAfter w:w="33" w:type="dxa"/>
          <w:jc w:val="center"/>
        </w:trPr>
        <w:tc>
          <w:tcPr>
            <w:tcW w:w="1531" w:type="dxa"/>
            <w:gridSpan w:val="2"/>
          </w:tcPr>
          <w:p w14:paraId="53A83105" w14:textId="77777777" w:rsidR="00BC7B3D" w:rsidRDefault="00BC7B3D" w:rsidP="002D47D8">
            <w:pPr>
              <w:pStyle w:val="TAL"/>
            </w:pPr>
            <w:proofErr w:type="spellStart"/>
            <w:r>
              <w:t>visitedAreas</w:t>
            </w:r>
            <w:proofErr w:type="spellEnd"/>
          </w:p>
        </w:tc>
        <w:tc>
          <w:tcPr>
            <w:tcW w:w="1474" w:type="dxa"/>
            <w:gridSpan w:val="2"/>
          </w:tcPr>
          <w:p w14:paraId="766D7590" w14:textId="77777777" w:rsidR="00BC7B3D" w:rsidRDefault="00BC7B3D" w:rsidP="002D47D8">
            <w:pPr>
              <w:pStyle w:val="TAL"/>
            </w:pPr>
            <w:proofErr w:type="gramStart"/>
            <w:r>
              <w:t>array(</w:t>
            </w:r>
            <w:proofErr w:type="spellStart"/>
            <w:proofErr w:type="gramEnd"/>
            <w:r>
              <w:t>NetworkAreaInfo</w:t>
            </w:r>
            <w:proofErr w:type="spellEnd"/>
            <w:r>
              <w:t>)</w:t>
            </w:r>
          </w:p>
        </w:tc>
        <w:tc>
          <w:tcPr>
            <w:tcW w:w="360" w:type="dxa"/>
            <w:gridSpan w:val="2"/>
          </w:tcPr>
          <w:p w14:paraId="604412F7" w14:textId="77777777" w:rsidR="00BC7B3D" w:rsidRDefault="00BC7B3D" w:rsidP="002D47D8">
            <w:pPr>
              <w:pStyle w:val="TAC"/>
            </w:pPr>
            <w:r>
              <w:rPr>
                <w:lang w:eastAsia="zh-CN"/>
              </w:rPr>
              <w:t>O</w:t>
            </w:r>
          </w:p>
        </w:tc>
        <w:tc>
          <w:tcPr>
            <w:tcW w:w="1170" w:type="dxa"/>
            <w:gridSpan w:val="2"/>
          </w:tcPr>
          <w:p w14:paraId="2E987F19" w14:textId="77777777" w:rsidR="00BC7B3D" w:rsidRDefault="00BC7B3D" w:rsidP="002D47D8">
            <w:pPr>
              <w:pStyle w:val="TAC"/>
            </w:pPr>
            <w:proofErr w:type="gramStart"/>
            <w:r>
              <w:rPr>
                <w:rFonts w:hint="eastAsia"/>
                <w:lang w:eastAsia="zh-CN"/>
              </w:rPr>
              <w:t>1..N</w:t>
            </w:r>
            <w:proofErr w:type="gramEnd"/>
          </w:p>
        </w:tc>
        <w:tc>
          <w:tcPr>
            <w:tcW w:w="3330" w:type="dxa"/>
            <w:gridSpan w:val="2"/>
          </w:tcPr>
          <w:p w14:paraId="2B50B51B" w14:textId="77777777" w:rsidR="00BC7B3D" w:rsidRDefault="00BC7B3D" w:rsidP="002D47D8">
            <w:pPr>
              <w:pStyle w:val="TAL"/>
            </w:pPr>
            <w:r>
              <w:t>Identification(s) of network area(s) which the UEs had previously been in at least one of the Visited Area(s) of Interest. (NOTE 9)</w:t>
            </w:r>
          </w:p>
        </w:tc>
        <w:tc>
          <w:tcPr>
            <w:tcW w:w="1483" w:type="dxa"/>
            <w:gridSpan w:val="2"/>
          </w:tcPr>
          <w:p w14:paraId="52408A2D" w14:textId="77777777" w:rsidR="00BC7B3D" w:rsidRDefault="00BC7B3D" w:rsidP="002D47D8">
            <w:pPr>
              <w:pStyle w:val="TAL"/>
            </w:pPr>
            <w:proofErr w:type="spellStart"/>
            <w:r>
              <w:t>UeMobilityExt</w:t>
            </w:r>
            <w:proofErr w:type="spellEnd"/>
          </w:p>
        </w:tc>
      </w:tr>
      <w:tr w:rsidR="00BC7B3D" w14:paraId="66FB68CA" w14:textId="77777777" w:rsidTr="002D47D8">
        <w:trPr>
          <w:gridAfter w:val="1"/>
          <w:wAfter w:w="33" w:type="dxa"/>
          <w:jc w:val="center"/>
        </w:trPr>
        <w:tc>
          <w:tcPr>
            <w:tcW w:w="1531" w:type="dxa"/>
            <w:gridSpan w:val="2"/>
          </w:tcPr>
          <w:p w14:paraId="08F4C4C3" w14:textId="77777777" w:rsidR="00BC7B3D" w:rsidRDefault="00BC7B3D" w:rsidP="002D47D8">
            <w:pPr>
              <w:pStyle w:val="TAL"/>
            </w:pPr>
            <w:proofErr w:type="spellStart"/>
            <w:r>
              <w:rPr>
                <w:rFonts w:hint="eastAsia"/>
              </w:rPr>
              <w:t>m</w:t>
            </w:r>
            <w:r>
              <w:t>axTopAppUlNbr</w:t>
            </w:r>
            <w:proofErr w:type="spellEnd"/>
          </w:p>
        </w:tc>
        <w:tc>
          <w:tcPr>
            <w:tcW w:w="1474" w:type="dxa"/>
            <w:gridSpan w:val="2"/>
          </w:tcPr>
          <w:p w14:paraId="312D1FCB" w14:textId="77777777" w:rsidR="00BC7B3D" w:rsidRDefault="00BC7B3D" w:rsidP="002D47D8">
            <w:pPr>
              <w:pStyle w:val="TAL"/>
            </w:pPr>
            <w:proofErr w:type="spellStart"/>
            <w:r>
              <w:t>Uinteger</w:t>
            </w:r>
            <w:proofErr w:type="spellEnd"/>
          </w:p>
        </w:tc>
        <w:tc>
          <w:tcPr>
            <w:tcW w:w="360" w:type="dxa"/>
            <w:gridSpan w:val="2"/>
          </w:tcPr>
          <w:p w14:paraId="2B297601" w14:textId="77777777" w:rsidR="00BC7B3D" w:rsidRDefault="00BC7B3D" w:rsidP="002D47D8">
            <w:pPr>
              <w:pStyle w:val="TAC"/>
            </w:pPr>
            <w:r>
              <w:t>O</w:t>
            </w:r>
          </w:p>
        </w:tc>
        <w:tc>
          <w:tcPr>
            <w:tcW w:w="1170" w:type="dxa"/>
            <w:gridSpan w:val="2"/>
          </w:tcPr>
          <w:p w14:paraId="70A0D43C" w14:textId="77777777" w:rsidR="00BC7B3D" w:rsidRDefault="00BC7B3D" w:rsidP="002D47D8">
            <w:pPr>
              <w:pStyle w:val="TAC"/>
            </w:pPr>
            <w:r>
              <w:t>0..1</w:t>
            </w:r>
          </w:p>
        </w:tc>
        <w:tc>
          <w:tcPr>
            <w:tcW w:w="3330" w:type="dxa"/>
            <w:gridSpan w:val="2"/>
          </w:tcPr>
          <w:p w14:paraId="64FAF3C3" w14:textId="77777777" w:rsidR="00BC7B3D" w:rsidRDefault="00BC7B3D" w:rsidP="002D47D8">
            <w:pPr>
              <w:pStyle w:val="TAL"/>
            </w:pPr>
            <w:r>
              <w:rPr>
                <w:rFonts w:hint="eastAsia"/>
              </w:rPr>
              <w:t>I</w:t>
            </w:r>
            <w:r>
              <w:t xml:space="preserve">ndicates the requested maximum number of top applications that contribute the most to the traffic in Uplink direction. </w:t>
            </w:r>
          </w:p>
          <w:p w14:paraId="0A666453" w14:textId="77777777" w:rsidR="00BC7B3D" w:rsidRDefault="00BC7B3D" w:rsidP="002D47D8">
            <w:pPr>
              <w:pStyle w:val="TAL"/>
              <w:rPr>
                <w:rFonts w:cs="Arial"/>
                <w:szCs w:val="18"/>
                <w:lang w:eastAsia="zh-CN"/>
              </w:rPr>
            </w:pPr>
            <w:r>
              <w:rPr>
                <w:rFonts w:cs="Arial"/>
                <w:szCs w:val="18"/>
                <w:lang w:eastAsia="zh-CN"/>
              </w:rPr>
              <w:t>Minimum = 1.</w:t>
            </w:r>
          </w:p>
          <w:p w14:paraId="15236785" w14:textId="77777777" w:rsidR="00BC7B3D" w:rsidRDefault="00BC7B3D" w:rsidP="002D47D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3" w:type="dxa"/>
            <w:gridSpan w:val="2"/>
          </w:tcPr>
          <w:p w14:paraId="0A4728F8" w14:textId="77777777" w:rsidR="00BC7B3D" w:rsidRDefault="00BC7B3D" w:rsidP="002D47D8">
            <w:pPr>
              <w:pStyle w:val="TAL"/>
            </w:pPr>
            <w:proofErr w:type="spellStart"/>
            <w:r>
              <w:t>UserDataCongestionExt</w:t>
            </w:r>
            <w:proofErr w:type="spellEnd"/>
          </w:p>
        </w:tc>
      </w:tr>
      <w:tr w:rsidR="00BC7B3D" w14:paraId="16453851" w14:textId="77777777" w:rsidTr="002D47D8">
        <w:trPr>
          <w:gridAfter w:val="1"/>
          <w:wAfter w:w="33" w:type="dxa"/>
          <w:jc w:val="center"/>
        </w:trPr>
        <w:tc>
          <w:tcPr>
            <w:tcW w:w="1531" w:type="dxa"/>
            <w:gridSpan w:val="2"/>
          </w:tcPr>
          <w:p w14:paraId="55EFFE26" w14:textId="77777777" w:rsidR="00BC7B3D" w:rsidRDefault="00BC7B3D" w:rsidP="002D47D8">
            <w:pPr>
              <w:pStyle w:val="TAL"/>
            </w:pPr>
            <w:proofErr w:type="spellStart"/>
            <w:r>
              <w:rPr>
                <w:rFonts w:hint="eastAsia"/>
              </w:rPr>
              <w:t>m</w:t>
            </w:r>
            <w:r>
              <w:t>axTopAppDlNbr</w:t>
            </w:r>
            <w:proofErr w:type="spellEnd"/>
          </w:p>
        </w:tc>
        <w:tc>
          <w:tcPr>
            <w:tcW w:w="1474" w:type="dxa"/>
            <w:gridSpan w:val="2"/>
          </w:tcPr>
          <w:p w14:paraId="72F5DFCD" w14:textId="77777777" w:rsidR="00BC7B3D" w:rsidRDefault="00BC7B3D" w:rsidP="002D47D8">
            <w:pPr>
              <w:pStyle w:val="TAL"/>
            </w:pPr>
            <w:proofErr w:type="spellStart"/>
            <w:r>
              <w:t>Uinteger</w:t>
            </w:r>
            <w:proofErr w:type="spellEnd"/>
          </w:p>
        </w:tc>
        <w:tc>
          <w:tcPr>
            <w:tcW w:w="360" w:type="dxa"/>
            <w:gridSpan w:val="2"/>
          </w:tcPr>
          <w:p w14:paraId="5D97C02B" w14:textId="77777777" w:rsidR="00BC7B3D" w:rsidRDefault="00BC7B3D" w:rsidP="002D47D8">
            <w:pPr>
              <w:pStyle w:val="TAC"/>
            </w:pPr>
            <w:r>
              <w:t>O</w:t>
            </w:r>
          </w:p>
        </w:tc>
        <w:tc>
          <w:tcPr>
            <w:tcW w:w="1170" w:type="dxa"/>
            <w:gridSpan w:val="2"/>
          </w:tcPr>
          <w:p w14:paraId="21B425D6" w14:textId="77777777" w:rsidR="00BC7B3D" w:rsidRDefault="00BC7B3D" w:rsidP="002D47D8">
            <w:pPr>
              <w:pStyle w:val="TAC"/>
            </w:pPr>
            <w:r>
              <w:t>0..1</w:t>
            </w:r>
          </w:p>
        </w:tc>
        <w:tc>
          <w:tcPr>
            <w:tcW w:w="3330" w:type="dxa"/>
            <w:gridSpan w:val="2"/>
          </w:tcPr>
          <w:p w14:paraId="171C5205" w14:textId="77777777" w:rsidR="00BC7B3D" w:rsidRDefault="00BC7B3D" w:rsidP="002D47D8">
            <w:pPr>
              <w:pStyle w:val="TAL"/>
            </w:pPr>
            <w:r>
              <w:rPr>
                <w:rFonts w:hint="eastAsia"/>
              </w:rPr>
              <w:t>I</w:t>
            </w:r>
            <w:r>
              <w:t xml:space="preserve">ndicates the requested maximum number of top applications that contribute the most to the traffic in Downlink direction. </w:t>
            </w:r>
          </w:p>
          <w:p w14:paraId="34834409" w14:textId="77777777" w:rsidR="00BC7B3D" w:rsidRDefault="00BC7B3D" w:rsidP="002D47D8">
            <w:pPr>
              <w:pStyle w:val="TAL"/>
              <w:rPr>
                <w:rFonts w:cs="Arial"/>
                <w:szCs w:val="18"/>
                <w:lang w:eastAsia="zh-CN"/>
              </w:rPr>
            </w:pPr>
            <w:r>
              <w:rPr>
                <w:rFonts w:cs="Arial"/>
                <w:szCs w:val="18"/>
                <w:lang w:eastAsia="zh-CN"/>
              </w:rPr>
              <w:t>Minimum = 1.</w:t>
            </w:r>
          </w:p>
          <w:p w14:paraId="2AD5EC48" w14:textId="77777777" w:rsidR="00BC7B3D" w:rsidRDefault="00BC7B3D" w:rsidP="002D47D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3" w:type="dxa"/>
            <w:gridSpan w:val="2"/>
          </w:tcPr>
          <w:p w14:paraId="6BD645EB" w14:textId="77777777" w:rsidR="00BC7B3D" w:rsidRDefault="00BC7B3D" w:rsidP="002D47D8">
            <w:pPr>
              <w:pStyle w:val="TAL"/>
            </w:pPr>
            <w:proofErr w:type="spellStart"/>
            <w:r>
              <w:t>UserDataCongestionExt</w:t>
            </w:r>
            <w:proofErr w:type="spellEnd"/>
          </w:p>
        </w:tc>
      </w:tr>
      <w:tr w:rsidR="00BC7B3D" w14:paraId="2BBF846B" w14:textId="77777777" w:rsidTr="002D47D8">
        <w:trPr>
          <w:gridAfter w:val="1"/>
          <w:wAfter w:w="33" w:type="dxa"/>
          <w:jc w:val="center"/>
        </w:trPr>
        <w:tc>
          <w:tcPr>
            <w:tcW w:w="1531" w:type="dxa"/>
            <w:gridSpan w:val="2"/>
          </w:tcPr>
          <w:p w14:paraId="788E3D49" w14:textId="77777777" w:rsidR="00BC7B3D" w:rsidRDefault="00BC7B3D" w:rsidP="002D47D8">
            <w:pPr>
              <w:pStyle w:val="TAL"/>
            </w:pPr>
            <w:proofErr w:type="spellStart"/>
            <w:r>
              <w:t>nsiIdInfos</w:t>
            </w:r>
            <w:proofErr w:type="spellEnd"/>
          </w:p>
        </w:tc>
        <w:tc>
          <w:tcPr>
            <w:tcW w:w="1474" w:type="dxa"/>
            <w:gridSpan w:val="2"/>
          </w:tcPr>
          <w:p w14:paraId="03D20CC3" w14:textId="77777777" w:rsidR="00BC7B3D" w:rsidRDefault="00BC7B3D" w:rsidP="002D47D8">
            <w:pPr>
              <w:pStyle w:val="TAL"/>
            </w:pPr>
            <w:proofErr w:type="gramStart"/>
            <w:r>
              <w:t>array(</w:t>
            </w:r>
            <w:proofErr w:type="spellStart"/>
            <w:proofErr w:type="gramEnd"/>
            <w:r>
              <w:t>NsiIdInfo</w:t>
            </w:r>
            <w:proofErr w:type="spellEnd"/>
            <w:r>
              <w:t>)</w:t>
            </w:r>
          </w:p>
        </w:tc>
        <w:tc>
          <w:tcPr>
            <w:tcW w:w="360" w:type="dxa"/>
            <w:gridSpan w:val="2"/>
          </w:tcPr>
          <w:p w14:paraId="2C405667" w14:textId="77777777" w:rsidR="00BC7B3D" w:rsidRDefault="00BC7B3D" w:rsidP="002D47D8">
            <w:pPr>
              <w:pStyle w:val="TAC"/>
            </w:pPr>
            <w:r>
              <w:t>O</w:t>
            </w:r>
          </w:p>
        </w:tc>
        <w:tc>
          <w:tcPr>
            <w:tcW w:w="1170" w:type="dxa"/>
            <w:gridSpan w:val="2"/>
          </w:tcPr>
          <w:p w14:paraId="3B3F84C9" w14:textId="77777777" w:rsidR="00BC7B3D" w:rsidRDefault="00BC7B3D" w:rsidP="002D47D8">
            <w:pPr>
              <w:pStyle w:val="TAC"/>
            </w:pPr>
            <w:proofErr w:type="gramStart"/>
            <w:r>
              <w:t>1..N</w:t>
            </w:r>
            <w:proofErr w:type="gramEnd"/>
          </w:p>
        </w:tc>
        <w:tc>
          <w:tcPr>
            <w:tcW w:w="3330" w:type="dxa"/>
            <w:gridSpan w:val="2"/>
          </w:tcPr>
          <w:p w14:paraId="0ED5E4EB" w14:textId="77777777" w:rsidR="00BC7B3D" w:rsidRDefault="00BC7B3D" w:rsidP="002D47D8">
            <w:pPr>
              <w:pStyle w:val="TAL"/>
            </w:pPr>
            <w:r>
              <w:t>Each element identifies the S-NSSAI and the optionally associated network slice instance(s).</w:t>
            </w:r>
          </w:p>
          <w:p w14:paraId="3EBBD34D" w14:textId="77777777" w:rsidR="00BC7B3D" w:rsidRDefault="00BC7B3D" w:rsidP="002D47D8">
            <w:pPr>
              <w:pStyle w:val="TAL"/>
              <w:rPr>
                <w:rFonts w:eastAsia="Batang"/>
              </w:rPr>
            </w:pPr>
            <w:r>
              <w:rPr>
                <w:rFonts w:eastAsia="Batang"/>
              </w:rPr>
              <w:t xml:space="preserve">May be included when </w:t>
            </w:r>
            <w:proofErr w:type="gramStart"/>
            <w:r>
              <w:rPr>
                <w:rFonts w:eastAsia="Batang"/>
              </w:rPr>
              <w:t>the  event</w:t>
            </w:r>
            <w:proofErr w:type="gramEnd"/>
            <w:r>
              <w:rPr>
                <w:rFonts w:eastAsia="Batang"/>
              </w:rPr>
              <w:t>-id is "</w:t>
            </w:r>
            <w:r>
              <w:rPr>
                <w:lang w:eastAsia="zh-CN"/>
              </w:rPr>
              <w:t>NSI_LOAD_LEVEL"</w:t>
            </w:r>
            <w:r>
              <w:rPr>
                <w:rFonts w:eastAsia="Batang"/>
              </w:rPr>
              <w:t>,</w:t>
            </w:r>
          </w:p>
          <w:p w14:paraId="46A61933" w14:textId="77777777" w:rsidR="00BC7B3D" w:rsidRDefault="00BC7B3D" w:rsidP="002D47D8">
            <w:pPr>
              <w:pStyle w:val="TAL"/>
              <w:rPr>
                <w:rFonts w:eastAsia="Batang"/>
              </w:rPr>
            </w:pPr>
            <w:r>
              <w:t>"SERVICE_EXPERIENCE" or "DN_PERFORMANCE"</w:t>
            </w:r>
            <w:r>
              <w:rPr>
                <w:rFonts w:eastAsia="Batang"/>
              </w:rPr>
              <w:t>.</w:t>
            </w:r>
          </w:p>
          <w:p w14:paraId="6D218667" w14:textId="77777777" w:rsidR="00BC7B3D" w:rsidRDefault="00BC7B3D" w:rsidP="002D47D8">
            <w:pPr>
              <w:pStyle w:val="TAL"/>
            </w:pPr>
            <w:r>
              <w:rPr>
                <w:rFonts w:eastAsia="Batang"/>
              </w:rPr>
              <w:t>(NOTE 1)</w:t>
            </w:r>
          </w:p>
        </w:tc>
        <w:tc>
          <w:tcPr>
            <w:tcW w:w="1483" w:type="dxa"/>
            <w:gridSpan w:val="2"/>
          </w:tcPr>
          <w:p w14:paraId="3A2E0532" w14:textId="77777777" w:rsidR="00BC7B3D" w:rsidRDefault="00BC7B3D" w:rsidP="002D47D8">
            <w:pPr>
              <w:pStyle w:val="TAL"/>
            </w:pPr>
            <w:proofErr w:type="spellStart"/>
            <w:r>
              <w:t>ServiceExperience</w:t>
            </w:r>
            <w:proofErr w:type="spellEnd"/>
          </w:p>
          <w:p w14:paraId="128A18AC" w14:textId="77777777" w:rsidR="00BC7B3D" w:rsidRDefault="00BC7B3D" w:rsidP="002D47D8">
            <w:pPr>
              <w:pStyle w:val="TAL"/>
            </w:pPr>
            <w:proofErr w:type="spellStart"/>
            <w:r>
              <w:rPr>
                <w:lang w:eastAsia="zh-CN"/>
              </w:rPr>
              <w:t>NsiLoad</w:t>
            </w:r>
            <w:proofErr w:type="spellEnd"/>
          </w:p>
          <w:p w14:paraId="56E1393A" w14:textId="77777777" w:rsidR="00BC7B3D" w:rsidRDefault="00BC7B3D" w:rsidP="002D47D8">
            <w:pPr>
              <w:pStyle w:val="TAL"/>
              <w:rPr>
                <w:lang w:eastAsia="zh-CN"/>
              </w:rPr>
            </w:pPr>
            <w:proofErr w:type="spellStart"/>
            <w:r>
              <w:rPr>
                <w:rFonts w:hint="eastAsia"/>
                <w:lang w:eastAsia="zh-CN"/>
              </w:rPr>
              <w:t>Dn</w:t>
            </w:r>
            <w:r>
              <w:t>Performance</w:t>
            </w:r>
            <w:proofErr w:type="spellEnd"/>
          </w:p>
          <w:p w14:paraId="195D4F7F" w14:textId="77777777" w:rsidR="00BC7B3D" w:rsidRDefault="00BC7B3D" w:rsidP="002D47D8">
            <w:pPr>
              <w:pStyle w:val="TAL"/>
            </w:pPr>
          </w:p>
        </w:tc>
      </w:tr>
      <w:tr w:rsidR="00BC7B3D" w14:paraId="4D64941C" w14:textId="77777777" w:rsidTr="002D47D8">
        <w:trPr>
          <w:gridAfter w:val="1"/>
          <w:wAfter w:w="33" w:type="dxa"/>
          <w:jc w:val="center"/>
        </w:trPr>
        <w:tc>
          <w:tcPr>
            <w:tcW w:w="1531" w:type="dxa"/>
            <w:gridSpan w:val="2"/>
          </w:tcPr>
          <w:p w14:paraId="6D47C912" w14:textId="77777777" w:rsidR="00BC7B3D" w:rsidRDefault="00BC7B3D" w:rsidP="002D47D8">
            <w:pPr>
              <w:pStyle w:val="TAL"/>
            </w:pPr>
            <w:proofErr w:type="spellStart"/>
            <w:r>
              <w:rPr>
                <w:rFonts w:hint="eastAsia"/>
                <w:lang w:eastAsia="zh-CN"/>
              </w:rPr>
              <w:t>n</w:t>
            </w:r>
            <w:r>
              <w:t>wPerfReqs</w:t>
            </w:r>
            <w:proofErr w:type="spellEnd"/>
          </w:p>
        </w:tc>
        <w:tc>
          <w:tcPr>
            <w:tcW w:w="1474" w:type="dxa"/>
            <w:gridSpan w:val="2"/>
          </w:tcPr>
          <w:p w14:paraId="75F9AD53" w14:textId="77777777" w:rsidR="00BC7B3D" w:rsidRDefault="00BC7B3D" w:rsidP="002D47D8">
            <w:pPr>
              <w:pStyle w:val="TAL"/>
            </w:pPr>
            <w:proofErr w:type="gramStart"/>
            <w:r>
              <w:t>array(</w:t>
            </w:r>
            <w:proofErr w:type="spellStart"/>
            <w:proofErr w:type="gramEnd"/>
            <w:r>
              <w:t>NetworkPerfReq</w:t>
            </w:r>
            <w:proofErr w:type="spellEnd"/>
            <w:r>
              <w:t>)</w:t>
            </w:r>
          </w:p>
        </w:tc>
        <w:tc>
          <w:tcPr>
            <w:tcW w:w="360" w:type="dxa"/>
            <w:gridSpan w:val="2"/>
          </w:tcPr>
          <w:p w14:paraId="067B37AD" w14:textId="77777777" w:rsidR="00BC7B3D" w:rsidRDefault="00BC7B3D" w:rsidP="002D47D8">
            <w:pPr>
              <w:pStyle w:val="TAC"/>
            </w:pPr>
            <w:r>
              <w:rPr>
                <w:rFonts w:cs="Arial"/>
                <w:szCs w:val="18"/>
                <w:lang w:eastAsia="zh-CN"/>
              </w:rPr>
              <w:t>O</w:t>
            </w:r>
          </w:p>
        </w:tc>
        <w:tc>
          <w:tcPr>
            <w:tcW w:w="1170" w:type="dxa"/>
            <w:gridSpan w:val="2"/>
          </w:tcPr>
          <w:p w14:paraId="40139854" w14:textId="77777777" w:rsidR="00BC7B3D" w:rsidRDefault="00BC7B3D" w:rsidP="002D47D8">
            <w:pPr>
              <w:pStyle w:val="TAC"/>
            </w:pPr>
            <w:proofErr w:type="gramStart"/>
            <w:r>
              <w:t>1..N</w:t>
            </w:r>
            <w:proofErr w:type="gramEnd"/>
          </w:p>
        </w:tc>
        <w:tc>
          <w:tcPr>
            <w:tcW w:w="3330" w:type="dxa"/>
            <w:gridSpan w:val="2"/>
          </w:tcPr>
          <w:p w14:paraId="4AC795FF" w14:textId="77777777" w:rsidR="00BC7B3D" w:rsidRDefault="00BC7B3D" w:rsidP="002D47D8">
            <w:pPr>
              <w:pStyle w:val="TAL"/>
            </w:pPr>
            <w:r>
              <w:t>Represents the network performance requirements. This attribute may be included when the event-id is "NETWORK_PERFORMANCE".</w:t>
            </w:r>
          </w:p>
        </w:tc>
        <w:tc>
          <w:tcPr>
            <w:tcW w:w="1483" w:type="dxa"/>
            <w:gridSpan w:val="2"/>
          </w:tcPr>
          <w:p w14:paraId="65D23C6A" w14:textId="77777777" w:rsidR="00BC7B3D" w:rsidRDefault="00BC7B3D" w:rsidP="002D47D8">
            <w:pPr>
              <w:pStyle w:val="TAL"/>
            </w:pPr>
            <w:proofErr w:type="spellStart"/>
            <w:r>
              <w:t>NetworkPerformanceExt_eNA</w:t>
            </w:r>
            <w:proofErr w:type="spellEnd"/>
          </w:p>
        </w:tc>
      </w:tr>
      <w:tr w:rsidR="00BC7B3D" w14:paraId="20F29ABB" w14:textId="77777777" w:rsidTr="002D47D8">
        <w:trPr>
          <w:gridAfter w:val="1"/>
          <w:wAfter w:w="33" w:type="dxa"/>
          <w:jc w:val="center"/>
        </w:trPr>
        <w:tc>
          <w:tcPr>
            <w:tcW w:w="1531" w:type="dxa"/>
            <w:gridSpan w:val="2"/>
          </w:tcPr>
          <w:p w14:paraId="2692DBB4" w14:textId="77777777" w:rsidR="00BC7B3D" w:rsidRDefault="00BC7B3D" w:rsidP="002D47D8">
            <w:pPr>
              <w:pStyle w:val="TAL"/>
            </w:pPr>
            <w:proofErr w:type="spellStart"/>
            <w:r>
              <w:t>nwPerfTypes</w:t>
            </w:r>
            <w:proofErr w:type="spellEnd"/>
          </w:p>
        </w:tc>
        <w:tc>
          <w:tcPr>
            <w:tcW w:w="1474" w:type="dxa"/>
            <w:gridSpan w:val="2"/>
          </w:tcPr>
          <w:p w14:paraId="6B034096" w14:textId="77777777" w:rsidR="00BC7B3D" w:rsidRDefault="00BC7B3D" w:rsidP="002D47D8">
            <w:pPr>
              <w:pStyle w:val="TAL"/>
            </w:pPr>
            <w:proofErr w:type="gramStart"/>
            <w:r>
              <w:t>array(</w:t>
            </w:r>
            <w:proofErr w:type="spellStart"/>
            <w:proofErr w:type="gramEnd"/>
            <w:r>
              <w:t>NetworkPerfType</w:t>
            </w:r>
            <w:proofErr w:type="spellEnd"/>
            <w:r>
              <w:t>)</w:t>
            </w:r>
          </w:p>
        </w:tc>
        <w:tc>
          <w:tcPr>
            <w:tcW w:w="360" w:type="dxa"/>
            <w:gridSpan w:val="2"/>
          </w:tcPr>
          <w:p w14:paraId="76D19D2B" w14:textId="77777777" w:rsidR="00BC7B3D" w:rsidRDefault="00BC7B3D" w:rsidP="002D47D8">
            <w:pPr>
              <w:pStyle w:val="TAC"/>
            </w:pPr>
            <w:r>
              <w:t>C</w:t>
            </w:r>
          </w:p>
        </w:tc>
        <w:tc>
          <w:tcPr>
            <w:tcW w:w="1170" w:type="dxa"/>
            <w:gridSpan w:val="2"/>
          </w:tcPr>
          <w:p w14:paraId="6287835D" w14:textId="77777777" w:rsidR="00BC7B3D" w:rsidRDefault="00BC7B3D" w:rsidP="002D47D8">
            <w:pPr>
              <w:pStyle w:val="TAC"/>
            </w:pPr>
            <w:proofErr w:type="gramStart"/>
            <w:r>
              <w:t>1..N</w:t>
            </w:r>
            <w:proofErr w:type="gramEnd"/>
          </w:p>
        </w:tc>
        <w:tc>
          <w:tcPr>
            <w:tcW w:w="3330" w:type="dxa"/>
            <w:gridSpan w:val="2"/>
          </w:tcPr>
          <w:p w14:paraId="03C773A9" w14:textId="77777777" w:rsidR="00BC7B3D" w:rsidRDefault="00BC7B3D" w:rsidP="002D47D8">
            <w:pPr>
              <w:pStyle w:val="TAL"/>
            </w:pPr>
            <w:r>
              <w:t>Represents the network performance types. This attribute shall be included when event-id is "NETWORK_PERFORMANCE".</w:t>
            </w:r>
          </w:p>
        </w:tc>
        <w:tc>
          <w:tcPr>
            <w:tcW w:w="1483" w:type="dxa"/>
            <w:gridSpan w:val="2"/>
          </w:tcPr>
          <w:p w14:paraId="15ACCAF3" w14:textId="77777777" w:rsidR="00BC7B3D" w:rsidRDefault="00BC7B3D" w:rsidP="002D47D8">
            <w:pPr>
              <w:pStyle w:val="TAL"/>
            </w:pPr>
            <w:proofErr w:type="spellStart"/>
            <w:r>
              <w:t>NetworkPerformance</w:t>
            </w:r>
            <w:proofErr w:type="spellEnd"/>
          </w:p>
        </w:tc>
      </w:tr>
      <w:tr w:rsidR="00BC7B3D" w14:paraId="3ACC638E" w14:textId="77777777" w:rsidTr="002D47D8">
        <w:trPr>
          <w:gridAfter w:val="1"/>
          <w:wAfter w:w="33" w:type="dxa"/>
          <w:jc w:val="center"/>
        </w:trPr>
        <w:tc>
          <w:tcPr>
            <w:tcW w:w="1531" w:type="dxa"/>
            <w:gridSpan w:val="2"/>
          </w:tcPr>
          <w:p w14:paraId="1626B23B" w14:textId="77777777" w:rsidR="00BC7B3D" w:rsidRDefault="00BC7B3D" w:rsidP="002D47D8">
            <w:pPr>
              <w:pStyle w:val="TAL"/>
            </w:pPr>
            <w:proofErr w:type="spellStart"/>
            <w:r>
              <w:t>addNwPerfReqs</w:t>
            </w:r>
            <w:proofErr w:type="spellEnd"/>
          </w:p>
        </w:tc>
        <w:tc>
          <w:tcPr>
            <w:tcW w:w="1474" w:type="dxa"/>
            <w:gridSpan w:val="2"/>
          </w:tcPr>
          <w:p w14:paraId="6590410C" w14:textId="77777777" w:rsidR="00BC7B3D" w:rsidRDefault="00BC7B3D" w:rsidP="002D47D8">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6A1C4B5D" w14:textId="77777777" w:rsidR="00BC7B3D" w:rsidRDefault="00BC7B3D" w:rsidP="002D47D8">
            <w:pPr>
              <w:pStyle w:val="TAC"/>
            </w:pPr>
            <w:r>
              <w:rPr>
                <w:rFonts w:hint="eastAsia"/>
                <w:lang w:eastAsia="zh-CN"/>
              </w:rPr>
              <w:t>O</w:t>
            </w:r>
          </w:p>
        </w:tc>
        <w:tc>
          <w:tcPr>
            <w:tcW w:w="1170" w:type="dxa"/>
            <w:gridSpan w:val="2"/>
          </w:tcPr>
          <w:p w14:paraId="5A841F1A" w14:textId="77777777" w:rsidR="00BC7B3D" w:rsidRDefault="00BC7B3D" w:rsidP="002D47D8">
            <w:pPr>
              <w:pStyle w:val="TAC"/>
            </w:pPr>
            <w:proofErr w:type="gramStart"/>
            <w:r>
              <w:t>1..N</w:t>
            </w:r>
            <w:proofErr w:type="gramEnd"/>
          </w:p>
        </w:tc>
        <w:tc>
          <w:tcPr>
            <w:tcW w:w="3330" w:type="dxa"/>
            <w:gridSpan w:val="2"/>
          </w:tcPr>
          <w:p w14:paraId="19AA0D00" w14:textId="77777777" w:rsidR="00BC7B3D" w:rsidRDefault="00BC7B3D" w:rsidP="002D47D8">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3" w:type="dxa"/>
            <w:gridSpan w:val="2"/>
          </w:tcPr>
          <w:p w14:paraId="2BC189B3" w14:textId="77777777" w:rsidR="00BC7B3D" w:rsidRDefault="00BC7B3D" w:rsidP="002D47D8">
            <w:pPr>
              <w:pStyle w:val="TAL"/>
            </w:pPr>
            <w:proofErr w:type="spellStart"/>
            <w:r>
              <w:t>NetworkPerformance</w:t>
            </w:r>
            <w:r>
              <w:rPr>
                <w:lang w:eastAsia="zh-CN"/>
              </w:rPr>
              <w:t>Ext_AIML</w:t>
            </w:r>
            <w:proofErr w:type="spellEnd"/>
          </w:p>
        </w:tc>
      </w:tr>
      <w:tr w:rsidR="00BC7B3D" w14:paraId="452DFE97" w14:textId="77777777" w:rsidTr="002D47D8">
        <w:trPr>
          <w:gridAfter w:val="1"/>
          <w:wAfter w:w="33" w:type="dxa"/>
          <w:jc w:val="center"/>
        </w:trPr>
        <w:tc>
          <w:tcPr>
            <w:tcW w:w="1531" w:type="dxa"/>
            <w:gridSpan w:val="2"/>
          </w:tcPr>
          <w:p w14:paraId="4E141C05" w14:textId="77777777" w:rsidR="00BC7B3D" w:rsidRDefault="00BC7B3D" w:rsidP="002D47D8">
            <w:pPr>
              <w:pStyle w:val="TAL"/>
            </w:pPr>
            <w:proofErr w:type="spellStart"/>
            <w:r>
              <w:rPr>
                <w:lang w:eastAsia="zh-CN"/>
              </w:rPr>
              <w:lastRenderedPageBreak/>
              <w:t>userDataCon</w:t>
            </w:r>
            <w:r>
              <w:t>Reqs</w:t>
            </w:r>
            <w:proofErr w:type="spellEnd"/>
          </w:p>
        </w:tc>
        <w:tc>
          <w:tcPr>
            <w:tcW w:w="1474" w:type="dxa"/>
            <w:gridSpan w:val="2"/>
          </w:tcPr>
          <w:p w14:paraId="7483D90F" w14:textId="77777777" w:rsidR="00BC7B3D" w:rsidRDefault="00BC7B3D" w:rsidP="002D47D8">
            <w:pPr>
              <w:pStyle w:val="TAL"/>
            </w:pPr>
            <w:proofErr w:type="gramStart"/>
            <w:r>
              <w:t>array(</w:t>
            </w:r>
            <w:proofErr w:type="spellStart"/>
            <w:proofErr w:type="gramEnd"/>
            <w:r>
              <w:t>UserDataCongestReq</w:t>
            </w:r>
            <w:proofErr w:type="spellEnd"/>
            <w:r>
              <w:t>)</w:t>
            </w:r>
          </w:p>
        </w:tc>
        <w:tc>
          <w:tcPr>
            <w:tcW w:w="360" w:type="dxa"/>
            <w:gridSpan w:val="2"/>
          </w:tcPr>
          <w:p w14:paraId="012B0E36" w14:textId="77777777" w:rsidR="00BC7B3D" w:rsidRDefault="00BC7B3D" w:rsidP="002D47D8">
            <w:pPr>
              <w:pStyle w:val="TAC"/>
            </w:pPr>
            <w:r>
              <w:rPr>
                <w:rFonts w:cs="Arial"/>
                <w:szCs w:val="18"/>
                <w:lang w:eastAsia="zh-CN"/>
              </w:rPr>
              <w:t>O</w:t>
            </w:r>
          </w:p>
        </w:tc>
        <w:tc>
          <w:tcPr>
            <w:tcW w:w="1170" w:type="dxa"/>
            <w:gridSpan w:val="2"/>
          </w:tcPr>
          <w:p w14:paraId="6BCCE789" w14:textId="77777777" w:rsidR="00BC7B3D" w:rsidRDefault="00BC7B3D" w:rsidP="002D47D8">
            <w:pPr>
              <w:pStyle w:val="TAC"/>
            </w:pPr>
            <w:proofErr w:type="gramStart"/>
            <w:r>
              <w:t>1..N</w:t>
            </w:r>
            <w:proofErr w:type="gramEnd"/>
          </w:p>
        </w:tc>
        <w:tc>
          <w:tcPr>
            <w:tcW w:w="3330" w:type="dxa"/>
            <w:gridSpan w:val="2"/>
          </w:tcPr>
          <w:p w14:paraId="2EDB5C45" w14:textId="77777777" w:rsidR="00BC7B3D" w:rsidRDefault="00BC7B3D" w:rsidP="002D47D8">
            <w:pPr>
              <w:pStyle w:val="TAL"/>
            </w:pPr>
            <w:r>
              <w:t>Represents the network performance requirements. This attribute may be included when the event-id is "NETWORK_PERFORMANCE".</w:t>
            </w:r>
          </w:p>
        </w:tc>
        <w:tc>
          <w:tcPr>
            <w:tcW w:w="1483" w:type="dxa"/>
            <w:gridSpan w:val="2"/>
          </w:tcPr>
          <w:p w14:paraId="306F9EDB" w14:textId="77777777" w:rsidR="00BC7B3D" w:rsidRDefault="00BC7B3D" w:rsidP="002D47D8">
            <w:pPr>
              <w:pStyle w:val="TAL"/>
            </w:pPr>
            <w:r>
              <w:t>UserDataCongestionExt2_eNA</w:t>
            </w:r>
          </w:p>
        </w:tc>
      </w:tr>
      <w:tr w:rsidR="00BC7B3D" w14:paraId="5218360F" w14:textId="77777777" w:rsidTr="002D47D8">
        <w:trPr>
          <w:gridAfter w:val="1"/>
          <w:wAfter w:w="33" w:type="dxa"/>
          <w:jc w:val="center"/>
        </w:trPr>
        <w:tc>
          <w:tcPr>
            <w:tcW w:w="1531" w:type="dxa"/>
            <w:gridSpan w:val="2"/>
          </w:tcPr>
          <w:p w14:paraId="108CC831" w14:textId="77777777" w:rsidR="00BC7B3D" w:rsidRDefault="00BC7B3D" w:rsidP="002D47D8">
            <w:pPr>
              <w:pStyle w:val="TAL"/>
            </w:pPr>
            <w:proofErr w:type="spellStart"/>
            <w:r>
              <w:t>qosRequ</w:t>
            </w:r>
            <w:proofErr w:type="spellEnd"/>
          </w:p>
        </w:tc>
        <w:tc>
          <w:tcPr>
            <w:tcW w:w="1474" w:type="dxa"/>
            <w:gridSpan w:val="2"/>
          </w:tcPr>
          <w:p w14:paraId="03E8B168" w14:textId="77777777" w:rsidR="00BC7B3D" w:rsidRDefault="00BC7B3D" w:rsidP="002D47D8">
            <w:pPr>
              <w:pStyle w:val="TAL"/>
            </w:pPr>
            <w:proofErr w:type="spellStart"/>
            <w:r>
              <w:t>QoSRequirement</w:t>
            </w:r>
            <w:proofErr w:type="spellEnd"/>
          </w:p>
        </w:tc>
        <w:tc>
          <w:tcPr>
            <w:tcW w:w="360" w:type="dxa"/>
            <w:gridSpan w:val="2"/>
          </w:tcPr>
          <w:p w14:paraId="10EA9FB3" w14:textId="77777777" w:rsidR="00BC7B3D" w:rsidRDefault="00BC7B3D" w:rsidP="002D47D8">
            <w:pPr>
              <w:pStyle w:val="TAC"/>
            </w:pPr>
            <w:r>
              <w:t>C</w:t>
            </w:r>
          </w:p>
        </w:tc>
        <w:tc>
          <w:tcPr>
            <w:tcW w:w="1170" w:type="dxa"/>
            <w:gridSpan w:val="2"/>
          </w:tcPr>
          <w:p w14:paraId="13FD635B" w14:textId="77777777" w:rsidR="00BC7B3D" w:rsidRDefault="00BC7B3D" w:rsidP="002D47D8">
            <w:pPr>
              <w:pStyle w:val="TAC"/>
            </w:pPr>
            <w:r>
              <w:t>0..1</w:t>
            </w:r>
          </w:p>
        </w:tc>
        <w:tc>
          <w:tcPr>
            <w:tcW w:w="3330" w:type="dxa"/>
            <w:gridSpan w:val="2"/>
          </w:tcPr>
          <w:p w14:paraId="7AD95EEA" w14:textId="77777777" w:rsidR="00BC7B3D" w:rsidRDefault="00BC7B3D" w:rsidP="002D47D8">
            <w:pPr>
              <w:pStyle w:val="TAL"/>
            </w:pPr>
            <w:r>
              <w:t xml:space="preserve">Represents the QoS requirements. This attribute shall be included when event-id is "QOS_SUSTAINABILITY" or </w:t>
            </w:r>
            <w:r>
              <w:rPr>
                <w:lang w:eastAsia="zh-CN"/>
              </w:rPr>
              <w:t>E2E_DATA_VOL_TRANS_TIME</w:t>
            </w:r>
            <w:r>
              <w:t>.</w:t>
            </w:r>
          </w:p>
        </w:tc>
        <w:tc>
          <w:tcPr>
            <w:tcW w:w="1483" w:type="dxa"/>
            <w:gridSpan w:val="2"/>
          </w:tcPr>
          <w:p w14:paraId="001B3471" w14:textId="77777777" w:rsidR="00BC7B3D" w:rsidRDefault="00BC7B3D" w:rsidP="002D47D8">
            <w:pPr>
              <w:pStyle w:val="TAL"/>
            </w:pPr>
            <w:proofErr w:type="spellStart"/>
            <w:r>
              <w:t>QoSSustainability</w:t>
            </w:r>
            <w:proofErr w:type="spellEnd"/>
          </w:p>
          <w:p w14:paraId="2EB7893A" w14:textId="77777777" w:rsidR="00BC7B3D" w:rsidRDefault="00BC7B3D" w:rsidP="002D47D8">
            <w:pPr>
              <w:pStyle w:val="TAL"/>
            </w:pPr>
            <w:r>
              <w:rPr>
                <w:lang w:eastAsia="zh-CN"/>
              </w:rPr>
              <w:t>E2eDataVolTransTime</w:t>
            </w:r>
          </w:p>
        </w:tc>
      </w:tr>
      <w:tr w:rsidR="00BC7B3D" w14:paraId="0EEB3F5A" w14:textId="77777777" w:rsidTr="002D47D8">
        <w:trPr>
          <w:gridAfter w:val="1"/>
          <w:wAfter w:w="33" w:type="dxa"/>
          <w:jc w:val="center"/>
        </w:trPr>
        <w:tc>
          <w:tcPr>
            <w:tcW w:w="1531" w:type="dxa"/>
            <w:gridSpan w:val="2"/>
          </w:tcPr>
          <w:p w14:paraId="05DECA53" w14:textId="77777777" w:rsidR="00BC7B3D" w:rsidRDefault="00BC7B3D" w:rsidP="002D47D8">
            <w:pPr>
              <w:pStyle w:val="TAL"/>
            </w:pPr>
            <w:proofErr w:type="spellStart"/>
            <w:r>
              <w:t>bwRequs</w:t>
            </w:r>
            <w:proofErr w:type="spellEnd"/>
          </w:p>
        </w:tc>
        <w:tc>
          <w:tcPr>
            <w:tcW w:w="1474" w:type="dxa"/>
            <w:gridSpan w:val="2"/>
          </w:tcPr>
          <w:p w14:paraId="4F0482B5" w14:textId="77777777" w:rsidR="00BC7B3D" w:rsidRDefault="00BC7B3D" w:rsidP="002D47D8">
            <w:pPr>
              <w:pStyle w:val="TAL"/>
            </w:pPr>
            <w:proofErr w:type="gramStart"/>
            <w:r>
              <w:t>array(</w:t>
            </w:r>
            <w:proofErr w:type="spellStart"/>
            <w:proofErr w:type="gramEnd"/>
            <w:r>
              <w:t>BwRequirement</w:t>
            </w:r>
            <w:proofErr w:type="spellEnd"/>
            <w:r>
              <w:t>)</w:t>
            </w:r>
          </w:p>
        </w:tc>
        <w:tc>
          <w:tcPr>
            <w:tcW w:w="360" w:type="dxa"/>
            <w:gridSpan w:val="2"/>
          </w:tcPr>
          <w:p w14:paraId="7B172833" w14:textId="77777777" w:rsidR="00BC7B3D" w:rsidRDefault="00BC7B3D" w:rsidP="002D47D8">
            <w:pPr>
              <w:pStyle w:val="TAC"/>
            </w:pPr>
            <w:r>
              <w:rPr>
                <w:rFonts w:cs="Arial"/>
                <w:szCs w:val="18"/>
                <w:lang w:eastAsia="zh-CN"/>
              </w:rPr>
              <w:t>O</w:t>
            </w:r>
          </w:p>
        </w:tc>
        <w:tc>
          <w:tcPr>
            <w:tcW w:w="1170" w:type="dxa"/>
            <w:gridSpan w:val="2"/>
          </w:tcPr>
          <w:p w14:paraId="426E338C" w14:textId="77777777" w:rsidR="00BC7B3D" w:rsidRDefault="00BC7B3D" w:rsidP="002D47D8">
            <w:pPr>
              <w:pStyle w:val="TAC"/>
            </w:pPr>
            <w:proofErr w:type="gramStart"/>
            <w:r>
              <w:rPr>
                <w:rFonts w:cs="Arial"/>
                <w:szCs w:val="18"/>
                <w:lang w:eastAsia="zh-CN"/>
              </w:rPr>
              <w:t>1..N</w:t>
            </w:r>
            <w:proofErr w:type="gramEnd"/>
          </w:p>
        </w:tc>
        <w:tc>
          <w:tcPr>
            <w:tcW w:w="3330" w:type="dxa"/>
            <w:gridSpan w:val="2"/>
          </w:tcPr>
          <w:p w14:paraId="18BC67FD" w14:textId="77777777" w:rsidR="00BC7B3D" w:rsidRDefault="00BC7B3D" w:rsidP="002D47D8">
            <w:pPr>
              <w:pStyle w:val="TAL"/>
            </w:pPr>
            <w:r>
              <w:t>Represents the media/application bandwidth requirement for each application.</w:t>
            </w:r>
          </w:p>
          <w:p w14:paraId="0EEE1E7E" w14:textId="77777777" w:rsidR="00BC7B3D" w:rsidRDefault="00BC7B3D" w:rsidP="002D47D8">
            <w:pPr>
              <w:pStyle w:val="TAL"/>
            </w:pPr>
            <w:r>
              <w:t>It may only be present if "</w:t>
            </w:r>
            <w:proofErr w:type="spellStart"/>
            <w:r>
              <w:t>appIds</w:t>
            </w:r>
            <w:proofErr w:type="spellEnd"/>
            <w:r>
              <w:t>" attribute is provided.</w:t>
            </w:r>
          </w:p>
        </w:tc>
        <w:tc>
          <w:tcPr>
            <w:tcW w:w="1483" w:type="dxa"/>
            <w:gridSpan w:val="2"/>
          </w:tcPr>
          <w:p w14:paraId="6014897C" w14:textId="77777777" w:rsidR="00BC7B3D" w:rsidRDefault="00BC7B3D" w:rsidP="002D47D8">
            <w:pPr>
              <w:pStyle w:val="TAL"/>
            </w:pPr>
            <w:proofErr w:type="spellStart"/>
            <w:r>
              <w:t>ServiceExperience</w:t>
            </w:r>
            <w:proofErr w:type="spellEnd"/>
          </w:p>
        </w:tc>
      </w:tr>
      <w:tr w:rsidR="00BC7B3D" w14:paraId="6AFACB10" w14:textId="77777777" w:rsidTr="002D47D8">
        <w:trPr>
          <w:gridAfter w:val="1"/>
          <w:wAfter w:w="33" w:type="dxa"/>
          <w:jc w:val="center"/>
        </w:trPr>
        <w:tc>
          <w:tcPr>
            <w:tcW w:w="1531" w:type="dxa"/>
            <w:gridSpan w:val="2"/>
          </w:tcPr>
          <w:p w14:paraId="71EA2959" w14:textId="77777777" w:rsidR="00BC7B3D" w:rsidRDefault="00BC7B3D" w:rsidP="002D47D8">
            <w:pPr>
              <w:pStyle w:val="TAL"/>
            </w:pPr>
            <w:proofErr w:type="spellStart"/>
            <w:r>
              <w:t>excepIds</w:t>
            </w:r>
            <w:proofErr w:type="spellEnd"/>
          </w:p>
        </w:tc>
        <w:tc>
          <w:tcPr>
            <w:tcW w:w="1474" w:type="dxa"/>
            <w:gridSpan w:val="2"/>
          </w:tcPr>
          <w:p w14:paraId="3F412A60" w14:textId="77777777" w:rsidR="00BC7B3D" w:rsidRDefault="00BC7B3D" w:rsidP="002D47D8">
            <w:pPr>
              <w:pStyle w:val="TAL"/>
            </w:pPr>
            <w:proofErr w:type="gramStart"/>
            <w:r>
              <w:t>array(</w:t>
            </w:r>
            <w:proofErr w:type="spellStart"/>
            <w:proofErr w:type="gramEnd"/>
            <w:r>
              <w:t>ExceptionId</w:t>
            </w:r>
            <w:proofErr w:type="spellEnd"/>
            <w:r>
              <w:t>)</w:t>
            </w:r>
          </w:p>
        </w:tc>
        <w:tc>
          <w:tcPr>
            <w:tcW w:w="360" w:type="dxa"/>
            <w:gridSpan w:val="2"/>
          </w:tcPr>
          <w:p w14:paraId="42038635" w14:textId="77777777" w:rsidR="00BC7B3D" w:rsidRDefault="00BC7B3D" w:rsidP="002D47D8">
            <w:pPr>
              <w:pStyle w:val="TAC"/>
              <w:rPr>
                <w:rFonts w:cs="Arial"/>
                <w:szCs w:val="18"/>
                <w:lang w:eastAsia="zh-CN"/>
              </w:rPr>
            </w:pPr>
            <w:r>
              <w:rPr>
                <w:rFonts w:cs="Arial"/>
                <w:szCs w:val="18"/>
                <w:lang w:eastAsia="zh-CN"/>
              </w:rPr>
              <w:t>C</w:t>
            </w:r>
          </w:p>
        </w:tc>
        <w:tc>
          <w:tcPr>
            <w:tcW w:w="1170" w:type="dxa"/>
            <w:gridSpan w:val="2"/>
          </w:tcPr>
          <w:p w14:paraId="1C407739"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702A829F" w14:textId="77777777" w:rsidR="00BC7B3D" w:rsidRDefault="00BC7B3D" w:rsidP="002D47D8">
            <w:pPr>
              <w:pStyle w:val="TAL"/>
              <w:rPr>
                <w:rFonts w:cs="Arial"/>
                <w:szCs w:val="18"/>
              </w:rPr>
            </w:pPr>
            <w:r>
              <w:rPr>
                <w:rFonts w:cs="Arial"/>
                <w:szCs w:val="18"/>
              </w:rPr>
              <w:t>Represents a list of Exception Ids.</w:t>
            </w:r>
          </w:p>
          <w:p w14:paraId="29E20174" w14:textId="77777777" w:rsidR="00BC7B3D" w:rsidRDefault="00BC7B3D" w:rsidP="002D47D8">
            <w:pPr>
              <w:pStyle w:val="TAL"/>
            </w:pPr>
            <w:r>
              <w:rPr>
                <w:rFonts w:cs="Arial"/>
                <w:szCs w:val="18"/>
              </w:rPr>
              <w:t>(NOTE 3), (NOTE 4)</w:t>
            </w:r>
          </w:p>
        </w:tc>
        <w:tc>
          <w:tcPr>
            <w:tcW w:w="1483" w:type="dxa"/>
            <w:gridSpan w:val="2"/>
          </w:tcPr>
          <w:p w14:paraId="5E5E8400" w14:textId="77777777" w:rsidR="00BC7B3D" w:rsidRDefault="00BC7B3D" w:rsidP="002D47D8">
            <w:pPr>
              <w:pStyle w:val="TAL"/>
            </w:pPr>
            <w:proofErr w:type="spellStart"/>
            <w:r>
              <w:rPr>
                <w:rFonts w:cs="Arial"/>
                <w:szCs w:val="18"/>
              </w:rPr>
              <w:t>AbnormalBehaviour</w:t>
            </w:r>
            <w:proofErr w:type="spellEnd"/>
          </w:p>
        </w:tc>
      </w:tr>
      <w:tr w:rsidR="00BC7B3D" w14:paraId="61DA2A46" w14:textId="77777777" w:rsidTr="002D47D8">
        <w:trPr>
          <w:gridAfter w:val="1"/>
          <w:wAfter w:w="33" w:type="dxa"/>
          <w:jc w:val="center"/>
        </w:trPr>
        <w:tc>
          <w:tcPr>
            <w:tcW w:w="1531" w:type="dxa"/>
            <w:gridSpan w:val="2"/>
          </w:tcPr>
          <w:p w14:paraId="324D2790" w14:textId="77777777" w:rsidR="00BC7B3D" w:rsidRDefault="00BC7B3D" w:rsidP="002D47D8">
            <w:pPr>
              <w:pStyle w:val="TAL"/>
            </w:pPr>
            <w:proofErr w:type="spellStart"/>
            <w:r>
              <w:t>exptAnaType</w:t>
            </w:r>
            <w:proofErr w:type="spellEnd"/>
          </w:p>
        </w:tc>
        <w:tc>
          <w:tcPr>
            <w:tcW w:w="1474" w:type="dxa"/>
            <w:gridSpan w:val="2"/>
          </w:tcPr>
          <w:p w14:paraId="54F397CD" w14:textId="77777777" w:rsidR="00BC7B3D" w:rsidRDefault="00BC7B3D" w:rsidP="002D47D8">
            <w:pPr>
              <w:pStyle w:val="TAL"/>
            </w:pPr>
            <w:proofErr w:type="spellStart"/>
            <w:r>
              <w:t>ExpectedAnalyticsType</w:t>
            </w:r>
            <w:proofErr w:type="spellEnd"/>
          </w:p>
        </w:tc>
        <w:tc>
          <w:tcPr>
            <w:tcW w:w="360" w:type="dxa"/>
            <w:gridSpan w:val="2"/>
          </w:tcPr>
          <w:p w14:paraId="2013812C" w14:textId="77777777" w:rsidR="00BC7B3D" w:rsidRDefault="00BC7B3D" w:rsidP="002D47D8">
            <w:pPr>
              <w:pStyle w:val="TAC"/>
              <w:rPr>
                <w:rFonts w:cs="Arial"/>
                <w:szCs w:val="18"/>
                <w:lang w:eastAsia="zh-CN"/>
              </w:rPr>
            </w:pPr>
            <w:r>
              <w:rPr>
                <w:rFonts w:cs="Arial"/>
                <w:szCs w:val="18"/>
                <w:lang w:eastAsia="zh-CN"/>
              </w:rPr>
              <w:t>C</w:t>
            </w:r>
          </w:p>
        </w:tc>
        <w:tc>
          <w:tcPr>
            <w:tcW w:w="1170" w:type="dxa"/>
            <w:gridSpan w:val="2"/>
          </w:tcPr>
          <w:p w14:paraId="274F2577" w14:textId="77777777" w:rsidR="00BC7B3D" w:rsidRDefault="00BC7B3D" w:rsidP="002D47D8">
            <w:pPr>
              <w:pStyle w:val="TAC"/>
              <w:rPr>
                <w:rFonts w:cs="Arial"/>
                <w:szCs w:val="18"/>
                <w:lang w:eastAsia="zh-CN"/>
              </w:rPr>
            </w:pPr>
            <w:r>
              <w:rPr>
                <w:rFonts w:cs="Arial"/>
                <w:szCs w:val="18"/>
                <w:lang w:eastAsia="zh-CN"/>
              </w:rPr>
              <w:t>0..1</w:t>
            </w:r>
          </w:p>
        </w:tc>
        <w:tc>
          <w:tcPr>
            <w:tcW w:w="3330" w:type="dxa"/>
            <w:gridSpan w:val="2"/>
          </w:tcPr>
          <w:p w14:paraId="225D0DB7" w14:textId="77777777" w:rsidR="00BC7B3D" w:rsidRDefault="00BC7B3D" w:rsidP="002D47D8">
            <w:pPr>
              <w:pStyle w:val="TAL"/>
              <w:rPr>
                <w:rFonts w:cs="Arial"/>
                <w:szCs w:val="18"/>
              </w:rPr>
            </w:pPr>
            <w:r>
              <w:rPr>
                <w:rFonts w:cs="Arial"/>
                <w:szCs w:val="18"/>
              </w:rPr>
              <w:t>Represents expected UE analytics type.</w:t>
            </w:r>
          </w:p>
          <w:p w14:paraId="66E3E3E5" w14:textId="77777777" w:rsidR="00BC7B3D" w:rsidRDefault="00BC7B3D" w:rsidP="002D47D8">
            <w:pPr>
              <w:pStyle w:val="TAL"/>
            </w:pPr>
            <w:r>
              <w:rPr>
                <w:rFonts w:cs="Arial"/>
                <w:szCs w:val="18"/>
              </w:rPr>
              <w:t>(NOTE 3), (NOTE 4)</w:t>
            </w:r>
          </w:p>
        </w:tc>
        <w:tc>
          <w:tcPr>
            <w:tcW w:w="1483" w:type="dxa"/>
            <w:gridSpan w:val="2"/>
          </w:tcPr>
          <w:p w14:paraId="4FAAADCB" w14:textId="77777777" w:rsidR="00BC7B3D" w:rsidRDefault="00BC7B3D" w:rsidP="002D47D8">
            <w:pPr>
              <w:pStyle w:val="TAL"/>
            </w:pPr>
            <w:proofErr w:type="spellStart"/>
            <w:r>
              <w:rPr>
                <w:rFonts w:cs="Arial"/>
                <w:szCs w:val="18"/>
              </w:rPr>
              <w:t>AbnormalBehaviour</w:t>
            </w:r>
            <w:proofErr w:type="spellEnd"/>
          </w:p>
        </w:tc>
      </w:tr>
      <w:tr w:rsidR="00BC7B3D" w14:paraId="3ED81975" w14:textId="77777777" w:rsidTr="002D47D8">
        <w:trPr>
          <w:gridAfter w:val="1"/>
          <w:wAfter w:w="33" w:type="dxa"/>
          <w:jc w:val="center"/>
        </w:trPr>
        <w:tc>
          <w:tcPr>
            <w:tcW w:w="1531" w:type="dxa"/>
            <w:gridSpan w:val="2"/>
          </w:tcPr>
          <w:p w14:paraId="09949DFE" w14:textId="77777777" w:rsidR="00BC7B3D" w:rsidRDefault="00BC7B3D" w:rsidP="002D47D8">
            <w:pPr>
              <w:pStyle w:val="TAL"/>
            </w:pPr>
            <w:proofErr w:type="spellStart"/>
            <w:r>
              <w:t>exptUeBehav</w:t>
            </w:r>
            <w:proofErr w:type="spellEnd"/>
          </w:p>
        </w:tc>
        <w:tc>
          <w:tcPr>
            <w:tcW w:w="1474" w:type="dxa"/>
            <w:gridSpan w:val="2"/>
          </w:tcPr>
          <w:p w14:paraId="257DD598" w14:textId="77777777" w:rsidR="00BC7B3D" w:rsidRDefault="00BC7B3D" w:rsidP="002D47D8">
            <w:pPr>
              <w:pStyle w:val="TAL"/>
            </w:pPr>
            <w:proofErr w:type="spellStart"/>
            <w:r>
              <w:t>ExpectedUeBehaviourData</w:t>
            </w:r>
            <w:proofErr w:type="spellEnd"/>
          </w:p>
        </w:tc>
        <w:tc>
          <w:tcPr>
            <w:tcW w:w="360" w:type="dxa"/>
            <w:gridSpan w:val="2"/>
          </w:tcPr>
          <w:p w14:paraId="6777E429"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7D78DEB8" w14:textId="77777777" w:rsidR="00BC7B3D" w:rsidRDefault="00BC7B3D" w:rsidP="002D47D8">
            <w:pPr>
              <w:pStyle w:val="TAC"/>
              <w:rPr>
                <w:rFonts w:cs="Arial"/>
                <w:szCs w:val="18"/>
                <w:lang w:eastAsia="zh-CN"/>
              </w:rPr>
            </w:pPr>
            <w:r>
              <w:rPr>
                <w:rFonts w:cs="Arial"/>
                <w:szCs w:val="18"/>
                <w:lang w:eastAsia="zh-CN"/>
              </w:rPr>
              <w:t>0..1</w:t>
            </w:r>
          </w:p>
        </w:tc>
        <w:tc>
          <w:tcPr>
            <w:tcW w:w="3330" w:type="dxa"/>
            <w:gridSpan w:val="2"/>
          </w:tcPr>
          <w:p w14:paraId="21053347" w14:textId="77777777" w:rsidR="00BC7B3D" w:rsidRDefault="00BC7B3D" w:rsidP="002D47D8">
            <w:pPr>
              <w:pStyle w:val="TAL"/>
            </w:pPr>
            <w:r>
              <w:rPr>
                <w:rFonts w:cs="Arial"/>
                <w:szCs w:val="18"/>
              </w:rPr>
              <w:t>Represents expected UE behaviour.</w:t>
            </w:r>
          </w:p>
        </w:tc>
        <w:tc>
          <w:tcPr>
            <w:tcW w:w="1483" w:type="dxa"/>
            <w:gridSpan w:val="2"/>
          </w:tcPr>
          <w:p w14:paraId="5F8CFD23" w14:textId="77777777" w:rsidR="00BC7B3D" w:rsidRDefault="00BC7B3D" w:rsidP="002D47D8">
            <w:pPr>
              <w:pStyle w:val="TAL"/>
            </w:pPr>
            <w:proofErr w:type="spellStart"/>
            <w:r>
              <w:rPr>
                <w:rFonts w:cs="Arial"/>
                <w:szCs w:val="18"/>
              </w:rPr>
              <w:t>AbnormalBehaviour</w:t>
            </w:r>
            <w:proofErr w:type="spellEnd"/>
          </w:p>
        </w:tc>
      </w:tr>
      <w:tr w:rsidR="00BC7B3D" w14:paraId="2C2FC8C6" w14:textId="77777777" w:rsidTr="002D47D8">
        <w:trPr>
          <w:gridAfter w:val="1"/>
          <w:wAfter w:w="33" w:type="dxa"/>
          <w:jc w:val="center"/>
        </w:trPr>
        <w:tc>
          <w:tcPr>
            <w:tcW w:w="1531" w:type="dxa"/>
            <w:gridSpan w:val="2"/>
          </w:tcPr>
          <w:p w14:paraId="03556D02" w14:textId="77777777" w:rsidR="00BC7B3D" w:rsidRDefault="00BC7B3D" w:rsidP="002D47D8">
            <w:pPr>
              <w:pStyle w:val="TAL"/>
              <w:rPr>
                <w:lang w:eastAsia="zh-CN"/>
              </w:rPr>
            </w:pPr>
            <w:proofErr w:type="spellStart"/>
            <w:r>
              <w:t>ratFreqs</w:t>
            </w:r>
            <w:proofErr w:type="spellEnd"/>
          </w:p>
        </w:tc>
        <w:tc>
          <w:tcPr>
            <w:tcW w:w="1474" w:type="dxa"/>
            <w:gridSpan w:val="2"/>
          </w:tcPr>
          <w:p w14:paraId="7F438E7C" w14:textId="77777777" w:rsidR="00BC7B3D" w:rsidRDefault="00BC7B3D" w:rsidP="002D47D8">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5DBE240F"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627A2B57"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03DD84EC" w14:textId="77777777" w:rsidR="00BC7B3D" w:rsidRDefault="00BC7B3D" w:rsidP="002D47D8">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3" w:type="dxa"/>
            <w:gridSpan w:val="2"/>
          </w:tcPr>
          <w:p w14:paraId="6440FCD1" w14:textId="77777777" w:rsidR="00BC7B3D" w:rsidRDefault="00BC7B3D" w:rsidP="002D47D8">
            <w:pPr>
              <w:pStyle w:val="TAL"/>
            </w:pPr>
            <w:proofErr w:type="spellStart"/>
            <w:r>
              <w:rPr>
                <w:rFonts w:cs="Arial"/>
                <w:szCs w:val="18"/>
              </w:rPr>
              <w:t>ServiceExperienceExt</w:t>
            </w:r>
            <w:proofErr w:type="spellEnd"/>
          </w:p>
        </w:tc>
      </w:tr>
      <w:tr w:rsidR="00BC7B3D" w14:paraId="0BC26DBC" w14:textId="77777777" w:rsidTr="002D47D8">
        <w:trPr>
          <w:gridAfter w:val="1"/>
          <w:wAfter w:w="33" w:type="dxa"/>
          <w:jc w:val="center"/>
        </w:trPr>
        <w:tc>
          <w:tcPr>
            <w:tcW w:w="1531" w:type="dxa"/>
            <w:gridSpan w:val="2"/>
          </w:tcPr>
          <w:p w14:paraId="40362E85" w14:textId="77777777" w:rsidR="00BC7B3D" w:rsidRDefault="00BC7B3D" w:rsidP="002D47D8">
            <w:pPr>
              <w:pStyle w:val="TAL"/>
              <w:rPr>
                <w:lang w:eastAsia="zh-CN"/>
              </w:rPr>
            </w:pPr>
            <w:proofErr w:type="spellStart"/>
            <w:r>
              <w:t>disperReqs</w:t>
            </w:r>
            <w:proofErr w:type="spellEnd"/>
          </w:p>
        </w:tc>
        <w:tc>
          <w:tcPr>
            <w:tcW w:w="1474" w:type="dxa"/>
            <w:gridSpan w:val="2"/>
          </w:tcPr>
          <w:p w14:paraId="79A36EF1" w14:textId="77777777" w:rsidR="00BC7B3D" w:rsidRDefault="00BC7B3D" w:rsidP="002D47D8">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0DE41076"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01582A8E"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2E653918" w14:textId="77777777" w:rsidR="00BC7B3D" w:rsidRDefault="00BC7B3D" w:rsidP="002D47D8">
            <w:pPr>
              <w:pStyle w:val="TAL"/>
              <w:rPr>
                <w:rFonts w:cs="Arial"/>
                <w:szCs w:val="18"/>
                <w:lang w:eastAsia="zh-CN"/>
              </w:rPr>
            </w:pPr>
            <w:r>
              <w:rPr>
                <w:rFonts w:cs="Arial"/>
                <w:szCs w:val="18"/>
              </w:rPr>
              <w:t>Represents the dispersion analytics requirements.</w:t>
            </w:r>
          </w:p>
        </w:tc>
        <w:tc>
          <w:tcPr>
            <w:tcW w:w="1483" w:type="dxa"/>
            <w:gridSpan w:val="2"/>
          </w:tcPr>
          <w:p w14:paraId="7C4C0756" w14:textId="77777777" w:rsidR="00BC7B3D" w:rsidRDefault="00BC7B3D" w:rsidP="002D47D8">
            <w:pPr>
              <w:pStyle w:val="TAL"/>
            </w:pPr>
            <w:r>
              <w:rPr>
                <w:rFonts w:cs="Arial"/>
                <w:szCs w:val="18"/>
              </w:rPr>
              <w:t>Dispersion</w:t>
            </w:r>
          </w:p>
        </w:tc>
      </w:tr>
      <w:tr w:rsidR="00BC7B3D" w14:paraId="006DE012" w14:textId="77777777" w:rsidTr="002D47D8">
        <w:trPr>
          <w:gridAfter w:val="1"/>
          <w:wAfter w:w="33" w:type="dxa"/>
          <w:jc w:val="center"/>
        </w:trPr>
        <w:tc>
          <w:tcPr>
            <w:tcW w:w="1531" w:type="dxa"/>
            <w:gridSpan w:val="2"/>
          </w:tcPr>
          <w:p w14:paraId="3CF88E5A" w14:textId="77777777" w:rsidR="00BC7B3D" w:rsidRDefault="00BC7B3D" w:rsidP="002D47D8">
            <w:pPr>
              <w:pStyle w:val="TAL"/>
            </w:pPr>
            <w:proofErr w:type="spellStart"/>
            <w:r>
              <w:t>redTransReqs</w:t>
            </w:r>
            <w:proofErr w:type="spellEnd"/>
          </w:p>
        </w:tc>
        <w:tc>
          <w:tcPr>
            <w:tcW w:w="1474" w:type="dxa"/>
            <w:gridSpan w:val="2"/>
          </w:tcPr>
          <w:p w14:paraId="2679F05C" w14:textId="77777777" w:rsidR="00BC7B3D" w:rsidRDefault="00BC7B3D" w:rsidP="002D47D8">
            <w:pPr>
              <w:pStyle w:val="TAL"/>
            </w:pPr>
            <w:proofErr w:type="gramStart"/>
            <w:r>
              <w:t>array(</w:t>
            </w:r>
            <w:proofErr w:type="spellStart"/>
            <w:proofErr w:type="gramEnd"/>
            <w:r>
              <w:t>RedundantTransmissionExpReq</w:t>
            </w:r>
            <w:proofErr w:type="spellEnd"/>
            <w:r>
              <w:t>)</w:t>
            </w:r>
          </w:p>
        </w:tc>
        <w:tc>
          <w:tcPr>
            <w:tcW w:w="360" w:type="dxa"/>
            <w:gridSpan w:val="2"/>
          </w:tcPr>
          <w:p w14:paraId="2F06AED9"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2E6E81DE"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6078DC9E" w14:textId="77777777" w:rsidR="00BC7B3D" w:rsidRDefault="00BC7B3D" w:rsidP="002D47D8">
            <w:pPr>
              <w:pStyle w:val="TAL"/>
              <w:rPr>
                <w:rFonts w:cs="Arial"/>
                <w:szCs w:val="18"/>
              </w:rPr>
            </w:pPr>
            <w:r>
              <w:rPr>
                <w:rFonts w:cs="Arial"/>
                <w:szCs w:val="18"/>
              </w:rPr>
              <w:t>Represents the redundant transmission experience analytics requirements.</w:t>
            </w:r>
          </w:p>
        </w:tc>
        <w:tc>
          <w:tcPr>
            <w:tcW w:w="1483" w:type="dxa"/>
            <w:gridSpan w:val="2"/>
          </w:tcPr>
          <w:p w14:paraId="17B4715E" w14:textId="77777777" w:rsidR="00BC7B3D" w:rsidRDefault="00BC7B3D" w:rsidP="002D47D8">
            <w:pPr>
              <w:pStyle w:val="TAL"/>
              <w:rPr>
                <w:rFonts w:cs="Arial"/>
                <w:szCs w:val="18"/>
              </w:rPr>
            </w:pPr>
            <w:proofErr w:type="spellStart"/>
            <w:r>
              <w:rPr>
                <w:rFonts w:cs="Arial"/>
                <w:szCs w:val="18"/>
              </w:rPr>
              <w:t>RedundantTransmissionExp</w:t>
            </w:r>
            <w:proofErr w:type="spellEnd"/>
          </w:p>
        </w:tc>
      </w:tr>
      <w:tr w:rsidR="00BC7B3D" w14:paraId="61B03FE1" w14:textId="77777777" w:rsidTr="002D47D8">
        <w:trPr>
          <w:gridAfter w:val="1"/>
          <w:wAfter w:w="33" w:type="dxa"/>
          <w:jc w:val="center"/>
        </w:trPr>
        <w:tc>
          <w:tcPr>
            <w:tcW w:w="1531" w:type="dxa"/>
            <w:gridSpan w:val="2"/>
          </w:tcPr>
          <w:p w14:paraId="1239B981" w14:textId="77777777" w:rsidR="00BC7B3D" w:rsidRDefault="00BC7B3D" w:rsidP="002D47D8">
            <w:pPr>
              <w:pStyle w:val="TAL"/>
            </w:pPr>
            <w:proofErr w:type="spellStart"/>
            <w:r>
              <w:t>wlanReqs</w:t>
            </w:r>
            <w:proofErr w:type="spellEnd"/>
          </w:p>
        </w:tc>
        <w:tc>
          <w:tcPr>
            <w:tcW w:w="1474" w:type="dxa"/>
            <w:gridSpan w:val="2"/>
          </w:tcPr>
          <w:p w14:paraId="4B8E4EB9" w14:textId="77777777" w:rsidR="00BC7B3D" w:rsidRDefault="00BC7B3D" w:rsidP="002D47D8">
            <w:pPr>
              <w:pStyle w:val="TAL"/>
            </w:pPr>
            <w:proofErr w:type="gramStart"/>
            <w:r>
              <w:t>array(</w:t>
            </w:r>
            <w:proofErr w:type="spellStart"/>
            <w:proofErr w:type="gramEnd"/>
            <w:r>
              <w:t>WlanPerformanceReq</w:t>
            </w:r>
            <w:proofErr w:type="spellEnd"/>
            <w:r>
              <w:t>)</w:t>
            </w:r>
          </w:p>
        </w:tc>
        <w:tc>
          <w:tcPr>
            <w:tcW w:w="360" w:type="dxa"/>
            <w:gridSpan w:val="2"/>
          </w:tcPr>
          <w:p w14:paraId="2D6EF1C7"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143E23EE"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2EF523A0" w14:textId="77777777" w:rsidR="00BC7B3D" w:rsidRDefault="00BC7B3D" w:rsidP="002D47D8">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gridSpan w:val="2"/>
          </w:tcPr>
          <w:p w14:paraId="0D647384" w14:textId="77777777" w:rsidR="00BC7B3D" w:rsidRDefault="00BC7B3D" w:rsidP="002D47D8">
            <w:pPr>
              <w:pStyle w:val="TAL"/>
              <w:rPr>
                <w:rFonts w:cs="Arial"/>
                <w:szCs w:val="18"/>
              </w:rPr>
            </w:pPr>
            <w:proofErr w:type="spellStart"/>
            <w:r>
              <w:rPr>
                <w:rFonts w:cs="Arial"/>
                <w:szCs w:val="18"/>
              </w:rPr>
              <w:t>WlanPerformance</w:t>
            </w:r>
            <w:proofErr w:type="spellEnd"/>
          </w:p>
        </w:tc>
      </w:tr>
      <w:tr w:rsidR="00BC7B3D" w14:paraId="472526AE" w14:textId="77777777" w:rsidTr="002D47D8">
        <w:trPr>
          <w:gridAfter w:val="1"/>
          <w:wAfter w:w="33" w:type="dxa"/>
          <w:jc w:val="center"/>
        </w:trPr>
        <w:tc>
          <w:tcPr>
            <w:tcW w:w="1531" w:type="dxa"/>
            <w:gridSpan w:val="2"/>
          </w:tcPr>
          <w:p w14:paraId="418F8C08" w14:textId="77777777" w:rsidR="00BC7B3D" w:rsidRDefault="00BC7B3D" w:rsidP="002D47D8">
            <w:pPr>
              <w:pStyle w:val="TAL"/>
            </w:pPr>
            <w:proofErr w:type="spellStart"/>
            <w:r>
              <w:t>listOfAnaSubsets</w:t>
            </w:r>
            <w:proofErr w:type="spellEnd"/>
          </w:p>
        </w:tc>
        <w:tc>
          <w:tcPr>
            <w:tcW w:w="1474" w:type="dxa"/>
            <w:gridSpan w:val="2"/>
          </w:tcPr>
          <w:p w14:paraId="3AFBDAF6" w14:textId="77777777" w:rsidR="00BC7B3D" w:rsidRDefault="00BC7B3D" w:rsidP="002D47D8">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6B0BD0DA"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3F5831F5"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35815A19" w14:textId="77777777" w:rsidR="00BC7B3D" w:rsidRDefault="00BC7B3D" w:rsidP="002D47D8">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gridSpan w:val="2"/>
          </w:tcPr>
          <w:p w14:paraId="3E6A3F9B" w14:textId="77777777" w:rsidR="00BC7B3D" w:rsidRDefault="00BC7B3D" w:rsidP="002D47D8">
            <w:pPr>
              <w:pStyle w:val="TAL"/>
              <w:rPr>
                <w:rFonts w:cs="Arial"/>
                <w:szCs w:val="18"/>
              </w:rPr>
            </w:pPr>
            <w:proofErr w:type="spellStart"/>
            <w:r>
              <w:rPr>
                <w:rFonts w:cs="Arial"/>
                <w:szCs w:val="18"/>
              </w:rPr>
              <w:t>EneNA</w:t>
            </w:r>
            <w:proofErr w:type="spellEnd"/>
          </w:p>
          <w:p w14:paraId="0D1704F0" w14:textId="77777777" w:rsidR="00BC7B3D" w:rsidRDefault="00BC7B3D" w:rsidP="002D47D8">
            <w:pPr>
              <w:pStyle w:val="TAL"/>
              <w:rPr>
                <w:rFonts w:cs="Arial"/>
                <w:szCs w:val="18"/>
              </w:rPr>
            </w:pPr>
            <w:r>
              <w:t>UeMobility</w:t>
            </w:r>
            <w:r>
              <w:rPr>
                <w:lang w:eastAsia="zh-CN"/>
              </w:rPr>
              <w:t>Ext2_eNA</w:t>
            </w:r>
          </w:p>
        </w:tc>
      </w:tr>
      <w:tr w:rsidR="00BC7B3D" w14:paraId="6C3089B4" w14:textId="77777777" w:rsidTr="002D47D8">
        <w:trPr>
          <w:gridAfter w:val="1"/>
          <w:wAfter w:w="33" w:type="dxa"/>
          <w:jc w:val="center"/>
        </w:trPr>
        <w:tc>
          <w:tcPr>
            <w:tcW w:w="1531" w:type="dxa"/>
            <w:gridSpan w:val="2"/>
          </w:tcPr>
          <w:p w14:paraId="7749C397" w14:textId="77777777" w:rsidR="00BC7B3D" w:rsidRDefault="00BC7B3D" w:rsidP="002D47D8">
            <w:pPr>
              <w:pStyle w:val="TAL"/>
            </w:pPr>
            <w:proofErr w:type="spellStart"/>
            <w:r>
              <w:t>upfInfo</w:t>
            </w:r>
            <w:proofErr w:type="spellEnd"/>
          </w:p>
        </w:tc>
        <w:tc>
          <w:tcPr>
            <w:tcW w:w="1474" w:type="dxa"/>
            <w:gridSpan w:val="2"/>
          </w:tcPr>
          <w:p w14:paraId="63E164A6" w14:textId="77777777" w:rsidR="00BC7B3D" w:rsidRDefault="00BC7B3D" w:rsidP="002D47D8">
            <w:pPr>
              <w:pStyle w:val="TAL"/>
              <w:rPr>
                <w:rFonts w:eastAsia="DengXian"/>
              </w:rPr>
            </w:pPr>
            <w:proofErr w:type="spellStart"/>
            <w:r>
              <w:t>UpfInformation</w:t>
            </w:r>
            <w:proofErr w:type="spellEnd"/>
          </w:p>
        </w:tc>
        <w:tc>
          <w:tcPr>
            <w:tcW w:w="360" w:type="dxa"/>
            <w:gridSpan w:val="2"/>
          </w:tcPr>
          <w:p w14:paraId="58DF2A9E"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0472C1F9" w14:textId="77777777" w:rsidR="00BC7B3D" w:rsidRDefault="00BC7B3D" w:rsidP="002D47D8">
            <w:pPr>
              <w:pStyle w:val="TAC"/>
              <w:rPr>
                <w:rFonts w:cs="Arial"/>
                <w:szCs w:val="18"/>
                <w:lang w:eastAsia="zh-CN"/>
              </w:rPr>
            </w:pPr>
            <w:r>
              <w:rPr>
                <w:rFonts w:cs="Arial"/>
                <w:szCs w:val="18"/>
                <w:lang w:eastAsia="zh-CN"/>
              </w:rPr>
              <w:t>0..1</w:t>
            </w:r>
          </w:p>
        </w:tc>
        <w:tc>
          <w:tcPr>
            <w:tcW w:w="3330" w:type="dxa"/>
            <w:gridSpan w:val="2"/>
          </w:tcPr>
          <w:p w14:paraId="41882760" w14:textId="77777777" w:rsidR="00BC7B3D" w:rsidRDefault="00BC7B3D" w:rsidP="002D47D8">
            <w:pPr>
              <w:pStyle w:val="TAL"/>
              <w:rPr>
                <w:rFonts w:cs="Arial"/>
                <w:szCs w:val="18"/>
              </w:rPr>
            </w:pPr>
            <w:r>
              <w:rPr>
                <w:lang w:eastAsia="zh-CN"/>
              </w:rPr>
              <w:t>Identifies the UPF. (NOTE</w:t>
            </w:r>
            <w:r>
              <w:rPr>
                <w:rFonts w:cs="Arial"/>
                <w:szCs w:val="18"/>
              </w:rPr>
              <w:t> </w:t>
            </w:r>
            <w:r>
              <w:rPr>
                <w:lang w:eastAsia="zh-CN"/>
              </w:rPr>
              <w:t>7)</w:t>
            </w:r>
          </w:p>
        </w:tc>
        <w:tc>
          <w:tcPr>
            <w:tcW w:w="1483" w:type="dxa"/>
            <w:gridSpan w:val="2"/>
          </w:tcPr>
          <w:p w14:paraId="1F5B7760" w14:textId="77777777" w:rsidR="00BC7B3D" w:rsidRDefault="00BC7B3D" w:rsidP="002D47D8">
            <w:pPr>
              <w:pStyle w:val="TAL"/>
            </w:pPr>
            <w:proofErr w:type="spellStart"/>
            <w:r>
              <w:t>ServiceExperienceExt</w:t>
            </w:r>
            <w:proofErr w:type="spellEnd"/>
          </w:p>
          <w:p w14:paraId="12FF6E20" w14:textId="77777777" w:rsidR="00BC7B3D" w:rsidRDefault="00BC7B3D" w:rsidP="002D47D8">
            <w:pPr>
              <w:pStyle w:val="TAL"/>
            </w:pPr>
            <w:proofErr w:type="spellStart"/>
            <w:r>
              <w:rPr>
                <w:lang w:eastAsia="zh-CN"/>
              </w:rPr>
              <w:t>DnPerformance</w:t>
            </w:r>
            <w:proofErr w:type="spellEnd"/>
          </w:p>
        </w:tc>
      </w:tr>
      <w:tr w:rsidR="00BC7B3D" w14:paraId="5E3BF455" w14:textId="77777777" w:rsidTr="002D47D8">
        <w:trPr>
          <w:gridAfter w:val="1"/>
          <w:wAfter w:w="33" w:type="dxa"/>
          <w:jc w:val="center"/>
        </w:trPr>
        <w:tc>
          <w:tcPr>
            <w:tcW w:w="1531" w:type="dxa"/>
            <w:gridSpan w:val="2"/>
          </w:tcPr>
          <w:p w14:paraId="1D1FB48E" w14:textId="77777777" w:rsidR="00BC7B3D" w:rsidRDefault="00BC7B3D" w:rsidP="002D47D8">
            <w:pPr>
              <w:pStyle w:val="TAL"/>
            </w:pPr>
            <w:proofErr w:type="spellStart"/>
            <w:r>
              <w:rPr>
                <w:lang w:eastAsia="zh-CN"/>
              </w:rPr>
              <w:t>appServerAddrs</w:t>
            </w:r>
            <w:proofErr w:type="spellEnd"/>
          </w:p>
        </w:tc>
        <w:tc>
          <w:tcPr>
            <w:tcW w:w="1474" w:type="dxa"/>
            <w:gridSpan w:val="2"/>
          </w:tcPr>
          <w:p w14:paraId="645E704B" w14:textId="77777777" w:rsidR="00BC7B3D" w:rsidRDefault="00BC7B3D" w:rsidP="002D47D8">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1606DCBE" w14:textId="77777777" w:rsidR="00BC7B3D" w:rsidRDefault="00BC7B3D" w:rsidP="002D47D8">
            <w:pPr>
              <w:pStyle w:val="TAC"/>
              <w:rPr>
                <w:rFonts w:cs="Arial"/>
                <w:szCs w:val="18"/>
                <w:lang w:eastAsia="zh-CN"/>
              </w:rPr>
            </w:pPr>
            <w:r>
              <w:rPr>
                <w:rFonts w:cs="Arial"/>
                <w:szCs w:val="18"/>
                <w:lang w:eastAsia="zh-CN"/>
              </w:rPr>
              <w:t>C</w:t>
            </w:r>
          </w:p>
        </w:tc>
        <w:tc>
          <w:tcPr>
            <w:tcW w:w="1170" w:type="dxa"/>
            <w:gridSpan w:val="2"/>
          </w:tcPr>
          <w:p w14:paraId="204F234B" w14:textId="77777777" w:rsidR="00BC7B3D" w:rsidRDefault="00BC7B3D" w:rsidP="002D47D8">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gridSpan w:val="2"/>
          </w:tcPr>
          <w:p w14:paraId="1709A58D" w14:textId="77777777" w:rsidR="00BC7B3D" w:rsidRDefault="00BC7B3D" w:rsidP="002D47D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gridSpan w:val="2"/>
          </w:tcPr>
          <w:p w14:paraId="6820D9A1" w14:textId="77777777" w:rsidR="00BC7B3D" w:rsidRDefault="00BC7B3D" w:rsidP="002D47D8">
            <w:pPr>
              <w:pStyle w:val="TAL"/>
            </w:pPr>
            <w:proofErr w:type="spellStart"/>
            <w:r>
              <w:t>ServiceExperienceExt</w:t>
            </w:r>
            <w:proofErr w:type="spellEnd"/>
          </w:p>
          <w:p w14:paraId="4F49D34C" w14:textId="77777777" w:rsidR="00BC7B3D" w:rsidRDefault="00BC7B3D" w:rsidP="002D47D8">
            <w:pPr>
              <w:pStyle w:val="TAL"/>
            </w:pPr>
            <w:proofErr w:type="spellStart"/>
            <w:r>
              <w:t>DnPerformance</w:t>
            </w:r>
            <w:proofErr w:type="spellEnd"/>
          </w:p>
        </w:tc>
      </w:tr>
      <w:tr w:rsidR="00BC7B3D" w14:paraId="5DD49B89" w14:textId="77777777" w:rsidTr="002D47D8">
        <w:trPr>
          <w:gridAfter w:val="1"/>
          <w:wAfter w:w="33" w:type="dxa"/>
          <w:jc w:val="center"/>
        </w:trPr>
        <w:tc>
          <w:tcPr>
            <w:tcW w:w="1531" w:type="dxa"/>
            <w:gridSpan w:val="2"/>
          </w:tcPr>
          <w:p w14:paraId="3D194608" w14:textId="77777777" w:rsidR="00BC7B3D" w:rsidRDefault="00BC7B3D" w:rsidP="002D47D8">
            <w:pPr>
              <w:pStyle w:val="TAL"/>
              <w:rPr>
                <w:lang w:eastAsia="zh-CN"/>
              </w:rPr>
            </w:pPr>
            <w:proofErr w:type="spellStart"/>
            <w:r>
              <w:t>dnPerfReqs</w:t>
            </w:r>
            <w:proofErr w:type="spellEnd"/>
          </w:p>
        </w:tc>
        <w:tc>
          <w:tcPr>
            <w:tcW w:w="1474" w:type="dxa"/>
            <w:gridSpan w:val="2"/>
          </w:tcPr>
          <w:p w14:paraId="0DA082FE" w14:textId="77777777" w:rsidR="00BC7B3D" w:rsidRDefault="00BC7B3D" w:rsidP="002D47D8">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61CDF4D5" w14:textId="77777777" w:rsidR="00BC7B3D" w:rsidRDefault="00BC7B3D" w:rsidP="002D47D8">
            <w:pPr>
              <w:pStyle w:val="TAC"/>
              <w:rPr>
                <w:rFonts w:cs="Arial"/>
                <w:szCs w:val="18"/>
                <w:lang w:eastAsia="zh-CN"/>
              </w:rPr>
            </w:pPr>
            <w:r>
              <w:rPr>
                <w:rFonts w:cs="Arial" w:hint="eastAsia"/>
                <w:szCs w:val="18"/>
                <w:lang w:eastAsia="ja-JP"/>
              </w:rPr>
              <w:t>O</w:t>
            </w:r>
          </w:p>
        </w:tc>
        <w:tc>
          <w:tcPr>
            <w:tcW w:w="1170" w:type="dxa"/>
            <w:gridSpan w:val="2"/>
          </w:tcPr>
          <w:p w14:paraId="35366FD0" w14:textId="77777777" w:rsidR="00BC7B3D" w:rsidRDefault="00BC7B3D" w:rsidP="002D47D8">
            <w:pPr>
              <w:pStyle w:val="TAC"/>
              <w:rPr>
                <w:rFonts w:cs="Arial"/>
                <w:szCs w:val="18"/>
                <w:lang w:eastAsia="zh-CN"/>
              </w:rPr>
            </w:pPr>
            <w:proofErr w:type="gramStart"/>
            <w:r>
              <w:t>1..N</w:t>
            </w:r>
            <w:proofErr w:type="gramEnd"/>
          </w:p>
        </w:tc>
        <w:tc>
          <w:tcPr>
            <w:tcW w:w="3330" w:type="dxa"/>
            <w:gridSpan w:val="2"/>
          </w:tcPr>
          <w:p w14:paraId="046C4FA4" w14:textId="77777777" w:rsidR="00BC7B3D" w:rsidRDefault="00BC7B3D" w:rsidP="002D47D8">
            <w:pPr>
              <w:pStyle w:val="TAL"/>
              <w:rPr>
                <w:lang w:eastAsia="zh-CN"/>
              </w:rPr>
            </w:pPr>
            <w:r>
              <w:t>Represents the DN performance requirements. This attribute shall be included when event-id is "DN_PERFORMANCE".</w:t>
            </w:r>
          </w:p>
        </w:tc>
        <w:tc>
          <w:tcPr>
            <w:tcW w:w="1483" w:type="dxa"/>
            <w:gridSpan w:val="2"/>
          </w:tcPr>
          <w:p w14:paraId="4A37E838" w14:textId="77777777" w:rsidR="00BC7B3D" w:rsidRDefault="00BC7B3D" w:rsidP="002D47D8">
            <w:pPr>
              <w:pStyle w:val="TAL"/>
            </w:pPr>
            <w:proofErr w:type="spellStart"/>
            <w:r>
              <w:rPr>
                <w:rFonts w:hint="eastAsia"/>
                <w:lang w:eastAsia="zh-CN"/>
              </w:rPr>
              <w:t>Dn</w:t>
            </w:r>
            <w:r>
              <w:t>Performance</w:t>
            </w:r>
            <w:proofErr w:type="spellEnd"/>
          </w:p>
        </w:tc>
      </w:tr>
      <w:tr w:rsidR="00BC7B3D" w14:paraId="50BB3358" w14:textId="77777777" w:rsidTr="002D47D8">
        <w:trPr>
          <w:gridAfter w:val="1"/>
          <w:wAfter w:w="33" w:type="dxa"/>
          <w:jc w:val="center"/>
        </w:trPr>
        <w:tc>
          <w:tcPr>
            <w:tcW w:w="1531" w:type="dxa"/>
            <w:gridSpan w:val="2"/>
          </w:tcPr>
          <w:p w14:paraId="405FC5E3" w14:textId="644698A0" w:rsidR="00BC7B3D" w:rsidRDefault="00F717D3" w:rsidP="002D47D8">
            <w:pPr>
              <w:pStyle w:val="TAL"/>
              <w:rPr>
                <w:lang w:eastAsia="zh-CN"/>
              </w:rPr>
            </w:pPr>
            <w:proofErr w:type="spellStart"/>
            <w:ins w:id="189" w:author="Ericsson  Maria Liang" w:date="2023-08-20T11:35:00Z">
              <w:r w:rsidRPr="00F717D3">
                <w:rPr>
                  <w:lang w:eastAsia="zh-CN"/>
                </w:rPr>
                <w:t>dataVlTrnsTmRqs</w:t>
              </w:r>
            </w:ins>
            <w:proofErr w:type="spellEnd"/>
            <w:del w:id="190" w:author="Ericsson  Maria Liang" w:date="2023-08-20T11:35:00Z">
              <w:r w:rsidR="00BC7B3D" w:rsidDel="00F717D3">
                <w:rPr>
                  <w:lang w:eastAsia="zh-CN"/>
                </w:rPr>
                <w:delText>e2eDataVolTransTimeReqs</w:delText>
              </w:r>
            </w:del>
          </w:p>
        </w:tc>
        <w:tc>
          <w:tcPr>
            <w:tcW w:w="1474" w:type="dxa"/>
            <w:gridSpan w:val="2"/>
          </w:tcPr>
          <w:p w14:paraId="35377D9E" w14:textId="77777777" w:rsidR="00BC7B3D" w:rsidRDefault="00BC7B3D" w:rsidP="002D47D8">
            <w:pPr>
              <w:pStyle w:val="TAL"/>
            </w:pPr>
            <w:r>
              <w:rPr>
                <w:lang w:eastAsia="zh-CN"/>
              </w:rPr>
              <w:t>array(E2eDataVolTransTimeReq)</w:t>
            </w:r>
          </w:p>
        </w:tc>
        <w:tc>
          <w:tcPr>
            <w:tcW w:w="360" w:type="dxa"/>
            <w:gridSpan w:val="2"/>
          </w:tcPr>
          <w:p w14:paraId="2CDADC4F" w14:textId="77777777" w:rsidR="00BC7B3D" w:rsidRDefault="00BC7B3D" w:rsidP="002D47D8">
            <w:pPr>
              <w:pStyle w:val="TAC"/>
              <w:rPr>
                <w:rFonts w:cs="Arial"/>
                <w:szCs w:val="18"/>
                <w:lang w:eastAsia="zh-CN"/>
              </w:rPr>
            </w:pPr>
            <w:r>
              <w:rPr>
                <w:rFonts w:cs="Arial"/>
                <w:szCs w:val="18"/>
                <w:lang w:eastAsia="ja-JP"/>
              </w:rPr>
              <w:t>O</w:t>
            </w:r>
          </w:p>
        </w:tc>
        <w:tc>
          <w:tcPr>
            <w:tcW w:w="1170" w:type="dxa"/>
            <w:gridSpan w:val="2"/>
          </w:tcPr>
          <w:p w14:paraId="6342883B" w14:textId="77777777" w:rsidR="00BC7B3D" w:rsidRDefault="00BC7B3D" w:rsidP="002D47D8">
            <w:pPr>
              <w:pStyle w:val="TAC"/>
            </w:pPr>
            <w:proofErr w:type="gramStart"/>
            <w:r>
              <w:t>1..N</w:t>
            </w:r>
            <w:proofErr w:type="gramEnd"/>
          </w:p>
        </w:tc>
        <w:tc>
          <w:tcPr>
            <w:tcW w:w="3330" w:type="dxa"/>
            <w:gridSpan w:val="2"/>
          </w:tcPr>
          <w:p w14:paraId="0A712EDB" w14:textId="77777777" w:rsidR="00BC7B3D" w:rsidRDefault="00BC7B3D" w:rsidP="002D47D8">
            <w:pPr>
              <w:pStyle w:val="TAL"/>
            </w:pPr>
            <w:r>
              <w:t>Represents the list of E2E data volume transfer time requirement. This attribute may be included when event-id is "</w:t>
            </w:r>
            <w:r>
              <w:rPr>
                <w:lang w:eastAsia="zh-CN"/>
              </w:rPr>
              <w:t>E2E_DATA_VOL_TRANS_TIME</w:t>
            </w:r>
            <w:r>
              <w:t>".</w:t>
            </w:r>
          </w:p>
        </w:tc>
        <w:tc>
          <w:tcPr>
            <w:tcW w:w="1483" w:type="dxa"/>
            <w:gridSpan w:val="2"/>
          </w:tcPr>
          <w:p w14:paraId="331F3EDB" w14:textId="77777777" w:rsidR="00BC7B3D" w:rsidRDefault="00BC7B3D" w:rsidP="002D47D8">
            <w:pPr>
              <w:pStyle w:val="TAL"/>
            </w:pPr>
            <w:r>
              <w:rPr>
                <w:lang w:eastAsia="zh-CN"/>
              </w:rPr>
              <w:t>E2eDataVolTransTime</w:t>
            </w:r>
          </w:p>
        </w:tc>
      </w:tr>
      <w:tr w:rsidR="00BC7B3D" w14:paraId="5B032EF0" w14:textId="77777777" w:rsidTr="002D47D8">
        <w:trPr>
          <w:gridAfter w:val="1"/>
          <w:wAfter w:w="33" w:type="dxa"/>
          <w:jc w:val="center"/>
        </w:trPr>
        <w:tc>
          <w:tcPr>
            <w:tcW w:w="1531" w:type="dxa"/>
            <w:gridSpan w:val="2"/>
          </w:tcPr>
          <w:p w14:paraId="38ADA45D" w14:textId="77777777" w:rsidR="00BC7B3D" w:rsidRDefault="00BC7B3D" w:rsidP="002D47D8">
            <w:pPr>
              <w:pStyle w:val="TAL"/>
            </w:pPr>
            <w:proofErr w:type="spellStart"/>
            <w:r>
              <w:rPr>
                <w:rFonts w:hint="eastAsia"/>
                <w:lang w:eastAsia="zh-CN"/>
              </w:rPr>
              <w:t>u</w:t>
            </w:r>
            <w:r>
              <w:rPr>
                <w:lang w:eastAsia="zh-CN"/>
              </w:rPr>
              <w:t>eMobilityReqs</w:t>
            </w:r>
            <w:proofErr w:type="spellEnd"/>
          </w:p>
        </w:tc>
        <w:tc>
          <w:tcPr>
            <w:tcW w:w="1474" w:type="dxa"/>
            <w:gridSpan w:val="2"/>
          </w:tcPr>
          <w:p w14:paraId="7887651D" w14:textId="77777777" w:rsidR="00BC7B3D" w:rsidRDefault="00BC7B3D" w:rsidP="002D47D8">
            <w:pPr>
              <w:pStyle w:val="TAL"/>
            </w:pPr>
            <w:proofErr w:type="gramStart"/>
            <w:r>
              <w:t>array(</w:t>
            </w:r>
            <w:proofErr w:type="spellStart"/>
            <w:proofErr w:type="gramEnd"/>
            <w:r>
              <w:t>UeMobilityReq</w:t>
            </w:r>
            <w:proofErr w:type="spellEnd"/>
            <w:r>
              <w:t>)</w:t>
            </w:r>
          </w:p>
        </w:tc>
        <w:tc>
          <w:tcPr>
            <w:tcW w:w="360" w:type="dxa"/>
            <w:gridSpan w:val="2"/>
          </w:tcPr>
          <w:p w14:paraId="7D3F07DC" w14:textId="77777777" w:rsidR="00BC7B3D" w:rsidRDefault="00BC7B3D" w:rsidP="002D47D8">
            <w:pPr>
              <w:pStyle w:val="TAC"/>
              <w:rPr>
                <w:rFonts w:cs="Arial"/>
                <w:szCs w:val="18"/>
                <w:lang w:eastAsia="ja-JP"/>
              </w:rPr>
            </w:pPr>
            <w:r>
              <w:rPr>
                <w:rFonts w:cs="Arial"/>
                <w:szCs w:val="18"/>
                <w:lang w:eastAsia="zh-CN"/>
              </w:rPr>
              <w:t>O</w:t>
            </w:r>
          </w:p>
        </w:tc>
        <w:tc>
          <w:tcPr>
            <w:tcW w:w="1170" w:type="dxa"/>
            <w:gridSpan w:val="2"/>
          </w:tcPr>
          <w:p w14:paraId="761D8CB6" w14:textId="77777777" w:rsidR="00BC7B3D" w:rsidRDefault="00BC7B3D" w:rsidP="002D47D8">
            <w:pPr>
              <w:pStyle w:val="TAC"/>
            </w:pPr>
            <w:proofErr w:type="gramStart"/>
            <w:r>
              <w:t>1..N</w:t>
            </w:r>
            <w:proofErr w:type="gramEnd"/>
          </w:p>
        </w:tc>
        <w:tc>
          <w:tcPr>
            <w:tcW w:w="3330" w:type="dxa"/>
            <w:gridSpan w:val="2"/>
          </w:tcPr>
          <w:p w14:paraId="66AC23D1" w14:textId="77777777" w:rsidR="00BC7B3D" w:rsidRDefault="00BC7B3D" w:rsidP="002D47D8">
            <w:pPr>
              <w:pStyle w:val="TAL"/>
            </w:pPr>
            <w:r>
              <w:t>Represents the UE mobility requirements. This attribute may be included when the event-id is "UE_MOBILITY".</w:t>
            </w:r>
          </w:p>
        </w:tc>
        <w:tc>
          <w:tcPr>
            <w:tcW w:w="1483" w:type="dxa"/>
            <w:gridSpan w:val="2"/>
          </w:tcPr>
          <w:p w14:paraId="74E6F2F2" w14:textId="77777777" w:rsidR="00BC7B3D" w:rsidRDefault="00BC7B3D" w:rsidP="002D47D8">
            <w:pPr>
              <w:pStyle w:val="TAL"/>
              <w:rPr>
                <w:lang w:eastAsia="zh-CN"/>
              </w:rPr>
            </w:pPr>
            <w:r>
              <w:t>UeMobility</w:t>
            </w:r>
            <w:r>
              <w:rPr>
                <w:lang w:eastAsia="zh-CN"/>
              </w:rPr>
              <w:t>Ext2_eNA</w:t>
            </w:r>
          </w:p>
        </w:tc>
      </w:tr>
      <w:tr w:rsidR="00BC7B3D" w14:paraId="59442654" w14:textId="77777777" w:rsidTr="002D47D8">
        <w:trPr>
          <w:gridAfter w:val="1"/>
          <w:wAfter w:w="33" w:type="dxa"/>
          <w:jc w:val="center"/>
        </w:trPr>
        <w:tc>
          <w:tcPr>
            <w:tcW w:w="1531" w:type="dxa"/>
            <w:gridSpan w:val="2"/>
          </w:tcPr>
          <w:p w14:paraId="242CA54D" w14:textId="77777777" w:rsidR="00BC7B3D" w:rsidRDefault="00BC7B3D" w:rsidP="002D47D8">
            <w:pPr>
              <w:pStyle w:val="TAL"/>
              <w:rPr>
                <w:lang w:eastAsia="zh-CN"/>
              </w:rPr>
            </w:pPr>
            <w:proofErr w:type="spellStart"/>
            <w:r>
              <w:rPr>
                <w:rFonts w:hint="eastAsia"/>
                <w:lang w:eastAsia="zh-CN"/>
              </w:rPr>
              <w:t>u</w:t>
            </w:r>
            <w:r>
              <w:rPr>
                <w:lang w:eastAsia="zh-CN"/>
              </w:rPr>
              <w:t>eCommReqs</w:t>
            </w:r>
            <w:proofErr w:type="spellEnd"/>
          </w:p>
        </w:tc>
        <w:tc>
          <w:tcPr>
            <w:tcW w:w="1474" w:type="dxa"/>
            <w:gridSpan w:val="2"/>
          </w:tcPr>
          <w:p w14:paraId="5FCE34F7" w14:textId="77777777" w:rsidR="00BC7B3D" w:rsidRDefault="00BC7B3D" w:rsidP="002D47D8">
            <w:pPr>
              <w:pStyle w:val="TAL"/>
            </w:pPr>
            <w:proofErr w:type="gramStart"/>
            <w:r>
              <w:t>array(</w:t>
            </w:r>
            <w:proofErr w:type="spellStart"/>
            <w:proofErr w:type="gramEnd"/>
            <w:r>
              <w:t>UeCommReq</w:t>
            </w:r>
            <w:proofErr w:type="spellEnd"/>
            <w:r>
              <w:t>)</w:t>
            </w:r>
          </w:p>
        </w:tc>
        <w:tc>
          <w:tcPr>
            <w:tcW w:w="360" w:type="dxa"/>
            <w:gridSpan w:val="2"/>
          </w:tcPr>
          <w:p w14:paraId="04D2D834"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27BCE8A8" w14:textId="77777777" w:rsidR="00BC7B3D" w:rsidRDefault="00BC7B3D" w:rsidP="002D47D8">
            <w:pPr>
              <w:pStyle w:val="TAC"/>
            </w:pPr>
            <w:proofErr w:type="gramStart"/>
            <w:r>
              <w:t>1..N</w:t>
            </w:r>
            <w:proofErr w:type="gramEnd"/>
          </w:p>
        </w:tc>
        <w:tc>
          <w:tcPr>
            <w:tcW w:w="3330" w:type="dxa"/>
            <w:gridSpan w:val="2"/>
          </w:tcPr>
          <w:p w14:paraId="15363D7D" w14:textId="77777777" w:rsidR="00BC7B3D" w:rsidRDefault="00BC7B3D" w:rsidP="002D47D8">
            <w:pPr>
              <w:pStyle w:val="TAL"/>
            </w:pPr>
            <w:r>
              <w:t>Represents the UE communication requirements. This attribute may be included when the event-id is "UE_MOBILITY".</w:t>
            </w:r>
          </w:p>
        </w:tc>
        <w:tc>
          <w:tcPr>
            <w:tcW w:w="1483" w:type="dxa"/>
            <w:gridSpan w:val="2"/>
          </w:tcPr>
          <w:p w14:paraId="5CE1B0B0" w14:textId="77777777" w:rsidR="00BC7B3D" w:rsidRDefault="00BC7B3D" w:rsidP="002D47D8">
            <w:pPr>
              <w:pStyle w:val="TAL"/>
            </w:pPr>
            <w:proofErr w:type="spellStart"/>
            <w:r>
              <w:t>UeCommunicationExt_eNA</w:t>
            </w:r>
            <w:proofErr w:type="spellEnd"/>
          </w:p>
        </w:tc>
      </w:tr>
      <w:tr w:rsidR="00BC7B3D" w14:paraId="036CB6DC" w14:textId="77777777" w:rsidTr="002D47D8">
        <w:trPr>
          <w:gridAfter w:val="1"/>
          <w:wAfter w:w="33" w:type="dxa"/>
          <w:jc w:val="center"/>
        </w:trPr>
        <w:tc>
          <w:tcPr>
            <w:tcW w:w="1531" w:type="dxa"/>
            <w:gridSpan w:val="2"/>
          </w:tcPr>
          <w:p w14:paraId="267F4EEA" w14:textId="77777777" w:rsidR="00BC7B3D" w:rsidRDefault="00BC7B3D" w:rsidP="002D47D8">
            <w:pPr>
              <w:pStyle w:val="TAL"/>
              <w:rPr>
                <w:lang w:eastAsia="zh-CN"/>
              </w:rPr>
            </w:pPr>
            <w:proofErr w:type="spellStart"/>
            <w:r>
              <w:t>pduSesInfos</w:t>
            </w:r>
            <w:proofErr w:type="spellEnd"/>
          </w:p>
        </w:tc>
        <w:tc>
          <w:tcPr>
            <w:tcW w:w="1474" w:type="dxa"/>
            <w:gridSpan w:val="2"/>
          </w:tcPr>
          <w:p w14:paraId="7D033E25" w14:textId="77777777" w:rsidR="00BC7B3D" w:rsidRDefault="00BC7B3D" w:rsidP="002D47D8">
            <w:pPr>
              <w:pStyle w:val="TAL"/>
            </w:pPr>
            <w:proofErr w:type="gramStart"/>
            <w:r>
              <w:t>array(</w:t>
            </w:r>
            <w:proofErr w:type="spellStart"/>
            <w:proofErr w:type="gramEnd"/>
            <w:r>
              <w:t>PduSessionInfo</w:t>
            </w:r>
            <w:proofErr w:type="spellEnd"/>
            <w:r>
              <w:t>)</w:t>
            </w:r>
          </w:p>
        </w:tc>
        <w:tc>
          <w:tcPr>
            <w:tcW w:w="360" w:type="dxa"/>
            <w:gridSpan w:val="2"/>
          </w:tcPr>
          <w:p w14:paraId="00741B2A"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Pr>
          <w:p w14:paraId="0142C858" w14:textId="77777777" w:rsidR="00BC7B3D" w:rsidRDefault="00BC7B3D" w:rsidP="002D47D8">
            <w:pPr>
              <w:pStyle w:val="TAC"/>
            </w:pPr>
            <w:proofErr w:type="gramStart"/>
            <w:r>
              <w:rPr>
                <w:rFonts w:cs="Arial"/>
                <w:szCs w:val="18"/>
                <w:lang w:eastAsia="zh-CN"/>
              </w:rPr>
              <w:t>1..N</w:t>
            </w:r>
            <w:proofErr w:type="gramEnd"/>
          </w:p>
        </w:tc>
        <w:tc>
          <w:tcPr>
            <w:tcW w:w="3330" w:type="dxa"/>
            <w:gridSpan w:val="2"/>
          </w:tcPr>
          <w:p w14:paraId="7A0C8047" w14:textId="77777777" w:rsidR="00BC7B3D" w:rsidRDefault="00BC7B3D" w:rsidP="002D47D8">
            <w:pPr>
              <w:pStyle w:val="TAL"/>
            </w:pPr>
            <w:r>
              <w:rPr>
                <w:rFonts w:cs="Arial"/>
                <w:szCs w:val="18"/>
              </w:rPr>
              <w:t>Represents combination of PDU Session parameters. (NOTE 12)</w:t>
            </w:r>
          </w:p>
        </w:tc>
        <w:tc>
          <w:tcPr>
            <w:tcW w:w="1483" w:type="dxa"/>
            <w:gridSpan w:val="2"/>
          </w:tcPr>
          <w:p w14:paraId="4CA224DB" w14:textId="77777777" w:rsidR="00BC7B3D" w:rsidRDefault="00BC7B3D" w:rsidP="002D47D8">
            <w:pPr>
              <w:pStyle w:val="TAL"/>
            </w:pPr>
            <w:r>
              <w:rPr>
                <w:rFonts w:cs="Arial"/>
                <w:szCs w:val="18"/>
              </w:rPr>
              <w:t>ServiceExperienceExt2_eNA</w:t>
            </w:r>
          </w:p>
        </w:tc>
      </w:tr>
      <w:tr w:rsidR="00BC7B3D" w14:paraId="4524EB00" w14:textId="77777777" w:rsidTr="002D47D8">
        <w:trPr>
          <w:gridAfter w:val="1"/>
          <w:wAfter w:w="33" w:type="dxa"/>
          <w:jc w:val="center"/>
        </w:trPr>
        <w:tc>
          <w:tcPr>
            <w:tcW w:w="1531" w:type="dxa"/>
            <w:gridSpan w:val="2"/>
          </w:tcPr>
          <w:p w14:paraId="7CAFCC77" w14:textId="77777777" w:rsidR="00BC7B3D" w:rsidRDefault="00BC7B3D" w:rsidP="002D47D8">
            <w:pPr>
              <w:pStyle w:val="TAL"/>
            </w:pPr>
            <w:proofErr w:type="spellStart"/>
            <w:r>
              <w:rPr>
                <w:lang w:eastAsia="zh-CN"/>
              </w:rPr>
              <w:t>pduSesTrafReqs</w:t>
            </w:r>
            <w:proofErr w:type="spellEnd"/>
          </w:p>
        </w:tc>
        <w:tc>
          <w:tcPr>
            <w:tcW w:w="1474" w:type="dxa"/>
            <w:gridSpan w:val="2"/>
          </w:tcPr>
          <w:p w14:paraId="7F43FA6C" w14:textId="77777777" w:rsidR="00BC7B3D" w:rsidRDefault="00BC7B3D" w:rsidP="002D47D8">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6DEAF18D" w14:textId="77777777" w:rsidR="00BC7B3D" w:rsidRDefault="00BC7B3D" w:rsidP="002D47D8">
            <w:pPr>
              <w:pStyle w:val="TAC"/>
              <w:rPr>
                <w:rFonts w:cs="Arial"/>
                <w:szCs w:val="18"/>
                <w:lang w:eastAsia="zh-CN"/>
              </w:rPr>
            </w:pPr>
            <w:r>
              <w:rPr>
                <w:rFonts w:cs="Arial"/>
                <w:szCs w:val="18"/>
                <w:lang w:eastAsia="zh-CN"/>
              </w:rPr>
              <w:t>C</w:t>
            </w:r>
          </w:p>
        </w:tc>
        <w:tc>
          <w:tcPr>
            <w:tcW w:w="1170" w:type="dxa"/>
            <w:gridSpan w:val="2"/>
          </w:tcPr>
          <w:p w14:paraId="694192D9" w14:textId="77777777" w:rsidR="00BC7B3D" w:rsidRDefault="00BC7B3D" w:rsidP="002D47D8">
            <w:pPr>
              <w:pStyle w:val="TAC"/>
              <w:rPr>
                <w:rFonts w:cs="Arial"/>
                <w:szCs w:val="18"/>
                <w:lang w:eastAsia="zh-CN"/>
              </w:rPr>
            </w:pPr>
            <w:proofErr w:type="gramStart"/>
            <w:r>
              <w:rPr>
                <w:rFonts w:cs="Arial"/>
                <w:szCs w:val="18"/>
                <w:lang w:eastAsia="zh-CN"/>
              </w:rPr>
              <w:t>1..N</w:t>
            </w:r>
            <w:proofErr w:type="gramEnd"/>
          </w:p>
        </w:tc>
        <w:tc>
          <w:tcPr>
            <w:tcW w:w="3330" w:type="dxa"/>
            <w:gridSpan w:val="2"/>
          </w:tcPr>
          <w:p w14:paraId="13AB8CF0" w14:textId="77777777" w:rsidR="00BC7B3D" w:rsidRDefault="00BC7B3D" w:rsidP="002D47D8">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3" w:type="dxa"/>
            <w:gridSpan w:val="2"/>
          </w:tcPr>
          <w:p w14:paraId="374AA190" w14:textId="77777777" w:rsidR="00BC7B3D" w:rsidRDefault="00BC7B3D" w:rsidP="002D47D8">
            <w:pPr>
              <w:pStyle w:val="TAL"/>
              <w:rPr>
                <w:rFonts w:cs="Arial"/>
                <w:szCs w:val="18"/>
              </w:rPr>
            </w:pPr>
            <w:proofErr w:type="spellStart"/>
            <w:r>
              <w:t>PduSesTraffic</w:t>
            </w:r>
            <w:proofErr w:type="spellEnd"/>
          </w:p>
        </w:tc>
      </w:tr>
      <w:tr w:rsidR="00BC7B3D" w14:paraId="5B3233FC" w14:textId="77777777" w:rsidTr="002D47D8">
        <w:trPr>
          <w:gridAfter w:val="1"/>
          <w:wAfter w:w="33" w:type="dxa"/>
          <w:jc w:val="center"/>
        </w:trPr>
        <w:tc>
          <w:tcPr>
            <w:tcW w:w="1531" w:type="dxa"/>
            <w:gridSpan w:val="2"/>
          </w:tcPr>
          <w:p w14:paraId="34584919" w14:textId="77777777" w:rsidR="00BC7B3D" w:rsidRDefault="00BC7B3D" w:rsidP="002D47D8">
            <w:pPr>
              <w:pStyle w:val="TAL"/>
              <w:rPr>
                <w:lang w:eastAsia="zh-CN"/>
              </w:rPr>
            </w:pPr>
            <w:proofErr w:type="spellStart"/>
            <w:r>
              <w:rPr>
                <w:rFonts w:hint="eastAsia"/>
                <w:lang w:eastAsia="zh-CN"/>
              </w:rPr>
              <w:lastRenderedPageBreak/>
              <w:t>l</w:t>
            </w:r>
            <w:r>
              <w:rPr>
                <w:lang w:eastAsia="zh-CN"/>
              </w:rPr>
              <w:t>ocGranularity</w:t>
            </w:r>
            <w:proofErr w:type="spellEnd"/>
          </w:p>
        </w:tc>
        <w:tc>
          <w:tcPr>
            <w:tcW w:w="1474" w:type="dxa"/>
            <w:gridSpan w:val="2"/>
          </w:tcPr>
          <w:p w14:paraId="39F925B7" w14:textId="77777777" w:rsidR="00BC7B3D" w:rsidRDefault="00BC7B3D" w:rsidP="002D47D8">
            <w:pPr>
              <w:pStyle w:val="TAL"/>
              <w:rPr>
                <w:rFonts w:eastAsia="DengXian"/>
              </w:rPr>
            </w:pPr>
            <w:proofErr w:type="spellStart"/>
            <w:r>
              <w:rPr>
                <w:lang w:eastAsia="zh-CN"/>
              </w:rPr>
              <w:t>LocInfoGranularity</w:t>
            </w:r>
            <w:proofErr w:type="spellEnd"/>
          </w:p>
        </w:tc>
        <w:tc>
          <w:tcPr>
            <w:tcW w:w="360" w:type="dxa"/>
            <w:gridSpan w:val="2"/>
          </w:tcPr>
          <w:p w14:paraId="2628AAF5" w14:textId="77777777" w:rsidR="00BC7B3D" w:rsidRDefault="00BC7B3D" w:rsidP="002D47D8">
            <w:pPr>
              <w:pStyle w:val="TAC"/>
              <w:rPr>
                <w:rFonts w:cs="Arial"/>
                <w:szCs w:val="18"/>
                <w:lang w:eastAsia="zh-CN"/>
              </w:rPr>
            </w:pPr>
            <w:r>
              <w:rPr>
                <w:rFonts w:hint="eastAsia"/>
                <w:lang w:eastAsia="zh-CN"/>
              </w:rPr>
              <w:t>O</w:t>
            </w:r>
          </w:p>
        </w:tc>
        <w:tc>
          <w:tcPr>
            <w:tcW w:w="1170" w:type="dxa"/>
            <w:gridSpan w:val="2"/>
          </w:tcPr>
          <w:p w14:paraId="01334BCE" w14:textId="77777777" w:rsidR="00BC7B3D" w:rsidRDefault="00BC7B3D" w:rsidP="002D47D8">
            <w:pPr>
              <w:pStyle w:val="TAC"/>
              <w:rPr>
                <w:rFonts w:cs="Arial"/>
                <w:szCs w:val="18"/>
                <w:lang w:eastAsia="zh-CN"/>
              </w:rPr>
            </w:pPr>
            <w:r>
              <w:t>0..1</w:t>
            </w:r>
          </w:p>
        </w:tc>
        <w:tc>
          <w:tcPr>
            <w:tcW w:w="3330" w:type="dxa"/>
            <w:gridSpan w:val="2"/>
          </w:tcPr>
          <w:p w14:paraId="27EFC64D" w14:textId="77777777" w:rsidR="00BC7B3D" w:rsidRDefault="00BC7B3D" w:rsidP="002D47D8">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gridSpan w:val="2"/>
          </w:tcPr>
          <w:p w14:paraId="34972EBF" w14:textId="77777777" w:rsidR="00BC7B3D" w:rsidRDefault="00BC7B3D" w:rsidP="002D47D8">
            <w:pPr>
              <w:pStyle w:val="TAL"/>
              <w:rPr>
                <w:lang w:eastAsia="zh-CN"/>
              </w:rPr>
            </w:pPr>
            <w:r>
              <w:rPr>
                <w:rFonts w:hint="eastAsia"/>
              </w:rPr>
              <w:t>S</w:t>
            </w:r>
            <w:r>
              <w:t>erviceExperienceExt</w:t>
            </w:r>
            <w:r>
              <w:rPr>
                <w:lang w:eastAsia="zh-CN"/>
              </w:rPr>
              <w:t>2_eNA</w:t>
            </w:r>
          </w:p>
          <w:p w14:paraId="26E93243" w14:textId="77777777" w:rsidR="00BC7B3D" w:rsidRDefault="00BC7B3D" w:rsidP="002D47D8">
            <w:pPr>
              <w:pStyle w:val="TAL"/>
              <w:rPr>
                <w:lang w:eastAsia="zh-CN"/>
              </w:rPr>
            </w:pPr>
            <w:r>
              <w:t>UeMobility</w:t>
            </w:r>
            <w:r>
              <w:rPr>
                <w:lang w:eastAsia="zh-CN"/>
              </w:rPr>
              <w:t>Ext2_eNA</w:t>
            </w:r>
          </w:p>
          <w:p w14:paraId="5B3A0081" w14:textId="77777777" w:rsidR="00BC7B3D" w:rsidRDefault="00BC7B3D" w:rsidP="002D47D8">
            <w:pPr>
              <w:pStyle w:val="TAL"/>
              <w:rPr>
                <w:lang w:eastAsia="zh-CN"/>
              </w:rPr>
            </w:pPr>
            <w:proofErr w:type="spellStart"/>
            <w:r>
              <w:t>DispersionExt</w:t>
            </w:r>
            <w:r>
              <w:rPr>
                <w:lang w:eastAsia="zh-CN"/>
              </w:rPr>
              <w:t>_eNA</w:t>
            </w:r>
            <w:proofErr w:type="spellEnd"/>
          </w:p>
        </w:tc>
      </w:tr>
      <w:tr w:rsidR="00BC7B3D" w14:paraId="78A375E9" w14:textId="77777777" w:rsidTr="002D47D8">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300127E9" w14:textId="77777777" w:rsidR="00BC7B3D" w:rsidRDefault="00BC7B3D" w:rsidP="002D47D8">
            <w:pPr>
              <w:pStyle w:val="TAL"/>
            </w:pPr>
            <w:proofErr w:type="spellStart"/>
            <w:r>
              <w:t>useCaseCxt</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3764D58F" w14:textId="77777777" w:rsidR="00BC7B3D" w:rsidRDefault="00BC7B3D" w:rsidP="002D47D8">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tcPr>
          <w:p w14:paraId="3261A677" w14:textId="77777777" w:rsidR="00BC7B3D" w:rsidRDefault="00BC7B3D" w:rsidP="002D47D8">
            <w:pPr>
              <w:pStyle w:val="TAC"/>
              <w:rPr>
                <w:rFonts w:cs="Arial"/>
                <w:szCs w:val="18"/>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673C0310" w14:textId="77777777" w:rsidR="00BC7B3D" w:rsidRDefault="00BC7B3D" w:rsidP="002D47D8">
            <w:pPr>
              <w:pStyle w:val="TAC"/>
              <w:rPr>
                <w:rFonts w:cs="Arial"/>
                <w:szCs w:val="18"/>
                <w:lang w:eastAsia="zh-CN"/>
              </w:rPr>
            </w:pPr>
            <w:r>
              <w:rPr>
                <w:rFonts w:cs="Arial"/>
                <w:szCs w:val="18"/>
                <w:lang w:eastAsia="zh-CN"/>
              </w:rPr>
              <w:t>0..1</w:t>
            </w:r>
          </w:p>
        </w:tc>
        <w:tc>
          <w:tcPr>
            <w:tcW w:w="3329" w:type="dxa"/>
            <w:gridSpan w:val="2"/>
            <w:tcBorders>
              <w:top w:val="single" w:sz="6" w:space="0" w:color="auto"/>
              <w:left w:val="single" w:sz="6" w:space="0" w:color="auto"/>
              <w:bottom w:val="single" w:sz="6" w:space="0" w:color="auto"/>
              <w:right w:val="single" w:sz="6" w:space="0" w:color="auto"/>
            </w:tcBorders>
          </w:tcPr>
          <w:p w14:paraId="044E62DE" w14:textId="77777777" w:rsidR="00BC7B3D" w:rsidRDefault="00BC7B3D" w:rsidP="002D47D8">
            <w:pPr>
              <w:pStyle w:val="TAL"/>
              <w:rPr>
                <w:rFonts w:cs="Arial"/>
                <w:szCs w:val="18"/>
              </w:rPr>
            </w:pPr>
            <w:r>
              <w:rPr>
                <w:rFonts w:cs="Arial"/>
                <w:szCs w:val="18"/>
              </w:rPr>
              <w:t>Indicates the context of usage of the analytics.</w:t>
            </w:r>
          </w:p>
          <w:p w14:paraId="4E33A142" w14:textId="77777777" w:rsidR="00BC7B3D" w:rsidRDefault="00BC7B3D" w:rsidP="002D47D8">
            <w:pPr>
              <w:pStyle w:val="TAL"/>
              <w:rPr>
                <w:rFonts w:cs="Arial"/>
                <w:szCs w:val="18"/>
              </w:rPr>
            </w:pPr>
            <w:r>
              <w:rPr>
                <w:rFonts w:cs="Arial"/>
                <w:szCs w:val="18"/>
              </w:rPr>
              <w:t>The value and format of this parameter are not standardized.</w:t>
            </w:r>
          </w:p>
        </w:tc>
        <w:tc>
          <w:tcPr>
            <w:tcW w:w="1483" w:type="dxa"/>
            <w:gridSpan w:val="2"/>
            <w:tcBorders>
              <w:top w:val="single" w:sz="6" w:space="0" w:color="auto"/>
              <w:left w:val="single" w:sz="6" w:space="0" w:color="auto"/>
              <w:bottom w:val="single" w:sz="6" w:space="0" w:color="auto"/>
              <w:right w:val="single" w:sz="6" w:space="0" w:color="auto"/>
            </w:tcBorders>
          </w:tcPr>
          <w:p w14:paraId="2DBE4D2D" w14:textId="77777777" w:rsidR="00BC7B3D" w:rsidRDefault="00BC7B3D" w:rsidP="002D47D8">
            <w:pPr>
              <w:pStyle w:val="TAL"/>
              <w:rPr>
                <w:rFonts w:cs="Arial"/>
                <w:szCs w:val="18"/>
              </w:rPr>
            </w:pPr>
            <w:proofErr w:type="spellStart"/>
            <w:r>
              <w:rPr>
                <w:rFonts w:cs="Arial"/>
                <w:szCs w:val="18"/>
              </w:rPr>
              <w:t>ENAExt</w:t>
            </w:r>
            <w:proofErr w:type="spellEnd"/>
          </w:p>
        </w:tc>
      </w:tr>
      <w:tr w:rsidR="00BC7B3D" w14:paraId="57AB8C25" w14:textId="77777777" w:rsidTr="002D47D8">
        <w:trPr>
          <w:gridBefore w:val="1"/>
          <w:wBefore w:w="36" w:type="dxa"/>
          <w:jc w:val="center"/>
        </w:trPr>
        <w:tc>
          <w:tcPr>
            <w:tcW w:w="1529" w:type="dxa"/>
            <w:gridSpan w:val="2"/>
            <w:tcBorders>
              <w:top w:val="single" w:sz="6" w:space="0" w:color="auto"/>
              <w:left w:val="single" w:sz="6" w:space="0" w:color="auto"/>
              <w:bottom w:val="single" w:sz="6" w:space="0" w:color="auto"/>
              <w:right w:val="single" w:sz="6" w:space="0" w:color="auto"/>
            </w:tcBorders>
          </w:tcPr>
          <w:p w14:paraId="31EF5F2F" w14:textId="77777777" w:rsidR="00BC7B3D" w:rsidRDefault="00BC7B3D" w:rsidP="002D47D8">
            <w:pPr>
              <w:pStyle w:val="TAL"/>
            </w:pPr>
            <w:proofErr w:type="spellStart"/>
            <w:r>
              <w:rPr>
                <w:lang w:eastAsia="zh-CN"/>
              </w:rPr>
              <w:t>accuReq</w:t>
            </w:r>
            <w:proofErr w:type="spellEnd"/>
          </w:p>
        </w:tc>
        <w:tc>
          <w:tcPr>
            <w:tcW w:w="1474" w:type="dxa"/>
            <w:gridSpan w:val="2"/>
            <w:tcBorders>
              <w:top w:val="single" w:sz="6" w:space="0" w:color="auto"/>
              <w:left w:val="single" w:sz="6" w:space="0" w:color="auto"/>
              <w:bottom w:val="single" w:sz="6" w:space="0" w:color="auto"/>
              <w:right w:val="single" w:sz="6" w:space="0" w:color="auto"/>
            </w:tcBorders>
          </w:tcPr>
          <w:p w14:paraId="47236B82" w14:textId="77777777" w:rsidR="00BC7B3D" w:rsidRDefault="00BC7B3D" w:rsidP="002D47D8">
            <w:pPr>
              <w:pStyle w:val="TAL"/>
            </w:pPr>
            <w:proofErr w:type="spellStart"/>
            <w:r>
              <w:t>AccuracyReq</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4E04779" w14:textId="77777777" w:rsidR="00BC7B3D" w:rsidRDefault="00BC7B3D" w:rsidP="002D47D8">
            <w:pPr>
              <w:pStyle w:val="TAC"/>
              <w:rPr>
                <w:rFonts w:cs="Arial"/>
                <w:szCs w:val="18"/>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tcPr>
          <w:p w14:paraId="1B22C05B" w14:textId="77777777" w:rsidR="00BC7B3D" w:rsidRDefault="00BC7B3D" w:rsidP="002D47D8">
            <w:pPr>
              <w:pStyle w:val="TAC"/>
              <w:rPr>
                <w:rFonts w:cs="Arial"/>
                <w:szCs w:val="18"/>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tcPr>
          <w:p w14:paraId="1F3A1CE8" w14:textId="77777777" w:rsidR="00BC7B3D" w:rsidRDefault="00BC7B3D" w:rsidP="002D47D8">
            <w:pPr>
              <w:pStyle w:val="TAL"/>
              <w:rPr>
                <w:rFonts w:cs="Arial"/>
                <w:szCs w:val="18"/>
              </w:rPr>
            </w:pPr>
            <w:r>
              <w:rPr>
                <w:lang w:val="en-US" w:eastAsia="zh-CN"/>
              </w:rPr>
              <w:t xml:space="preserve">Represents the </w:t>
            </w:r>
            <w:r>
              <w:t>analytics accuracy requirement information</w:t>
            </w:r>
            <w:r>
              <w:rPr>
                <w:lang w:val="en-US" w:eastAsia="zh-CN"/>
              </w:rPr>
              <w:t>.</w:t>
            </w:r>
          </w:p>
        </w:tc>
        <w:tc>
          <w:tcPr>
            <w:tcW w:w="1483" w:type="dxa"/>
            <w:gridSpan w:val="2"/>
            <w:tcBorders>
              <w:top w:val="single" w:sz="6" w:space="0" w:color="auto"/>
              <w:left w:val="single" w:sz="6" w:space="0" w:color="auto"/>
              <w:bottom w:val="single" w:sz="6" w:space="0" w:color="auto"/>
              <w:right w:val="single" w:sz="6" w:space="0" w:color="auto"/>
            </w:tcBorders>
          </w:tcPr>
          <w:p w14:paraId="1373AC74" w14:textId="77777777" w:rsidR="00BC7B3D" w:rsidRDefault="00BC7B3D" w:rsidP="002D47D8">
            <w:pPr>
              <w:pStyle w:val="TAL"/>
              <w:rPr>
                <w:rFonts w:cs="Arial"/>
                <w:szCs w:val="18"/>
              </w:rPr>
            </w:pPr>
            <w:proofErr w:type="spellStart"/>
            <w:r>
              <w:rPr>
                <w:lang w:eastAsia="zh-CN"/>
              </w:rPr>
              <w:t>AnalyticsAccuracy</w:t>
            </w:r>
            <w:proofErr w:type="spellEnd"/>
          </w:p>
        </w:tc>
      </w:tr>
      <w:tr w:rsidR="00BC7B3D" w14:paraId="60AC4A2B" w14:textId="77777777" w:rsidTr="002D47D8">
        <w:trPr>
          <w:gridAfter w:val="1"/>
          <w:wAfter w:w="33" w:type="dxa"/>
          <w:jc w:val="center"/>
        </w:trPr>
        <w:tc>
          <w:tcPr>
            <w:tcW w:w="9348" w:type="dxa"/>
            <w:gridSpan w:val="12"/>
          </w:tcPr>
          <w:p w14:paraId="6B2C5582" w14:textId="77777777" w:rsidR="00BC7B3D" w:rsidRDefault="00BC7B3D" w:rsidP="002D47D8">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w:t>
            </w:r>
            <w:proofErr w:type="spellStart"/>
            <w:r>
              <w:t>snssais</w:t>
            </w:r>
            <w:proofErr w:type="spellEnd"/>
            <w:r>
              <w:t>" attribute is optional.</w:t>
            </w:r>
          </w:p>
          <w:p w14:paraId="1ED955EA" w14:textId="77777777" w:rsidR="00BC7B3D" w:rsidRDefault="00BC7B3D" w:rsidP="002D47D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w:t>
            </w:r>
            <w:r>
              <w:rPr>
                <w:lang w:eastAsia="zh-CN"/>
              </w:rPr>
              <w:t>E2E_DATA_VOL_TRANS_TIME</w:t>
            </w:r>
            <w:r>
              <w:rPr>
                <w:rFonts w:cs="Arial"/>
                <w:szCs w:val="18"/>
              </w:rPr>
              <w:t>", this attribute shall be provided.</w:t>
            </w:r>
          </w:p>
          <w:p w14:paraId="12C1A4E3" w14:textId="77777777" w:rsidR="00BC7B3D" w:rsidRDefault="00BC7B3D" w:rsidP="002D47D8">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29DF58C1" w14:textId="77777777" w:rsidR="00BC7B3D" w:rsidRDefault="00BC7B3D" w:rsidP="002D47D8">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85CB81B" w14:textId="77777777" w:rsidR="00BC7B3D" w:rsidRDefault="00BC7B3D" w:rsidP="002D47D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180FD567" w14:textId="77777777" w:rsidR="00BC7B3D" w:rsidRDefault="00BC7B3D" w:rsidP="002D47D8">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327A91FB" w14:textId="77777777" w:rsidR="00BC7B3D" w:rsidRDefault="00BC7B3D" w:rsidP="002D47D8">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233F218D" w14:textId="77777777" w:rsidR="00BC7B3D" w:rsidRDefault="00BC7B3D" w:rsidP="002D47D8">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47F6F01E" w14:textId="77777777" w:rsidR="00BC7B3D" w:rsidRDefault="00BC7B3D" w:rsidP="002D47D8">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7669D31" w14:textId="77777777" w:rsidR="00BC7B3D" w:rsidRDefault="00BC7B3D" w:rsidP="002D47D8">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6A94906" w14:textId="77777777" w:rsidR="00BC7B3D" w:rsidRDefault="00BC7B3D" w:rsidP="002D47D8">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7635E6C" w14:textId="77777777" w:rsidR="00BC7B3D" w:rsidRDefault="00BC7B3D" w:rsidP="002D47D8">
            <w:pPr>
              <w:pStyle w:val="TAN"/>
            </w:pPr>
            <w:r>
              <w:t>NOTE 9:</w:t>
            </w:r>
            <w:r>
              <w:tab/>
              <w:t>If this attribute is provided, the analytics target period shall be a past time period (</w:t>
            </w:r>
            <w:proofErr w:type="gramStart"/>
            <w:r>
              <w:t>i.e.</w:t>
            </w:r>
            <w:proofErr w:type="gramEnd"/>
            <w:r>
              <w:t xml:space="preserve"> only statistics is supported).</w:t>
            </w:r>
          </w:p>
          <w:p w14:paraId="0A2A16A6" w14:textId="77777777" w:rsidR="00BC7B3D" w:rsidRDefault="00BC7B3D" w:rsidP="002D47D8">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BB3A7BD" w14:textId="77777777" w:rsidR="00BC7B3D" w:rsidRDefault="00BC7B3D" w:rsidP="002D47D8">
            <w:pPr>
              <w:pStyle w:val="TAN"/>
            </w:pPr>
            <w:r>
              <w:t>NOTE 11: The "AGG_TRAFFIC_RATE", "</w:t>
            </w:r>
            <w:r>
              <w:rPr>
                <w:lang w:eastAsia="zh-CN"/>
              </w:rPr>
              <w:t>VAR_TRAFFIC_RATE</w:t>
            </w:r>
            <w:r>
              <w:t xml:space="preserve">", "VAR_PACKET_DELAY", "MAX_PACKET_LOSS_RATE" and "VAR_PACKET_LOSS_RATE" enumeration value(s) within the </w:t>
            </w:r>
            <w:proofErr w:type="spellStart"/>
            <w:r>
              <w:t>AnalyticsSubset</w:t>
            </w:r>
            <w:proofErr w:type="spellEnd"/>
            <w:r>
              <w:t xml:space="preserve"> data type is applicable only if the "</w:t>
            </w:r>
            <w:proofErr w:type="spellStart"/>
            <w:r>
              <w:t>DnPerformanceExt_AIML</w:t>
            </w:r>
            <w:proofErr w:type="spellEnd"/>
            <w:r>
              <w:t>” feature is supported.</w:t>
            </w:r>
          </w:p>
          <w:p w14:paraId="0636B171" w14:textId="77777777" w:rsidR="00BC7B3D" w:rsidRDefault="00BC7B3D" w:rsidP="002D47D8">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B41DCDE" w14:textId="77777777" w:rsidR="00BC7B3D" w:rsidRDefault="00BC7B3D" w:rsidP="002D47D8">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28C31FEB" w14:textId="77777777" w:rsidR="00BC7B3D" w:rsidRDefault="00BC7B3D" w:rsidP="002D47D8">
            <w:pPr>
              <w:pStyle w:val="TAN"/>
              <w:rPr>
                <w:rFonts w:cs="Arial"/>
                <w:szCs w:val="18"/>
              </w:rPr>
            </w:pPr>
            <w:r>
              <w:t>NOTE 14:</w:t>
            </w:r>
            <w:r>
              <w:tab/>
              <w:t xml:space="preserve">The "UE_GEOG_DIST" and "UE_DIRECTION" enumeration value(s) within the </w:t>
            </w:r>
            <w:proofErr w:type="spellStart"/>
            <w:r>
              <w:t>AnalyticsSubset</w:t>
            </w:r>
            <w:proofErr w:type="spellEnd"/>
            <w:r>
              <w:t xml:space="preserve"> data type is applicable only if the "UeMobility</w:t>
            </w:r>
            <w:r>
              <w:rPr>
                <w:lang w:eastAsia="zh-CN"/>
              </w:rPr>
              <w:t>Ext2_eNA</w:t>
            </w:r>
            <w:r>
              <w:t>" feature is supported.</w:t>
            </w:r>
          </w:p>
        </w:tc>
      </w:tr>
    </w:tbl>
    <w:p w14:paraId="4CA63E9E" w14:textId="77777777" w:rsidR="00BC7B3D" w:rsidRDefault="00BC7B3D" w:rsidP="00BC7B3D">
      <w:pPr>
        <w:rPr>
          <w:rFonts w:eastAsia="Batang"/>
          <w:lang w:val="es-ES"/>
        </w:rPr>
      </w:pPr>
    </w:p>
    <w:p w14:paraId="20BD1BED" w14:textId="77777777" w:rsidR="00BC7B3D" w:rsidRDefault="00BC7B3D" w:rsidP="00BC7B3D">
      <w:pPr>
        <w:pStyle w:val="NO"/>
      </w:pPr>
      <w:r>
        <w:t>NOTE:</w:t>
      </w:r>
      <w:r>
        <w:tab/>
        <w:t>Care needs to be taken to avoid excessive signalling.</w:t>
      </w:r>
    </w:p>
    <w:p w14:paraId="11E5157D" w14:textId="267235BE" w:rsidR="00BC7B3D" w:rsidRDefault="00BC7B3D" w:rsidP="00BC7B3D">
      <w:pPr>
        <w:pStyle w:val="EditorsNote"/>
      </w:pPr>
      <w:r>
        <w:t>Editor's Note:</w:t>
      </w:r>
      <w:r>
        <w:tab/>
        <w:t xml:space="preserve"> Which attributes of the </w:t>
      </w:r>
      <w:proofErr w:type="spellStart"/>
      <w:r>
        <w:t>accuReq</w:t>
      </w:r>
      <w:proofErr w:type="spellEnd"/>
      <w:r>
        <w:t xml:space="preserve"> attribute are applicable here is FFS.</w:t>
      </w:r>
    </w:p>
    <w:p w14:paraId="44CF8F02" w14:textId="5850F340" w:rsidR="00BC7B3D" w:rsidRPr="00D244C3" w:rsidRDefault="00BC7B3D" w:rsidP="00BC7B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5th</w:t>
      </w:r>
      <w:r w:rsidRPr="00D96F8C">
        <w:rPr>
          <w:noProof/>
          <w:color w:val="0000FF"/>
          <w:sz w:val="28"/>
          <w:szCs w:val="28"/>
        </w:rPr>
        <w:t xml:space="preserve"> Changes ***</w:t>
      </w:r>
    </w:p>
    <w:p w14:paraId="232896C7" w14:textId="77777777" w:rsidR="00BC7B3D" w:rsidRDefault="00BC7B3D" w:rsidP="00BC7B3D">
      <w:pPr>
        <w:pStyle w:val="1"/>
        <w:rPr>
          <w:lang w:val="en-US" w:eastAsia="zh-CN"/>
        </w:rPr>
      </w:pPr>
      <w:bookmarkStart w:id="191" w:name="_Toc56641052"/>
      <w:bookmarkStart w:id="192" w:name="_Toc50032063"/>
      <w:bookmarkStart w:id="193" w:name="_Toc113031919"/>
      <w:bookmarkStart w:id="194" w:name="_Toc120702559"/>
      <w:bookmarkStart w:id="195" w:name="_Toc59018020"/>
      <w:bookmarkStart w:id="196" w:name="_Toc136562718"/>
      <w:bookmarkStart w:id="197" w:name="_Toc51762983"/>
      <w:bookmarkStart w:id="198" w:name="_Toc36102538"/>
      <w:bookmarkStart w:id="199" w:name="_Toc114134058"/>
      <w:bookmarkStart w:id="200" w:name="_Toc68169049"/>
      <w:bookmarkStart w:id="201" w:name="_Toc43563582"/>
      <w:bookmarkStart w:id="202" w:name="_Toc104539256"/>
      <w:bookmarkStart w:id="203" w:name="_Toc98233869"/>
      <w:bookmarkStart w:id="204" w:name="_Toc28012881"/>
      <w:bookmarkStart w:id="205" w:name="_Toc112951379"/>
      <w:bookmarkStart w:id="206" w:name="_Toc88667775"/>
      <w:bookmarkStart w:id="207" w:name="_Toc94064467"/>
      <w:bookmarkStart w:id="208" w:name="_Toc85553166"/>
      <w:bookmarkStart w:id="209" w:name="_Toc70550753"/>
      <w:bookmarkStart w:id="210" w:name="_Toc34266367"/>
      <w:bookmarkStart w:id="211" w:name="_Toc45134131"/>
      <w:bookmarkStart w:id="212" w:name="_Toc83233237"/>
      <w:bookmarkStart w:id="213" w:name="_Toc90656060"/>
      <w:bookmarkStart w:id="214" w:name="_Toc66231888"/>
      <w:bookmarkStart w:id="215" w:name="_Toc101244650"/>
      <w:bookmarkStart w:id="216" w:name="_Toc85557265"/>
      <w:bookmarkStart w:id="217" w:name="_Toc138754552"/>
      <w:bookmarkStart w:id="218" w:name="_Hlk56636799"/>
      <w:r>
        <w:t>A.3</w:t>
      </w:r>
      <w:r>
        <w:tab/>
      </w:r>
      <w:proofErr w:type="spellStart"/>
      <w:r>
        <w:rPr>
          <w:lang w:val="en-US" w:eastAsia="zh-CN"/>
        </w:rPr>
        <w:t>Nnwdaf_AnalyticsInfo</w:t>
      </w:r>
      <w:proofErr w:type="spellEnd"/>
      <w:r>
        <w:rPr>
          <w:lang w:val="en-US" w:eastAsia="zh-CN"/>
        </w:rPr>
        <w:t xml:space="preserve">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18"/>
    <w:p w14:paraId="672D2569" w14:textId="77777777" w:rsidR="00BC7B3D" w:rsidRDefault="00BC7B3D" w:rsidP="00BC7B3D">
      <w:pPr>
        <w:pStyle w:val="PL"/>
      </w:pPr>
      <w:r>
        <w:t>openapi: 3.0.0</w:t>
      </w:r>
    </w:p>
    <w:p w14:paraId="4A01142C" w14:textId="77777777" w:rsidR="00BC7B3D" w:rsidRDefault="00BC7B3D" w:rsidP="00BC7B3D">
      <w:pPr>
        <w:pStyle w:val="PL"/>
      </w:pPr>
    </w:p>
    <w:p w14:paraId="266FAC76" w14:textId="77777777" w:rsidR="00BC7B3D" w:rsidRDefault="00BC7B3D" w:rsidP="00BC7B3D">
      <w:pPr>
        <w:pStyle w:val="PL"/>
      </w:pPr>
      <w:r>
        <w:t>info:</w:t>
      </w:r>
    </w:p>
    <w:p w14:paraId="2537E17E" w14:textId="77777777" w:rsidR="00BC7B3D" w:rsidRDefault="00BC7B3D" w:rsidP="00BC7B3D">
      <w:pPr>
        <w:pStyle w:val="PL"/>
      </w:pPr>
      <w:r>
        <w:t xml:space="preserve">  version: 1.3.0-alpha.</w:t>
      </w:r>
      <w:r>
        <w:rPr>
          <w:rFonts w:cs="Arial"/>
        </w:rPr>
        <w:t>3</w:t>
      </w:r>
    </w:p>
    <w:p w14:paraId="6BD26235" w14:textId="77777777" w:rsidR="00BC7B3D" w:rsidRDefault="00BC7B3D" w:rsidP="00BC7B3D">
      <w:pPr>
        <w:pStyle w:val="PL"/>
      </w:pPr>
      <w:r>
        <w:t xml:space="preserve">  title: Nnwdaf_AnalyticsInfo</w:t>
      </w:r>
    </w:p>
    <w:p w14:paraId="010E7761" w14:textId="77777777" w:rsidR="00BC7B3D" w:rsidRDefault="00BC7B3D" w:rsidP="00BC7B3D">
      <w:pPr>
        <w:pStyle w:val="PL"/>
      </w:pPr>
      <w:r>
        <w:t xml:space="preserve">  description: |</w:t>
      </w:r>
    </w:p>
    <w:p w14:paraId="23067BE9" w14:textId="77777777" w:rsidR="00BC7B3D" w:rsidRDefault="00BC7B3D" w:rsidP="00BC7B3D">
      <w:pPr>
        <w:pStyle w:val="PL"/>
      </w:pPr>
      <w:r>
        <w:t xml:space="preserve">    Nnwdaf_AnalyticsInfo Service API.  </w:t>
      </w:r>
    </w:p>
    <w:p w14:paraId="4ACC71E9" w14:textId="77777777" w:rsidR="00BC7B3D" w:rsidRDefault="00BC7B3D" w:rsidP="00BC7B3D">
      <w:pPr>
        <w:pStyle w:val="PL"/>
      </w:pPr>
      <w:r>
        <w:t xml:space="preserve">    © 2023, 3GPP Organizational Partners (ARIB, ATIS, CCSA, ETSI, TSDSI, TTA, TTC).  </w:t>
      </w:r>
    </w:p>
    <w:p w14:paraId="203ADBF0" w14:textId="77777777" w:rsidR="00BC7B3D" w:rsidRDefault="00BC7B3D" w:rsidP="00BC7B3D">
      <w:pPr>
        <w:pStyle w:val="PL"/>
      </w:pPr>
      <w:r>
        <w:t xml:space="preserve">    All rights reserved.</w:t>
      </w:r>
    </w:p>
    <w:p w14:paraId="0D1451B8" w14:textId="77777777" w:rsidR="00BC7B3D" w:rsidRDefault="00BC7B3D" w:rsidP="00BC7B3D">
      <w:pPr>
        <w:pStyle w:val="PL"/>
        <w:rPr>
          <w:rFonts w:eastAsia="DengXian"/>
        </w:rPr>
      </w:pPr>
    </w:p>
    <w:p w14:paraId="5F8FB6EA" w14:textId="77777777" w:rsidR="00BC7B3D" w:rsidRDefault="00BC7B3D" w:rsidP="00BC7B3D">
      <w:pPr>
        <w:pStyle w:val="PL"/>
        <w:rPr>
          <w:rFonts w:eastAsia="DengXian"/>
        </w:rPr>
      </w:pPr>
      <w:r>
        <w:rPr>
          <w:rFonts w:eastAsia="DengXian"/>
        </w:rPr>
        <w:t>externalDocs:</w:t>
      </w:r>
    </w:p>
    <w:p w14:paraId="27691C41" w14:textId="77777777" w:rsidR="00BC7B3D" w:rsidRDefault="00BC7B3D" w:rsidP="00BC7B3D">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066DBD03" w14:textId="77777777" w:rsidR="00BC7B3D" w:rsidRDefault="00BC7B3D" w:rsidP="00BC7B3D">
      <w:pPr>
        <w:pStyle w:val="PL"/>
        <w:rPr>
          <w:rFonts w:eastAsia="DengXian"/>
        </w:rPr>
      </w:pPr>
      <w:r>
        <w:rPr>
          <w:rFonts w:eastAsia="DengXian"/>
        </w:rPr>
        <w:t xml:space="preserve">  url: 'https://www.3gpp.org/ftp/Specs/archive/29_series/29.520/'</w:t>
      </w:r>
    </w:p>
    <w:p w14:paraId="3AF8D5EF" w14:textId="77777777" w:rsidR="00BC7B3D" w:rsidRDefault="00BC7B3D" w:rsidP="00BC7B3D">
      <w:pPr>
        <w:pStyle w:val="PL"/>
        <w:rPr>
          <w:rFonts w:eastAsia="DengXian"/>
          <w:lang w:val="en-US"/>
        </w:rPr>
      </w:pPr>
    </w:p>
    <w:p w14:paraId="7734145A" w14:textId="77777777" w:rsidR="00BC7B3D" w:rsidRDefault="00BC7B3D" w:rsidP="00BC7B3D">
      <w:pPr>
        <w:pStyle w:val="PL"/>
        <w:rPr>
          <w:rFonts w:eastAsia="DengXian"/>
          <w:lang w:val="en-US"/>
        </w:rPr>
      </w:pPr>
      <w:r>
        <w:rPr>
          <w:rFonts w:eastAsia="DengXian"/>
          <w:lang w:val="en-US"/>
        </w:rPr>
        <w:t>security:</w:t>
      </w:r>
    </w:p>
    <w:p w14:paraId="23FDBB6E" w14:textId="77777777" w:rsidR="00BC7B3D" w:rsidRDefault="00BC7B3D" w:rsidP="00BC7B3D">
      <w:pPr>
        <w:pStyle w:val="PL"/>
        <w:rPr>
          <w:rFonts w:eastAsia="DengXian"/>
          <w:lang w:val="en-US"/>
        </w:rPr>
      </w:pPr>
      <w:r>
        <w:rPr>
          <w:rFonts w:eastAsia="DengXian"/>
          <w:lang w:val="en-US"/>
        </w:rPr>
        <w:t xml:space="preserve">  - {}</w:t>
      </w:r>
    </w:p>
    <w:p w14:paraId="580C32D1" w14:textId="77777777" w:rsidR="00BC7B3D" w:rsidRDefault="00BC7B3D" w:rsidP="00BC7B3D">
      <w:pPr>
        <w:pStyle w:val="PL"/>
        <w:rPr>
          <w:rFonts w:eastAsia="DengXian"/>
          <w:lang w:val="en-US"/>
        </w:rPr>
      </w:pPr>
      <w:r>
        <w:rPr>
          <w:rFonts w:eastAsia="DengXian"/>
          <w:lang w:val="en-US"/>
        </w:rPr>
        <w:t xml:space="preserve">  - oAuth2ClientCredentials:</w:t>
      </w:r>
    </w:p>
    <w:p w14:paraId="67065D2E" w14:textId="77777777" w:rsidR="00BC7B3D" w:rsidRDefault="00BC7B3D" w:rsidP="00BC7B3D">
      <w:pPr>
        <w:pStyle w:val="PL"/>
        <w:rPr>
          <w:rFonts w:eastAsia="DengXian"/>
          <w:lang w:val="en-US"/>
        </w:rPr>
      </w:pPr>
      <w:r>
        <w:rPr>
          <w:rFonts w:eastAsia="DengXian"/>
          <w:lang w:val="en-US"/>
        </w:rPr>
        <w:t xml:space="preserve">    - </w:t>
      </w:r>
      <w:r>
        <w:rPr>
          <w:rFonts w:eastAsia="DengXian"/>
        </w:rPr>
        <w:t>nnwdaf-analyticsinfo</w:t>
      </w:r>
    </w:p>
    <w:p w14:paraId="7A31A512" w14:textId="77777777" w:rsidR="00BC7B3D" w:rsidRDefault="00BC7B3D" w:rsidP="00BC7B3D">
      <w:pPr>
        <w:pStyle w:val="PL"/>
      </w:pPr>
    </w:p>
    <w:p w14:paraId="5D968AF0" w14:textId="77777777" w:rsidR="00BC7B3D" w:rsidRDefault="00BC7B3D" w:rsidP="00BC7B3D">
      <w:pPr>
        <w:pStyle w:val="PL"/>
      </w:pPr>
      <w:r>
        <w:t>servers:</w:t>
      </w:r>
    </w:p>
    <w:p w14:paraId="735D0C80" w14:textId="77777777" w:rsidR="00BC7B3D" w:rsidRDefault="00BC7B3D" w:rsidP="00BC7B3D">
      <w:pPr>
        <w:pStyle w:val="PL"/>
      </w:pPr>
      <w:r>
        <w:t xml:space="preserve">  - url: '{apiRoot}/nnwdaf-analyticsinfo/v1'</w:t>
      </w:r>
    </w:p>
    <w:p w14:paraId="53B5793E" w14:textId="77777777" w:rsidR="00BC7B3D" w:rsidRDefault="00BC7B3D" w:rsidP="00BC7B3D">
      <w:pPr>
        <w:pStyle w:val="PL"/>
      </w:pPr>
      <w:r>
        <w:t xml:space="preserve">    variables:</w:t>
      </w:r>
    </w:p>
    <w:p w14:paraId="73F92B58" w14:textId="77777777" w:rsidR="00BC7B3D" w:rsidRDefault="00BC7B3D" w:rsidP="00BC7B3D">
      <w:pPr>
        <w:pStyle w:val="PL"/>
      </w:pPr>
      <w:r>
        <w:t xml:space="preserve">      apiRoot:</w:t>
      </w:r>
    </w:p>
    <w:p w14:paraId="3900B76B" w14:textId="77777777" w:rsidR="00BC7B3D" w:rsidRDefault="00BC7B3D" w:rsidP="00BC7B3D">
      <w:pPr>
        <w:pStyle w:val="PL"/>
      </w:pPr>
      <w:r>
        <w:t xml:space="preserve">        default: https://example.com</w:t>
      </w:r>
    </w:p>
    <w:p w14:paraId="6B8965CD" w14:textId="77777777" w:rsidR="00BC7B3D" w:rsidRDefault="00BC7B3D" w:rsidP="00BC7B3D">
      <w:pPr>
        <w:pStyle w:val="PL"/>
      </w:pPr>
      <w:r>
        <w:t xml:space="preserve">        description: apiRoot as defined in clause 4.4 of 3GPP TS 29.501.</w:t>
      </w:r>
    </w:p>
    <w:p w14:paraId="111352D3" w14:textId="77777777" w:rsidR="00BC7B3D" w:rsidRDefault="00BC7B3D" w:rsidP="00BC7B3D">
      <w:pPr>
        <w:pStyle w:val="PL"/>
      </w:pPr>
    </w:p>
    <w:p w14:paraId="2D5D2B1D" w14:textId="77777777" w:rsidR="00BC7B3D" w:rsidRDefault="00BC7B3D" w:rsidP="00BC7B3D">
      <w:pPr>
        <w:pStyle w:val="PL"/>
      </w:pPr>
      <w:r>
        <w:t>paths:</w:t>
      </w:r>
    </w:p>
    <w:p w14:paraId="6A4BD5CB" w14:textId="77777777" w:rsidR="00BC7B3D" w:rsidRDefault="00BC7B3D" w:rsidP="00BC7B3D">
      <w:pPr>
        <w:pStyle w:val="PL"/>
      </w:pPr>
      <w:r>
        <w:t xml:space="preserve">  /analytics:</w:t>
      </w:r>
    </w:p>
    <w:p w14:paraId="7A55B9EA" w14:textId="77777777" w:rsidR="00BC7B3D" w:rsidRDefault="00BC7B3D" w:rsidP="00BC7B3D">
      <w:pPr>
        <w:pStyle w:val="PL"/>
      </w:pPr>
      <w:r>
        <w:t xml:space="preserve">    get:</w:t>
      </w:r>
    </w:p>
    <w:p w14:paraId="45CA38CC" w14:textId="77777777" w:rsidR="00BC7B3D" w:rsidRDefault="00BC7B3D" w:rsidP="00BC7B3D">
      <w:pPr>
        <w:pStyle w:val="PL"/>
      </w:pPr>
      <w:r>
        <w:t xml:space="preserve">      summary: Read a NWDAF Analytics</w:t>
      </w:r>
    </w:p>
    <w:p w14:paraId="79F1CE6F" w14:textId="77777777" w:rsidR="00BC7B3D" w:rsidRDefault="00BC7B3D" w:rsidP="00BC7B3D">
      <w:pPr>
        <w:pStyle w:val="PL"/>
      </w:pPr>
      <w:r>
        <w:t xml:space="preserve">      operationId: GetNWDAFAnalytics</w:t>
      </w:r>
    </w:p>
    <w:p w14:paraId="4C8980D8" w14:textId="77777777" w:rsidR="00BC7B3D" w:rsidRDefault="00BC7B3D" w:rsidP="00BC7B3D">
      <w:pPr>
        <w:pStyle w:val="PL"/>
      </w:pPr>
      <w:r>
        <w:t xml:space="preserve">      tags:</w:t>
      </w:r>
    </w:p>
    <w:p w14:paraId="5220B682" w14:textId="77777777" w:rsidR="00BC7B3D" w:rsidRDefault="00BC7B3D" w:rsidP="00BC7B3D">
      <w:pPr>
        <w:pStyle w:val="PL"/>
      </w:pPr>
      <w:r>
        <w:t xml:space="preserve">        - NWDAF Analytics (Document)</w:t>
      </w:r>
    </w:p>
    <w:p w14:paraId="4C068379" w14:textId="77777777" w:rsidR="00BC7B3D" w:rsidRDefault="00BC7B3D" w:rsidP="00BC7B3D">
      <w:pPr>
        <w:pStyle w:val="PL"/>
      </w:pPr>
      <w:r>
        <w:t xml:space="preserve">      parameters:</w:t>
      </w:r>
    </w:p>
    <w:p w14:paraId="30EEA887" w14:textId="77777777" w:rsidR="00BC7B3D" w:rsidRDefault="00BC7B3D" w:rsidP="00BC7B3D">
      <w:pPr>
        <w:pStyle w:val="PL"/>
      </w:pPr>
      <w:r>
        <w:t xml:space="preserve">        - name: event-id</w:t>
      </w:r>
    </w:p>
    <w:p w14:paraId="4EC40847" w14:textId="77777777" w:rsidR="00BC7B3D" w:rsidRDefault="00BC7B3D" w:rsidP="00BC7B3D">
      <w:pPr>
        <w:pStyle w:val="PL"/>
      </w:pPr>
      <w:r>
        <w:t xml:space="preserve">          in: query</w:t>
      </w:r>
    </w:p>
    <w:p w14:paraId="517E5F56" w14:textId="77777777" w:rsidR="00BC7B3D" w:rsidRDefault="00BC7B3D" w:rsidP="00BC7B3D">
      <w:pPr>
        <w:pStyle w:val="PL"/>
      </w:pPr>
      <w:r>
        <w:t xml:space="preserve">          description: Identify the analytics.</w:t>
      </w:r>
    </w:p>
    <w:p w14:paraId="781C5462" w14:textId="77777777" w:rsidR="00BC7B3D" w:rsidRDefault="00BC7B3D" w:rsidP="00BC7B3D">
      <w:pPr>
        <w:pStyle w:val="PL"/>
      </w:pPr>
      <w:r>
        <w:t xml:space="preserve">          required: true</w:t>
      </w:r>
    </w:p>
    <w:p w14:paraId="71DE3440" w14:textId="77777777" w:rsidR="00BC7B3D" w:rsidRDefault="00BC7B3D" w:rsidP="00BC7B3D">
      <w:pPr>
        <w:pStyle w:val="PL"/>
      </w:pPr>
      <w:r>
        <w:t xml:space="preserve">          schema:</w:t>
      </w:r>
    </w:p>
    <w:p w14:paraId="748776CE" w14:textId="77777777" w:rsidR="00BC7B3D" w:rsidRDefault="00BC7B3D" w:rsidP="00BC7B3D">
      <w:pPr>
        <w:pStyle w:val="PL"/>
      </w:pPr>
      <w:r>
        <w:t xml:space="preserve">            $ref: '#/components/schemas/EventId'</w:t>
      </w:r>
    </w:p>
    <w:p w14:paraId="0BE5AAE9" w14:textId="77777777" w:rsidR="00BC7B3D" w:rsidRDefault="00BC7B3D" w:rsidP="00BC7B3D">
      <w:pPr>
        <w:pStyle w:val="PL"/>
      </w:pPr>
      <w:r>
        <w:t xml:space="preserve">        - name: ana-req</w:t>
      </w:r>
    </w:p>
    <w:p w14:paraId="04DA59AE" w14:textId="77777777" w:rsidR="00BC7B3D" w:rsidRDefault="00BC7B3D" w:rsidP="00BC7B3D">
      <w:pPr>
        <w:pStyle w:val="PL"/>
      </w:pPr>
      <w:r>
        <w:t xml:space="preserve">          in: query</w:t>
      </w:r>
    </w:p>
    <w:p w14:paraId="47AF220E" w14:textId="77777777" w:rsidR="00BC7B3D" w:rsidRDefault="00BC7B3D" w:rsidP="00BC7B3D">
      <w:pPr>
        <w:pStyle w:val="PL"/>
      </w:pPr>
      <w:r>
        <w:t xml:space="preserve">          description: Identifies the analytics reporting requirement information.</w:t>
      </w:r>
    </w:p>
    <w:p w14:paraId="24BA559E" w14:textId="77777777" w:rsidR="00BC7B3D" w:rsidRDefault="00BC7B3D" w:rsidP="00BC7B3D">
      <w:pPr>
        <w:pStyle w:val="PL"/>
      </w:pPr>
      <w:r>
        <w:t xml:space="preserve">          required: false</w:t>
      </w:r>
    </w:p>
    <w:p w14:paraId="1B7362C5" w14:textId="77777777" w:rsidR="00BC7B3D" w:rsidRDefault="00BC7B3D" w:rsidP="00BC7B3D">
      <w:pPr>
        <w:pStyle w:val="PL"/>
      </w:pPr>
      <w:r>
        <w:t xml:space="preserve">          content:</w:t>
      </w:r>
    </w:p>
    <w:p w14:paraId="34A0E746" w14:textId="77777777" w:rsidR="00BC7B3D" w:rsidRDefault="00BC7B3D" w:rsidP="00BC7B3D">
      <w:pPr>
        <w:pStyle w:val="PL"/>
      </w:pPr>
      <w:r>
        <w:t xml:space="preserve">            application/json:</w:t>
      </w:r>
    </w:p>
    <w:p w14:paraId="1BD53BC1" w14:textId="77777777" w:rsidR="00BC7B3D" w:rsidRDefault="00BC7B3D" w:rsidP="00BC7B3D">
      <w:pPr>
        <w:pStyle w:val="PL"/>
      </w:pPr>
      <w:r>
        <w:t xml:space="preserve">              schema:</w:t>
      </w:r>
    </w:p>
    <w:p w14:paraId="5E620DFD" w14:textId="77777777" w:rsidR="00BC7B3D" w:rsidRDefault="00BC7B3D" w:rsidP="00BC7B3D">
      <w:pPr>
        <w:pStyle w:val="PL"/>
      </w:pPr>
      <w:r>
        <w:t xml:space="preserve">                $ref: 'TS29520_Nnwdaf_EventsSubscription.yaml#/components/schemas/EventReportingRequirement'</w:t>
      </w:r>
    </w:p>
    <w:p w14:paraId="72BF898F" w14:textId="77777777" w:rsidR="00BC7B3D" w:rsidRDefault="00BC7B3D" w:rsidP="00BC7B3D">
      <w:pPr>
        <w:pStyle w:val="PL"/>
      </w:pPr>
      <w:r>
        <w:t xml:space="preserve">        - name: event-filter</w:t>
      </w:r>
    </w:p>
    <w:p w14:paraId="390D2D4F" w14:textId="77777777" w:rsidR="00BC7B3D" w:rsidRDefault="00BC7B3D" w:rsidP="00BC7B3D">
      <w:pPr>
        <w:pStyle w:val="PL"/>
      </w:pPr>
      <w:r>
        <w:t xml:space="preserve">          in: query</w:t>
      </w:r>
    </w:p>
    <w:p w14:paraId="498FFB00" w14:textId="77777777" w:rsidR="00BC7B3D" w:rsidRDefault="00BC7B3D" w:rsidP="00BC7B3D">
      <w:pPr>
        <w:pStyle w:val="PL"/>
      </w:pPr>
      <w:r>
        <w:t xml:space="preserve">          description: Identify the analytics.</w:t>
      </w:r>
    </w:p>
    <w:p w14:paraId="339D1DE5" w14:textId="77777777" w:rsidR="00BC7B3D" w:rsidRDefault="00BC7B3D" w:rsidP="00BC7B3D">
      <w:pPr>
        <w:pStyle w:val="PL"/>
      </w:pPr>
      <w:r>
        <w:t xml:space="preserve">          required: false</w:t>
      </w:r>
    </w:p>
    <w:p w14:paraId="2D90AD70" w14:textId="77777777" w:rsidR="00BC7B3D" w:rsidRDefault="00BC7B3D" w:rsidP="00BC7B3D">
      <w:pPr>
        <w:pStyle w:val="PL"/>
      </w:pPr>
      <w:r>
        <w:t xml:space="preserve">          content:</w:t>
      </w:r>
    </w:p>
    <w:p w14:paraId="225A73F6" w14:textId="77777777" w:rsidR="00BC7B3D" w:rsidRDefault="00BC7B3D" w:rsidP="00BC7B3D">
      <w:pPr>
        <w:pStyle w:val="PL"/>
      </w:pPr>
      <w:r>
        <w:t xml:space="preserve">            application/json:</w:t>
      </w:r>
    </w:p>
    <w:p w14:paraId="031F68C8" w14:textId="77777777" w:rsidR="00BC7B3D" w:rsidRDefault="00BC7B3D" w:rsidP="00BC7B3D">
      <w:pPr>
        <w:pStyle w:val="PL"/>
      </w:pPr>
      <w:r>
        <w:t xml:space="preserve">              schema:</w:t>
      </w:r>
    </w:p>
    <w:p w14:paraId="67036DE9" w14:textId="77777777" w:rsidR="00BC7B3D" w:rsidRDefault="00BC7B3D" w:rsidP="00BC7B3D">
      <w:pPr>
        <w:pStyle w:val="PL"/>
      </w:pPr>
      <w:r>
        <w:t xml:space="preserve">                $ref: '#/components/schemas/EventFilter'</w:t>
      </w:r>
    </w:p>
    <w:p w14:paraId="099C78C3" w14:textId="77777777" w:rsidR="00BC7B3D" w:rsidRDefault="00BC7B3D" w:rsidP="00BC7B3D">
      <w:pPr>
        <w:pStyle w:val="PL"/>
      </w:pPr>
      <w:r>
        <w:t xml:space="preserve">        - name: supported-features</w:t>
      </w:r>
    </w:p>
    <w:p w14:paraId="52D197A5" w14:textId="77777777" w:rsidR="00BC7B3D" w:rsidRDefault="00BC7B3D" w:rsidP="00BC7B3D">
      <w:pPr>
        <w:pStyle w:val="PL"/>
      </w:pPr>
      <w:r>
        <w:t xml:space="preserve">          in: query</w:t>
      </w:r>
    </w:p>
    <w:p w14:paraId="4DB387BB" w14:textId="77777777" w:rsidR="00BC7B3D" w:rsidRDefault="00BC7B3D" w:rsidP="00BC7B3D">
      <w:pPr>
        <w:pStyle w:val="PL"/>
      </w:pPr>
      <w:r>
        <w:t xml:space="preserve">          description: To filter irrelevant responses related to unsupported features.</w:t>
      </w:r>
    </w:p>
    <w:p w14:paraId="7B6AF542" w14:textId="77777777" w:rsidR="00BC7B3D" w:rsidRDefault="00BC7B3D" w:rsidP="00BC7B3D">
      <w:pPr>
        <w:pStyle w:val="PL"/>
      </w:pPr>
      <w:r>
        <w:t xml:space="preserve">          schema:</w:t>
      </w:r>
    </w:p>
    <w:p w14:paraId="514FED7F" w14:textId="77777777" w:rsidR="00BC7B3D" w:rsidRDefault="00BC7B3D" w:rsidP="00BC7B3D">
      <w:pPr>
        <w:pStyle w:val="PL"/>
      </w:pPr>
      <w:r>
        <w:t xml:space="preserve">            $ref: 'TS29571_CommonData.yaml#/components/schemas/SupportedFeatures'</w:t>
      </w:r>
    </w:p>
    <w:p w14:paraId="0256F92E" w14:textId="77777777" w:rsidR="00BC7B3D" w:rsidRDefault="00BC7B3D" w:rsidP="00BC7B3D">
      <w:pPr>
        <w:pStyle w:val="PL"/>
      </w:pPr>
      <w:r>
        <w:t xml:space="preserve">        - name: tgt-ue</w:t>
      </w:r>
    </w:p>
    <w:p w14:paraId="5DA21D98" w14:textId="77777777" w:rsidR="00BC7B3D" w:rsidRDefault="00BC7B3D" w:rsidP="00BC7B3D">
      <w:pPr>
        <w:pStyle w:val="PL"/>
      </w:pPr>
      <w:r>
        <w:t xml:space="preserve">          in: query</w:t>
      </w:r>
    </w:p>
    <w:p w14:paraId="2F563FCA" w14:textId="77777777" w:rsidR="00BC7B3D" w:rsidRDefault="00BC7B3D" w:rsidP="00BC7B3D">
      <w:pPr>
        <w:pStyle w:val="PL"/>
      </w:pPr>
      <w:r>
        <w:t xml:space="preserve">          description: Identify the target UE information.</w:t>
      </w:r>
    </w:p>
    <w:p w14:paraId="1ADA049F" w14:textId="77777777" w:rsidR="00BC7B3D" w:rsidRDefault="00BC7B3D" w:rsidP="00BC7B3D">
      <w:pPr>
        <w:pStyle w:val="PL"/>
      </w:pPr>
      <w:r>
        <w:t xml:space="preserve">          required: false</w:t>
      </w:r>
    </w:p>
    <w:p w14:paraId="38F0123E" w14:textId="77777777" w:rsidR="00BC7B3D" w:rsidRDefault="00BC7B3D" w:rsidP="00BC7B3D">
      <w:pPr>
        <w:pStyle w:val="PL"/>
      </w:pPr>
      <w:r>
        <w:t xml:space="preserve">          content:</w:t>
      </w:r>
    </w:p>
    <w:p w14:paraId="6CF89D20" w14:textId="77777777" w:rsidR="00BC7B3D" w:rsidRDefault="00BC7B3D" w:rsidP="00BC7B3D">
      <w:pPr>
        <w:pStyle w:val="PL"/>
      </w:pPr>
      <w:r>
        <w:t xml:space="preserve">            application/json:</w:t>
      </w:r>
    </w:p>
    <w:p w14:paraId="18B0D534" w14:textId="77777777" w:rsidR="00BC7B3D" w:rsidRDefault="00BC7B3D" w:rsidP="00BC7B3D">
      <w:pPr>
        <w:pStyle w:val="PL"/>
      </w:pPr>
      <w:r>
        <w:t xml:space="preserve">              schema:</w:t>
      </w:r>
    </w:p>
    <w:p w14:paraId="52EFFA0A" w14:textId="77777777" w:rsidR="00BC7B3D" w:rsidRDefault="00BC7B3D" w:rsidP="00BC7B3D">
      <w:pPr>
        <w:pStyle w:val="PL"/>
      </w:pPr>
      <w:r>
        <w:t xml:space="preserve">                $ref: 'TS29520_Nnwdaf_EventsSubscription.yaml#/components/schemas/TargetUeInformation'</w:t>
      </w:r>
    </w:p>
    <w:p w14:paraId="5B583CC7" w14:textId="77777777" w:rsidR="00BC7B3D" w:rsidRDefault="00BC7B3D" w:rsidP="00BC7B3D">
      <w:pPr>
        <w:pStyle w:val="PL"/>
      </w:pPr>
      <w:r>
        <w:lastRenderedPageBreak/>
        <w:t xml:space="preserve">      responses:</w:t>
      </w:r>
    </w:p>
    <w:p w14:paraId="632094C1" w14:textId="77777777" w:rsidR="00BC7B3D" w:rsidRDefault="00BC7B3D" w:rsidP="00BC7B3D">
      <w:pPr>
        <w:pStyle w:val="PL"/>
      </w:pPr>
      <w:r>
        <w:t xml:space="preserve">        '200':</w:t>
      </w:r>
    </w:p>
    <w:p w14:paraId="73F7909E" w14:textId="77777777" w:rsidR="00BC7B3D" w:rsidRDefault="00BC7B3D" w:rsidP="00BC7B3D">
      <w:pPr>
        <w:pStyle w:val="PL"/>
      </w:pPr>
      <w:r>
        <w:t xml:space="preserve">          description: &gt;</w:t>
      </w:r>
    </w:p>
    <w:p w14:paraId="7B73FBCD" w14:textId="77777777" w:rsidR="00BC7B3D" w:rsidRDefault="00BC7B3D" w:rsidP="00BC7B3D">
      <w:pPr>
        <w:pStyle w:val="PL"/>
      </w:pPr>
      <w:r>
        <w:t xml:space="preserve">            Containing the analytics with parameters as relevant for the requesting NF service</w:t>
      </w:r>
    </w:p>
    <w:p w14:paraId="2B8FD1CC" w14:textId="77777777" w:rsidR="00BC7B3D" w:rsidRDefault="00BC7B3D" w:rsidP="00BC7B3D">
      <w:pPr>
        <w:pStyle w:val="PL"/>
      </w:pPr>
      <w:r>
        <w:t xml:space="preserve">            consumer.</w:t>
      </w:r>
    </w:p>
    <w:p w14:paraId="47704F5C" w14:textId="77777777" w:rsidR="00BC7B3D" w:rsidRDefault="00BC7B3D" w:rsidP="00BC7B3D">
      <w:pPr>
        <w:pStyle w:val="PL"/>
      </w:pPr>
      <w:r>
        <w:t xml:space="preserve">          content:</w:t>
      </w:r>
    </w:p>
    <w:p w14:paraId="3AA14481" w14:textId="77777777" w:rsidR="00BC7B3D" w:rsidRDefault="00BC7B3D" w:rsidP="00BC7B3D">
      <w:pPr>
        <w:pStyle w:val="PL"/>
      </w:pPr>
      <w:r>
        <w:t xml:space="preserve">            application/json:</w:t>
      </w:r>
    </w:p>
    <w:p w14:paraId="57CDD8A9" w14:textId="77777777" w:rsidR="00BC7B3D" w:rsidRDefault="00BC7B3D" w:rsidP="00BC7B3D">
      <w:pPr>
        <w:pStyle w:val="PL"/>
      </w:pPr>
      <w:r>
        <w:t xml:space="preserve">              schema:</w:t>
      </w:r>
    </w:p>
    <w:p w14:paraId="0EFDB665" w14:textId="77777777" w:rsidR="00BC7B3D" w:rsidRDefault="00BC7B3D" w:rsidP="00BC7B3D">
      <w:pPr>
        <w:pStyle w:val="PL"/>
      </w:pPr>
      <w:r>
        <w:t xml:space="preserve">                $ref: '#/components/schemas/AnalyticsData'</w:t>
      </w:r>
    </w:p>
    <w:p w14:paraId="364B02DB" w14:textId="77777777" w:rsidR="00BC7B3D" w:rsidRDefault="00BC7B3D" w:rsidP="00BC7B3D">
      <w:pPr>
        <w:pStyle w:val="PL"/>
        <w:rPr>
          <w:rFonts w:eastAsia="DengXian"/>
        </w:rPr>
      </w:pPr>
      <w:r>
        <w:rPr>
          <w:rFonts w:eastAsia="DengXian"/>
        </w:rPr>
        <w:t xml:space="preserve">        '204':</w:t>
      </w:r>
    </w:p>
    <w:p w14:paraId="76B94DF1" w14:textId="77777777" w:rsidR="00BC7B3D" w:rsidRDefault="00BC7B3D" w:rsidP="00BC7B3D">
      <w:pPr>
        <w:pStyle w:val="PL"/>
        <w:rPr>
          <w:rFonts w:eastAsia="DengXian"/>
        </w:rPr>
      </w:pPr>
      <w:r>
        <w:rPr>
          <w:rFonts w:eastAsia="DengXian"/>
        </w:rPr>
        <w:t xml:space="preserve">          description: No Content. The requested NWDAF Analytics data does not exist.</w:t>
      </w:r>
    </w:p>
    <w:p w14:paraId="3DF01435" w14:textId="77777777" w:rsidR="00BC7B3D" w:rsidRDefault="00BC7B3D" w:rsidP="00BC7B3D">
      <w:pPr>
        <w:pStyle w:val="PL"/>
      </w:pPr>
      <w:r>
        <w:t xml:space="preserve">        '400':</w:t>
      </w:r>
    </w:p>
    <w:p w14:paraId="3E440042" w14:textId="77777777" w:rsidR="00BC7B3D" w:rsidRDefault="00BC7B3D" w:rsidP="00BC7B3D">
      <w:pPr>
        <w:pStyle w:val="PL"/>
      </w:pPr>
      <w:r>
        <w:t xml:space="preserve">          $ref: 'TS29571_CommonData.yaml#/components/responses/400'</w:t>
      </w:r>
    </w:p>
    <w:p w14:paraId="51CAB6FF" w14:textId="77777777" w:rsidR="00BC7B3D" w:rsidRDefault="00BC7B3D" w:rsidP="00BC7B3D">
      <w:pPr>
        <w:pStyle w:val="PL"/>
      </w:pPr>
      <w:r>
        <w:t xml:space="preserve">        '401':</w:t>
      </w:r>
    </w:p>
    <w:p w14:paraId="68DB385D" w14:textId="77777777" w:rsidR="00BC7B3D" w:rsidRDefault="00BC7B3D" w:rsidP="00BC7B3D">
      <w:pPr>
        <w:pStyle w:val="PL"/>
      </w:pPr>
      <w:r>
        <w:t xml:space="preserve">          $ref: 'TS29571_CommonData.yaml#/components/responses/401'</w:t>
      </w:r>
    </w:p>
    <w:p w14:paraId="3D0E3EEC" w14:textId="77777777" w:rsidR="00BC7B3D" w:rsidRDefault="00BC7B3D" w:rsidP="00BC7B3D">
      <w:pPr>
        <w:pStyle w:val="PL"/>
        <w:rPr>
          <w:rFonts w:eastAsia="DengXian"/>
        </w:rPr>
      </w:pPr>
      <w:r>
        <w:rPr>
          <w:rFonts w:eastAsia="DengXian"/>
        </w:rPr>
        <w:t xml:space="preserve">        '403':</w:t>
      </w:r>
    </w:p>
    <w:p w14:paraId="6690B63A" w14:textId="77777777" w:rsidR="00BC7B3D" w:rsidRDefault="00BC7B3D" w:rsidP="00BC7B3D">
      <w:pPr>
        <w:pStyle w:val="PL"/>
        <w:rPr>
          <w:rFonts w:eastAsia="DengXian"/>
        </w:rPr>
      </w:pPr>
      <w:r>
        <w:rPr>
          <w:rFonts w:eastAsia="DengXian"/>
        </w:rPr>
        <w:t xml:space="preserve">          $ref: 'TS29571_CommonData.yaml#/components/responses/403'</w:t>
      </w:r>
    </w:p>
    <w:p w14:paraId="58ABCEBF" w14:textId="77777777" w:rsidR="00BC7B3D" w:rsidRDefault="00BC7B3D" w:rsidP="00BC7B3D">
      <w:pPr>
        <w:pStyle w:val="PL"/>
      </w:pPr>
      <w:r>
        <w:t xml:space="preserve">        '404':</w:t>
      </w:r>
    </w:p>
    <w:p w14:paraId="52276302" w14:textId="77777777" w:rsidR="00BC7B3D" w:rsidRDefault="00BC7B3D" w:rsidP="00BC7B3D">
      <w:pPr>
        <w:pStyle w:val="PL"/>
      </w:pPr>
      <w:r>
        <w:t xml:space="preserve">          description: Indicates that the NWDAF Analytics resource does not exist.</w:t>
      </w:r>
    </w:p>
    <w:p w14:paraId="4C0E139A" w14:textId="77777777" w:rsidR="00BC7B3D" w:rsidRDefault="00BC7B3D" w:rsidP="00BC7B3D">
      <w:pPr>
        <w:pStyle w:val="PL"/>
      </w:pPr>
      <w:r>
        <w:t xml:space="preserve">          content:</w:t>
      </w:r>
    </w:p>
    <w:p w14:paraId="5312C68C" w14:textId="77777777" w:rsidR="00BC7B3D" w:rsidRDefault="00BC7B3D" w:rsidP="00BC7B3D">
      <w:pPr>
        <w:pStyle w:val="PL"/>
      </w:pPr>
      <w:r>
        <w:t xml:space="preserve">            application/problem+json:</w:t>
      </w:r>
    </w:p>
    <w:p w14:paraId="1257CD44" w14:textId="77777777" w:rsidR="00BC7B3D" w:rsidRDefault="00BC7B3D" w:rsidP="00BC7B3D">
      <w:pPr>
        <w:pStyle w:val="PL"/>
      </w:pPr>
      <w:r>
        <w:t xml:space="preserve">              schema:</w:t>
      </w:r>
    </w:p>
    <w:p w14:paraId="4D6A6C77" w14:textId="77777777" w:rsidR="00BC7B3D" w:rsidRDefault="00BC7B3D" w:rsidP="00BC7B3D">
      <w:pPr>
        <w:pStyle w:val="PL"/>
      </w:pPr>
      <w:r>
        <w:t xml:space="preserve">                $ref: 'TS29571_CommonData.yaml#/components/schemas/ProblemDetails'</w:t>
      </w:r>
    </w:p>
    <w:p w14:paraId="06CFE501" w14:textId="77777777" w:rsidR="00BC7B3D" w:rsidRDefault="00BC7B3D" w:rsidP="00BC7B3D">
      <w:pPr>
        <w:pStyle w:val="PL"/>
        <w:rPr>
          <w:rFonts w:eastAsia="DengXian"/>
        </w:rPr>
      </w:pPr>
      <w:r>
        <w:rPr>
          <w:rFonts w:eastAsia="DengXian"/>
        </w:rPr>
        <w:t xml:space="preserve">        '406':</w:t>
      </w:r>
    </w:p>
    <w:p w14:paraId="70910DAF" w14:textId="77777777" w:rsidR="00BC7B3D" w:rsidRDefault="00BC7B3D" w:rsidP="00BC7B3D">
      <w:pPr>
        <w:pStyle w:val="PL"/>
        <w:rPr>
          <w:rFonts w:eastAsia="DengXian"/>
        </w:rPr>
      </w:pPr>
      <w:r>
        <w:rPr>
          <w:rFonts w:eastAsia="DengXian"/>
        </w:rPr>
        <w:t xml:space="preserve">          $ref: 'TS29571_CommonData.yaml#/components/responses/406'</w:t>
      </w:r>
    </w:p>
    <w:p w14:paraId="07C6E6DE" w14:textId="77777777" w:rsidR="00BC7B3D" w:rsidRDefault="00BC7B3D" w:rsidP="00BC7B3D">
      <w:pPr>
        <w:pStyle w:val="PL"/>
      </w:pPr>
      <w:r>
        <w:t xml:space="preserve">        '414':</w:t>
      </w:r>
    </w:p>
    <w:p w14:paraId="74938286" w14:textId="77777777" w:rsidR="00BC7B3D" w:rsidRDefault="00BC7B3D" w:rsidP="00BC7B3D">
      <w:pPr>
        <w:pStyle w:val="PL"/>
      </w:pPr>
      <w:r>
        <w:t xml:space="preserve">          $ref: 'TS29571_CommonData.yaml#/components/responses/414'</w:t>
      </w:r>
    </w:p>
    <w:p w14:paraId="5A035181" w14:textId="77777777" w:rsidR="00BC7B3D" w:rsidRDefault="00BC7B3D" w:rsidP="00BC7B3D">
      <w:pPr>
        <w:pStyle w:val="PL"/>
        <w:rPr>
          <w:rFonts w:eastAsia="DengXian"/>
        </w:rPr>
      </w:pPr>
      <w:r>
        <w:rPr>
          <w:rFonts w:eastAsia="DengXian"/>
        </w:rPr>
        <w:t xml:space="preserve">        '429':</w:t>
      </w:r>
    </w:p>
    <w:p w14:paraId="4C5AA165" w14:textId="77777777" w:rsidR="00BC7B3D" w:rsidRDefault="00BC7B3D" w:rsidP="00BC7B3D">
      <w:pPr>
        <w:pStyle w:val="PL"/>
        <w:rPr>
          <w:rFonts w:eastAsia="DengXian"/>
        </w:rPr>
      </w:pPr>
      <w:r>
        <w:rPr>
          <w:rFonts w:eastAsia="DengXian"/>
        </w:rPr>
        <w:t xml:space="preserve">          $ref: 'TS29571_CommonData.yaml#/components/responses/429'</w:t>
      </w:r>
    </w:p>
    <w:p w14:paraId="4BEE903C" w14:textId="77777777" w:rsidR="00BC7B3D" w:rsidRDefault="00BC7B3D" w:rsidP="00BC7B3D">
      <w:pPr>
        <w:pStyle w:val="PL"/>
      </w:pPr>
      <w:r>
        <w:t xml:space="preserve">        '500':</w:t>
      </w:r>
    </w:p>
    <w:p w14:paraId="1A2020E5" w14:textId="77777777" w:rsidR="00BC7B3D" w:rsidRDefault="00BC7B3D" w:rsidP="00BC7B3D">
      <w:pPr>
        <w:pStyle w:val="PL"/>
      </w:pPr>
      <w:r>
        <w:t xml:space="preserve">          description: &gt;</w:t>
      </w:r>
    </w:p>
    <w:p w14:paraId="5D9AB586" w14:textId="77777777" w:rsidR="00BC7B3D" w:rsidRDefault="00BC7B3D" w:rsidP="00BC7B3D">
      <w:pPr>
        <w:pStyle w:val="PL"/>
      </w:pPr>
      <w:r>
        <w:t xml:space="preserve">            The request is rejected by the NWDAF and more details (not only the ProblemDetails) are</w:t>
      </w:r>
    </w:p>
    <w:p w14:paraId="1332C8B3" w14:textId="77777777" w:rsidR="00BC7B3D" w:rsidRDefault="00BC7B3D" w:rsidP="00BC7B3D">
      <w:pPr>
        <w:pStyle w:val="PL"/>
        <w:rPr>
          <w:lang w:eastAsia="zh-CN"/>
        </w:rPr>
      </w:pPr>
      <w:r>
        <w:t xml:space="preserve">            returned</w:t>
      </w:r>
      <w:r>
        <w:rPr>
          <w:lang w:eastAsia="zh-CN"/>
        </w:rPr>
        <w:t>.</w:t>
      </w:r>
    </w:p>
    <w:p w14:paraId="1E4A278A" w14:textId="77777777" w:rsidR="00BC7B3D" w:rsidRDefault="00BC7B3D" w:rsidP="00BC7B3D">
      <w:pPr>
        <w:pStyle w:val="PL"/>
      </w:pPr>
      <w:r>
        <w:t xml:space="preserve">          content:</w:t>
      </w:r>
    </w:p>
    <w:p w14:paraId="1DDB8891" w14:textId="77777777" w:rsidR="00BC7B3D" w:rsidRDefault="00BC7B3D" w:rsidP="00BC7B3D">
      <w:pPr>
        <w:pStyle w:val="PL"/>
      </w:pPr>
      <w:r>
        <w:t xml:space="preserve">            </w:t>
      </w:r>
      <w:r>
        <w:rPr>
          <w:rFonts w:cs="Courier New"/>
          <w:szCs w:val="16"/>
        </w:rPr>
        <w:t>application/problem+json</w:t>
      </w:r>
      <w:r>
        <w:t>:</w:t>
      </w:r>
    </w:p>
    <w:p w14:paraId="0A12D555" w14:textId="77777777" w:rsidR="00BC7B3D" w:rsidRDefault="00BC7B3D" w:rsidP="00BC7B3D">
      <w:pPr>
        <w:pStyle w:val="PL"/>
      </w:pPr>
      <w:r>
        <w:t xml:space="preserve">              schema:</w:t>
      </w:r>
    </w:p>
    <w:p w14:paraId="0F8EC944" w14:textId="77777777" w:rsidR="00BC7B3D" w:rsidRDefault="00BC7B3D" w:rsidP="00BC7B3D">
      <w:pPr>
        <w:pStyle w:val="PL"/>
      </w:pPr>
      <w:r>
        <w:t xml:space="preserve">                $ref: '#/components/schemas/</w:t>
      </w:r>
      <w:r>
        <w:rPr>
          <w:rStyle w:val="B1Char"/>
        </w:rPr>
        <w:t>ProblemDetailsAnalyticsInfo</w:t>
      </w:r>
      <w:r>
        <w:t>Request'</w:t>
      </w:r>
    </w:p>
    <w:p w14:paraId="73CBEFB2" w14:textId="77777777" w:rsidR="00BC7B3D" w:rsidRDefault="00BC7B3D" w:rsidP="00BC7B3D">
      <w:pPr>
        <w:pStyle w:val="PL"/>
      </w:pPr>
      <w:r>
        <w:t xml:space="preserve">        '502':</w:t>
      </w:r>
    </w:p>
    <w:p w14:paraId="71B77021" w14:textId="77777777" w:rsidR="00BC7B3D" w:rsidRDefault="00BC7B3D" w:rsidP="00BC7B3D">
      <w:pPr>
        <w:pStyle w:val="PL"/>
      </w:pPr>
      <w:r>
        <w:t xml:space="preserve">          $ref: 'TS29571_CommonData.yaml#/components/responses/502'</w:t>
      </w:r>
    </w:p>
    <w:p w14:paraId="2555948E" w14:textId="77777777" w:rsidR="00BC7B3D" w:rsidRDefault="00BC7B3D" w:rsidP="00BC7B3D">
      <w:pPr>
        <w:pStyle w:val="PL"/>
      </w:pPr>
      <w:r>
        <w:t xml:space="preserve">        '503':</w:t>
      </w:r>
    </w:p>
    <w:p w14:paraId="5F30DB15" w14:textId="77777777" w:rsidR="00BC7B3D" w:rsidRDefault="00BC7B3D" w:rsidP="00BC7B3D">
      <w:pPr>
        <w:pStyle w:val="PL"/>
      </w:pPr>
      <w:r>
        <w:t xml:space="preserve">          $ref: 'TS29571_CommonData.yaml#/components/responses/503'</w:t>
      </w:r>
    </w:p>
    <w:p w14:paraId="7051AA1D" w14:textId="77777777" w:rsidR="00BC7B3D" w:rsidRDefault="00BC7B3D" w:rsidP="00BC7B3D">
      <w:pPr>
        <w:pStyle w:val="PL"/>
      </w:pPr>
      <w:r>
        <w:t xml:space="preserve">        default:</w:t>
      </w:r>
    </w:p>
    <w:p w14:paraId="07F8138C" w14:textId="77777777" w:rsidR="00BC7B3D" w:rsidRDefault="00BC7B3D" w:rsidP="00BC7B3D">
      <w:pPr>
        <w:pStyle w:val="PL"/>
      </w:pPr>
      <w:r>
        <w:t xml:space="preserve">          $ref: 'TS29571_CommonData.yaml#/components/responses/default'</w:t>
      </w:r>
    </w:p>
    <w:p w14:paraId="5312A2D2" w14:textId="77777777" w:rsidR="00BC7B3D" w:rsidRDefault="00BC7B3D" w:rsidP="00BC7B3D">
      <w:pPr>
        <w:pStyle w:val="PL"/>
      </w:pPr>
    </w:p>
    <w:p w14:paraId="0CFD3EA4" w14:textId="77777777" w:rsidR="00BC7B3D" w:rsidRDefault="00BC7B3D" w:rsidP="00BC7B3D">
      <w:pPr>
        <w:pStyle w:val="PL"/>
      </w:pPr>
      <w:r>
        <w:t xml:space="preserve">  /context:</w:t>
      </w:r>
    </w:p>
    <w:p w14:paraId="6A58BFB7" w14:textId="77777777" w:rsidR="00BC7B3D" w:rsidRDefault="00BC7B3D" w:rsidP="00BC7B3D">
      <w:pPr>
        <w:pStyle w:val="PL"/>
      </w:pPr>
      <w:r>
        <w:t xml:space="preserve">    get:</w:t>
      </w:r>
    </w:p>
    <w:p w14:paraId="69BFBAC7" w14:textId="77777777" w:rsidR="00BC7B3D" w:rsidRDefault="00BC7B3D" w:rsidP="00BC7B3D">
      <w:pPr>
        <w:pStyle w:val="PL"/>
      </w:pPr>
      <w:r>
        <w:t xml:space="preserve">      summary: Get context information related to analytics subscriptions.</w:t>
      </w:r>
    </w:p>
    <w:p w14:paraId="7B6D4253" w14:textId="77777777" w:rsidR="00BC7B3D" w:rsidRDefault="00BC7B3D" w:rsidP="00BC7B3D">
      <w:pPr>
        <w:pStyle w:val="PL"/>
      </w:pPr>
      <w:r>
        <w:t xml:space="preserve">      operationId: GetNwdafContext</w:t>
      </w:r>
    </w:p>
    <w:p w14:paraId="299668C8" w14:textId="77777777" w:rsidR="00BC7B3D" w:rsidRDefault="00BC7B3D" w:rsidP="00BC7B3D">
      <w:pPr>
        <w:pStyle w:val="PL"/>
      </w:pPr>
      <w:r>
        <w:t xml:space="preserve">      tags:</w:t>
      </w:r>
    </w:p>
    <w:p w14:paraId="0A3E999A" w14:textId="77777777" w:rsidR="00BC7B3D" w:rsidRDefault="00BC7B3D" w:rsidP="00BC7B3D">
      <w:pPr>
        <w:pStyle w:val="PL"/>
      </w:pPr>
      <w:r>
        <w:t xml:space="preserve">        - NWDAF Context (Document)</w:t>
      </w:r>
    </w:p>
    <w:p w14:paraId="1E974D5D" w14:textId="77777777" w:rsidR="00BC7B3D" w:rsidRDefault="00BC7B3D" w:rsidP="00BC7B3D">
      <w:pPr>
        <w:pStyle w:val="PL"/>
      </w:pPr>
      <w:r>
        <w:t xml:space="preserve">      security:</w:t>
      </w:r>
    </w:p>
    <w:p w14:paraId="2D7FA6E7" w14:textId="77777777" w:rsidR="00BC7B3D" w:rsidRDefault="00BC7B3D" w:rsidP="00BC7B3D">
      <w:pPr>
        <w:pStyle w:val="PL"/>
      </w:pPr>
      <w:r>
        <w:t xml:space="preserve">        - {}</w:t>
      </w:r>
    </w:p>
    <w:p w14:paraId="1532B5A6" w14:textId="77777777" w:rsidR="00BC7B3D" w:rsidRDefault="00BC7B3D" w:rsidP="00BC7B3D">
      <w:pPr>
        <w:pStyle w:val="PL"/>
      </w:pPr>
      <w:r>
        <w:t xml:space="preserve">        - oAuth2ClientCredentials:</w:t>
      </w:r>
    </w:p>
    <w:p w14:paraId="556F70F4" w14:textId="77777777" w:rsidR="00BC7B3D" w:rsidRDefault="00BC7B3D" w:rsidP="00BC7B3D">
      <w:pPr>
        <w:pStyle w:val="PL"/>
      </w:pPr>
      <w:r>
        <w:t xml:space="preserve">          - nnwdaf-analyticsinfo</w:t>
      </w:r>
    </w:p>
    <w:p w14:paraId="2F4D1DB4" w14:textId="77777777" w:rsidR="00BC7B3D" w:rsidRDefault="00BC7B3D" w:rsidP="00BC7B3D">
      <w:pPr>
        <w:pStyle w:val="PL"/>
      </w:pPr>
      <w:r>
        <w:t xml:space="preserve">        - oAuth2ClientCredentials:</w:t>
      </w:r>
    </w:p>
    <w:p w14:paraId="3C794CCC" w14:textId="77777777" w:rsidR="00BC7B3D" w:rsidRDefault="00BC7B3D" w:rsidP="00BC7B3D">
      <w:pPr>
        <w:pStyle w:val="PL"/>
      </w:pPr>
      <w:r>
        <w:t xml:space="preserve">          - nnwdaf-analyticsinfo</w:t>
      </w:r>
    </w:p>
    <w:p w14:paraId="1483EFC0" w14:textId="77777777" w:rsidR="00BC7B3D" w:rsidRDefault="00BC7B3D" w:rsidP="00BC7B3D">
      <w:pPr>
        <w:pStyle w:val="PL"/>
      </w:pPr>
      <w:r>
        <w:t xml:space="preserve">          - nnwdaf-analyticsinfo:contexttransfer</w:t>
      </w:r>
    </w:p>
    <w:p w14:paraId="249150B9" w14:textId="77777777" w:rsidR="00BC7B3D" w:rsidRDefault="00BC7B3D" w:rsidP="00BC7B3D">
      <w:pPr>
        <w:pStyle w:val="PL"/>
      </w:pPr>
      <w:r>
        <w:t xml:space="preserve">      parameters:</w:t>
      </w:r>
    </w:p>
    <w:p w14:paraId="75D296FB" w14:textId="77777777" w:rsidR="00BC7B3D" w:rsidRDefault="00BC7B3D" w:rsidP="00BC7B3D">
      <w:pPr>
        <w:pStyle w:val="PL"/>
      </w:pPr>
      <w:r>
        <w:t xml:space="preserve">        - name: context-ids</w:t>
      </w:r>
    </w:p>
    <w:p w14:paraId="2AF709DB" w14:textId="77777777" w:rsidR="00BC7B3D" w:rsidRDefault="00BC7B3D" w:rsidP="00BC7B3D">
      <w:pPr>
        <w:pStyle w:val="PL"/>
      </w:pPr>
      <w:r>
        <w:t xml:space="preserve">          in: query</w:t>
      </w:r>
    </w:p>
    <w:p w14:paraId="6241D4F9" w14:textId="77777777" w:rsidR="00BC7B3D" w:rsidRDefault="00BC7B3D" w:rsidP="00BC7B3D">
      <w:pPr>
        <w:pStyle w:val="PL"/>
      </w:pPr>
      <w:r>
        <w:t xml:space="preserve">          description: Identifies specific context information related to analytics subscriptions.</w:t>
      </w:r>
    </w:p>
    <w:p w14:paraId="12943A10" w14:textId="77777777" w:rsidR="00BC7B3D" w:rsidRDefault="00BC7B3D" w:rsidP="00BC7B3D">
      <w:pPr>
        <w:pStyle w:val="PL"/>
      </w:pPr>
      <w:r>
        <w:t xml:space="preserve">          required: true</w:t>
      </w:r>
    </w:p>
    <w:p w14:paraId="5B8436FA" w14:textId="77777777" w:rsidR="00BC7B3D" w:rsidRDefault="00BC7B3D" w:rsidP="00BC7B3D">
      <w:pPr>
        <w:pStyle w:val="PL"/>
      </w:pPr>
      <w:r>
        <w:t xml:space="preserve">          content:</w:t>
      </w:r>
    </w:p>
    <w:p w14:paraId="7A3DF360" w14:textId="77777777" w:rsidR="00BC7B3D" w:rsidRDefault="00BC7B3D" w:rsidP="00BC7B3D">
      <w:pPr>
        <w:pStyle w:val="PL"/>
      </w:pPr>
      <w:r>
        <w:t xml:space="preserve">            application/json:</w:t>
      </w:r>
    </w:p>
    <w:p w14:paraId="35AEB2EB" w14:textId="77777777" w:rsidR="00BC7B3D" w:rsidRDefault="00BC7B3D" w:rsidP="00BC7B3D">
      <w:pPr>
        <w:pStyle w:val="PL"/>
      </w:pPr>
      <w:r>
        <w:t xml:space="preserve">              schema:</w:t>
      </w:r>
    </w:p>
    <w:p w14:paraId="0A12C3C1" w14:textId="77777777" w:rsidR="00BC7B3D" w:rsidRDefault="00BC7B3D" w:rsidP="00BC7B3D">
      <w:pPr>
        <w:pStyle w:val="PL"/>
      </w:pPr>
      <w:r>
        <w:t xml:space="preserve">                $ref: '#/components/schemas/ContextIdList'</w:t>
      </w:r>
    </w:p>
    <w:p w14:paraId="0CEC898D" w14:textId="77777777" w:rsidR="00BC7B3D" w:rsidRDefault="00BC7B3D" w:rsidP="00BC7B3D">
      <w:pPr>
        <w:pStyle w:val="PL"/>
      </w:pPr>
      <w:r>
        <w:t xml:space="preserve">        - name: req-context</w:t>
      </w:r>
    </w:p>
    <w:p w14:paraId="69658FCE" w14:textId="77777777" w:rsidR="00BC7B3D" w:rsidRDefault="00BC7B3D" w:rsidP="00BC7B3D">
      <w:pPr>
        <w:pStyle w:val="PL"/>
      </w:pPr>
      <w:r>
        <w:t xml:space="preserve">          in: query</w:t>
      </w:r>
    </w:p>
    <w:p w14:paraId="784ACAC4" w14:textId="77777777" w:rsidR="00BC7B3D" w:rsidRDefault="00BC7B3D" w:rsidP="00BC7B3D">
      <w:pPr>
        <w:pStyle w:val="PL"/>
      </w:pPr>
      <w:r>
        <w:t xml:space="preserve">          description: &gt;</w:t>
      </w:r>
    </w:p>
    <w:p w14:paraId="6851C7D9" w14:textId="77777777" w:rsidR="00BC7B3D" w:rsidRDefault="00BC7B3D" w:rsidP="00BC7B3D">
      <w:pPr>
        <w:pStyle w:val="PL"/>
        <w:rPr>
          <w:lang w:eastAsia="ko-KR"/>
        </w:rPr>
      </w:pPr>
      <w:r>
        <w:t xml:space="preserve">            Identfies the type(s) </w:t>
      </w:r>
      <w:r>
        <w:rPr>
          <w:lang w:eastAsia="ko-KR"/>
        </w:rPr>
        <w:t>of the analytics context information the consumer wishes</w:t>
      </w:r>
    </w:p>
    <w:p w14:paraId="246CB968" w14:textId="77777777" w:rsidR="00BC7B3D" w:rsidRDefault="00BC7B3D" w:rsidP="00BC7B3D">
      <w:pPr>
        <w:pStyle w:val="PL"/>
      </w:pPr>
      <w:r>
        <w:rPr>
          <w:lang w:eastAsia="ko-KR"/>
        </w:rPr>
        <w:t xml:space="preserve">            to receive.</w:t>
      </w:r>
    </w:p>
    <w:p w14:paraId="7A11A1FF" w14:textId="77777777" w:rsidR="00BC7B3D" w:rsidRDefault="00BC7B3D" w:rsidP="00BC7B3D">
      <w:pPr>
        <w:pStyle w:val="PL"/>
      </w:pPr>
      <w:r>
        <w:t xml:space="preserve">          required: false</w:t>
      </w:r>
    </w:p>
    <w:p w14:paraId="11809DF7" w14:textId="77777777" w:rsidR="00BC7B3D" w:rsidRDefault="00BC7B3D" w:rsidP="00BC7B3D">
      <w:pPr>
        <w:pStyle w:val="PL"/>
      </w:pPr>
      <w:r>
        <w:t xml:space="preserve">          content:</w:t>
      </w:r>
    </w:p>
    <w:p w14:paraId="0E38B69E" w14:textId="77777777" w:rsidR="00BC7B3D" w:rsidRDefault="00BC7B3D" w:rsidP="00BC7B3D">
      <w:pPr>
        <w:pStyle w:val="PL"/>
      </w:pPr>
      <w:r>
        <w:t xml:space="preserve">            application/json:</w:t>
      </w:r>
    </w:p>
    <w:p w14:paraId="30C2937B" w14:textId="77777777" w:rsidR="00BC7B3D" w:rsidRDefault="00BC7B3D" w:rsidP="00BC7B3D">
      <w:pPr>
        <w:pStyle w:val="PL"/>
      </w:pPr>
      <w:r>
        <w:t xml:space="preserve">              schema:</w:t>
      </w:r>
    </w:p>
    <w:p w14:paraId="33A0A57C" w14:textId="77777777" w:rsidR="00BC7B3D" w:rsidRDefault="00BC7B3D" w:rsidP="00BC7B3D">
      <w:pPr>
        <w:pStyle w:val="PL"/>
      </w:pPr>
      <w:r>
        <w:t xml:space="preserve">                $ref: '#/components/schemas/RequestedContext'</w:t>
      </w:r>
    </w:p>
    <w:p w14:paraId="34F94AAF" w14:textId="77777777" w:rsidR="00BC7B3D" w:rsidRDefault="00BC7B3D" w:rsidP="00BC7B3D">
      <w:pPr>
        <w:pStyle w:val="PL"/>
      </w:pPr>
      <w:r>
        <w:t xml:space="preserve">      responses:</w:t>
      </w:r>
    </w:p>
    <w:p w14:paraId="5AB2DDBC" w14:textId="77777777" w:rsidR="00BC7B3D" w:rsidRDefault="00BC7B3D" w:rsidP="00BC7B3D">
      <w:pPr>
        <w:pStyle w:val="PL"/>
      </w:pPr>
      <w:r>
        <w:t xml:space="preserve">        '200':</w:t>
      </w:r>
    </w:p>
    <w:p w14:paraId="1AF15E0D" w14:textId="77777777" w:rsidR="00BC7B3D" w:rsidRDefault="00BC7B3D" w:rsidP="00BC7B3D">
      <w:pPr>
        <w:pStyle w:val="PL"/>
      </w:pPr>
      <w:r>
        <w:lastRenderedPageBreak/>
        <w:t xml:space="preserve">          description: &gt;</w:t>
      </w:r>
    </w:p>
    <w:p w14:paraId="38B1C9A7" w14:textId="77777777" w:rsidR="00BC7B3D" w:rsidRDefault="00BC7B3D" w:rsidP="00BC7B3D">
      <w:pPr>
        <w:pStyle w:val="PL"/>
      </w:pPr>
      <w:r>
        <w:t xml:space="preserve">            Contains context information related to analytics subscriptions corresponding with</w:t>
      </w:r>
    </w:p>
    <w:p w14:paraId="1791D699" w14:textId="77777777" w:rsidR="00BC7B3D" w:rsidRDefault="00BC7B3D" w:rsidP="00BC7B3D">
      <w:pPr>
        <w:pStyle w:val="PL"/>
      </w:pPr>
      <w:r>
        <w:t xml:space="preserve">            one or more context identifiers.</w:t>
      </w:r>
    </w:p>
    <w:p w14:paraId="50E277A2" w14:textId="77777777" w:rsidR="00BC7B3D" w:rsidRDefault="00BC7B3D" w:rsidP="00BC7B3D">
      <w:pPr>
        <w:pStyle w:val="PL"/>
      </w:pPr>
      <w:r>
        <w:t xml:space="preserve">          content:</w:t>
      </w:r>
    </w:p>
    <w:p w14:paraId="1B1469B4" w14:textId="77777777" w:rsidR="00BC7B3D" w:rsidRDefault="00BC7B3D" w:rsidP="00BC7B3D">
      <w:pPr>
        <w:pStyle w:val="PL"/>
      </w:pPr>
      <w:r>
        <w:t xml:space="preserve">            application/json:</w:t>
      </w:r>
    </w:p>
    <w:p w14:paraId="7927EEC9" w14:textId="77777777" w:rsidR="00BC7B3D" w:rsidRDefault="00BC7B3D" w:rsidP="00BC7B3D">
      <w:pPr>
        <w:pStyle w:val="PL"/>
      </w:pPr>
      <w:r>
        <w:t xml:space="preserve">              schema:</w:t>
      </w:r>
    </w:p>
    <w:p w14:paraId="0C009167" w14:textId="77777777" w:rsidR="00BC7B3D" w:rsidRDefault="00BC7B3D" w:rsidP="00BC7B3D">
      <w:pPr>
        <w:pStyle w:val="PL"/>
      </w:pPr>
      <w:r>
        <w:t xml:space="preserve">                $ref: '#/components/schemas/ContextData'</w:t>
      </w:r>
    </w:p>
    <w:p w14:paraId="0CD6E3FA" w14:textId="77777777" w:rsidR="00BC7B3D" w:rsidRDefault="00BC7B3D" w:rsidP="00BC7B3D">
      <w:pPr>
        <w:pStyle w:val="PL"/>
        <w:rPr>
          <w:rFonts w:eastAsia="DengXian"/>
        </w:rPr>
      </w:pPr>
      <w:r>
        <w:rPr>
          <w:rFonts w:eastAsia="DengXian"/>
        </w:rPr>
        <w:t xml:space="preserve">        '204':</w:t>
      </w:r>
    </w:p>
    <w:p w14:paraId="2AF4B335" w14:textId="77777777" w:rsidR="00BC7B3D" w:rsidRDefault="00BC7B3D" w:rsidP="00BC7B3D">
      <w:pPr>
        <w:pStyle w:val="PL"/>
        <w:rPr>
          <w:rFonts w:eastAsia="DengXian"/>
        </w:rPr>
      </w:pPr>
      <w:r>
        <w:rPr>
          <w:rFonts w:eastAsia="DengXian"/>
        </w:rPr>
        <w:t xml:space="preserve">          description: &gt;</w:t>
      </w:r>
    </w:p>
    <w:p w14:paraId="088BB360" w14:textId="77777777" w:rsidR="00BC7B3D" w:rsidRDefault="00BC7B3D" w:rsidP="00BC7B3D">
      <w:pPr>
        <w:pStyle w:val="PL"/>
        <w:rPr>
          <w:rFonts w:eastAsia="DengXian"/>
        </w:rPr>
      </w:pPr>
      <w:r>
        <w:t xml:space="preserve">            </w:t>
      </w:r>
      <w:r>
        <w:rPr>
          <w:rFonts w:eastAsia="DengXian"/>
        </w:rPr>
        <w:t>No Content. (\No context information could be retrieved for the requested context</w:t>
      </w:r>
    </w:p>
    <w:p w14:paraId="726D2969" w14:textId="77777777" w:rsidR="00BC7B3D" w:rsidRDefault="00BC7B3D" w:rsidP="00BC7B3D">
      <w:pPr>
        <w:pStyle w:val="PL"/>
        <w:rPr>
          <w:rFonts w:eastAsia="DengXian"/>
        </w:rPr>
      </w:pPr>
      <w:r>
        <w:t xml:space="preserve">            </w:t>
      </w:r>
      <w:r>
        <w:rPr>
          <w:rFonts w:eastAsia="DengXian"/>
        </w:rPr>
        <w:t>Identifiers.</w:t>
      </w:r>
    </w:p>
    <w:p w14:paraId="60DAA28B" w14:textId="77777777" w:rsidR="00BC7B3D" w:rsidRDefault="00BC7B3D" w:rsidP="00BC7B3D">
      <w:pPr>
        <w:pStyle w:val="PL"/>
      </w:pPr>
      <w:r>
        <w:t xml:space="preserve">        '400':</w:t>
      </w:r>
    </w:p>
    <w:p w14:paraId="3E9AA303" w14:textId="77777777" w:rsidR="00BC7B3D" w:rsidRDefault="00BC7B3D" w:rsidP="00BC7B3D">
      <w:pPr>
        <w:pStyle w:val="PL"/>
      </w:pPr>
      <w:r>
        <w:t xml:space="preserve">          $ref: 'TS29571_CommonData.yaml#/components/responses/400'</w:t>
      </w:r>
    </w:p>
    <w:p w14:paraId="4D6C6EE0" w14:textId="77777777" w:rsidR="00BC7B3D" w:rsidRDefault="00BC7B3D" w:rsidP="00BC7B3D">
      <w:pPr>
        <w:pStyle w:val="PL"/>
      </w:pPr>
      <w:r>
        <w:t xml:space="preserve">        '401':</w:t>
      </w:r>
    </w:p>
    <w:p w14:paraId="53E65779" w14:textId="77777777" w:rsidR="00BC7B3D" w:rsidRDefault="00BC7B3D" w:rsidP="00BC7B3D">
      <w:pPr>
        <w:pStyle w:val="PL"/>
      </w:pPr>
      <w:r>
        <w:t xml:space="preserve">          $ref: 'TS29571_CommonData.yaml#/components/responses/401'</w:t>
      </w:r>
    </w:p>
    <w:p w14:paraId="46B69D77" w14:textId="77777777" w:rsidR="00BC7B3D" w:rsidRDefault="00BC7B3D" w:rsidP="00BC7B3D">
      <w:pPr>
        <w:pStyle w:val="PL"/>
        <w:rPr>
          <w:rFonts w:eastAsia="DengXian"/>
        </w:rPr>
      </w:pPr>
      <w:r>
        <w:rPr>
          <w:rFonts w:eastAsia="DengXian"/>
        </w:rPr>
        <w:t xml:space="preserve">        '403':</w:t>
      </w:r>
    </w:p>
    <w:p w14:paraId="66C3B645" w14:textId="77777777" w:rsidR="00BC7B3D" w:rsidRDefault="00BC7B3D" w:rsidP="00BC7B3D">
      <w:pPr>
        <w:pStyle w:val="PL"/>
        <w:rPr>
          <w:rFonts w:eastAsia="DengXian"/>
        </w:rPr>
      </w:pPr>
      <w:r>
        <w:rPr>
          <w:rFonts w:eastAsia="DengXian"/>
        </w:rPr>
        <w:t xml:space="preserve">          $ref: 'TS29571_CommonData.yaml#/components/responses/403'</w:t>
      </w:r>
    </w:p>
    <w:p w14:paraId="7D345F50" w14:textId="77777777" w:rsidR="00BC7B3D" w:rsidRDefault="00BC7B3D" w:rsidP="00BC7B3D">
      <w:pPr>
        <w:pStyle w:val="PL"/>
      </w:pPr>
      <w:r>
        <w:t xml:space="preserve">        '404':</w:t>
      </w:r>
    </w:p>
    <w:p w14:paraId="5D396FA1" w14:textId="77777777" w:rsidR="00BC7B3D" w:rsidRDefault="00BC7B3D" w:rsidP="00BC7B3D">
      <w:pPr>
        <w:pStyle w:val="PL"/>
      </w:pPr>
      <w:r>
        <w:t xml:space="preserve">          </w:t>
      </w:r>
      <w:r>
        <w:rPr>
          <w:rFonts w:eastAsia="DengXian"/>
        </w:rPr>
        <w:t>$ref: 'TS29571_CommonData.yaml#/components/responses/404'</w:t>
      </w:r>
    </w:p>
    <w:p w14:paraId="7F7C5F28" w14:textId="77777777" w:rsidR="00BC7B3D" w:rsidRDefault="00BC7B3D" w:rsidP="00BC7B3D">
      <w:pPr>
        <w:pStyle w:val="PL"/>
        <w:rPr>
          <w:rFonts w:eastAsia="DengXian"/>
        </w:rPr>
      </w:pPr>
      <w:r>
        <w:rPr>
          <w:rFonts w:eastAsia="DengXian"/>
        </w:rPr>
        <w:t xml:space="preserve">        '406':</w:t>
      </w:r>
    </w:p>
    <w:p w14:paraId="615B8268" w14:textId="77777777" w:rsidR="00BC7B3D" w:rsidRDefault="00BC7B3D" w:rsidP="00BC7B3D">
      <w:pPr>
        <w:pStyle w:val="PL"/>
        <w:rPr>
          <w:rFonts w:eastAsia="DengXian"/>
        </w:rPr>
      </w:pPr>
      <w:r>
        <w:rPr>
          <w:rFonts w:eastAsia="DengXian"/>
        </w:rPr>
        <w:t xml:space="preserve">          $ref: 'TS29571_CommonData.yaml#/components/responses/406'</w:t>
      </w:r>
    </w:p>
    <w:p w14:paraId="0EA6B9CF" w14:textId="77777777" w:rsidR="00BC7B3D" w:rsidRDefault="00BC7B3D" w:rsidP="00BC7B3D">
      <w:pPr>
        <w:pStyle w:val="PL"/>
      </w:pPr>
      <w:r>
        <w:t xml:space="preserve">        '414':</w:t>
      </w:r>
    </w:p>
    <w:p w14:paraId="2D32EE80" w14:textId="77777777" w:rsidR="00BC7B3D" w:rsidRDefault="00BC7B3D" w:rsidP="00BC7B3D">
      <w:pPr>
        <w:pStyle w:val="PL"/>
      </w:pPr>
      <w:r>
        <w:t xml:space="preserve">          $ref: 'TS29571_CommonData.yaml#/components/responses/414'</w:t>
      </w:r>
    </w:p>
    <w:p w14:paraId="15F4761A" w14:textId="77777777" w:rsidR="00BC7B3D" w:rsidRDefault="00BC7B3D" w:rsidP="00BC7B3D">
      <w:pPr>
        <w:pStyle w:val="PL"/>
        <w:rPr>
          <w:rFonts w:eastAsia="DengXian"/>
        </w:rPr>
      </w:pPr>
      <w:r>
        <w:rPr>
          <w:rFonts w:eastAsia="DengXian"/>
        </w:rPr>
        <w:t xml:space="preserve">        '429':</w:t>
      </w:r>
    </w:p>
    <w:p w14:paraId="5E636F80" w14:textId="77777777" w:rsidR="00BC7B3D" w:rsidRDefault="00BC7B3D" w:rsidP="00BC7B3D">
      <w:pPr>
        <w:pStyle w:val="PL"/>
        <w:rPr>
          <w:rFonts w:eastAsia="DengXian"/>
        </w:rPr>
      </w:pPr>
      <w:r>
        <w:rPr>
          <w:rFonts w:eastAsia="DengXian"/>
        </w:rPr>
        <w:t xml:space="preserve">          $ref: 'TS29571_CommonData.yaml#/components/responses/429'</w:t>
      </w:r>
    </w:p>
    <w:p w14:paraId="27B97A36" w14:textId="77777777" w:rsidR="00BC7B3D" w:rsidRDefault="00BC7B3D" w:rsidP="00BC7B3D">
      <w:pPr>
        <w:pStyle w:val="PL"/>
      </w:pPr>
      <w:r>
        <w:t xml:space="preserve">        '500':</w:t>
      </w:r>
    </w:p>
    <w:p w14:paraId="11923500" w14:textId="77777777" w:rsidR="00BC7B3D" w:rsidRDefault="00BC7B3D" w:rsidP="00BC7B3D">
      <w:pPr>
        <w:pStyle w:val="PL"/>
      </w:pPr>
      <w:r>
        <w:t xml:space="preserve">          $ref: 'TS29571_CommonData.yaml#/components/responses/500'</w:t>
      </w:r>
    </w:p>
    <w:p w14:paraId="3107EA23" w14:textId="77777777" w:rsidR="00BC7B3D" w:rsidRDefault="00BC7B3D" w:rsidP="00BC7B3D">
      <w:pPr>
        <w:pStyle w:val="PL"/>
      </w:pPr>
      <w:r>
        <w:t xml:space="preserve">        '502':</w:t>
      </w:r>
    </w:p>
    <w:p w14:paraId="17AE0FD8" w14:textId="77777777" w:rsidR="00BC7B3D" w:rsidRDefault="00BC7B3D" w:rsidP="00BC7B3D">
      <w:pPr>
        <w:pStyle w:val="PL"/>
      </w:pPr>
      <w:r>
        <w:t xml:space="preserve">          $ref: 'TS29571_CommonData.yaml#/components/responses/502'</w:t>
      </w:r>
    </w:p>
    <w:p w14:paraId="0BA27DC1" w14:textId="77777777" w:rsidR="00BC7B3D" w:rsidRDefault="00BC7B3D" w:rsidP="00BC7B3D">
      <w:pPr>
        <w:pStyle w:val="PL"/>
      </w:pPr>
      <w:r>
        <w:t xml:space="preserve">        '503':</w:t>
      </w:r>
    </w:p>
    <w:p w14:paraId="73BF1600" w14:textId="77777777" w:rsidR="00BC7B3D" w:rsidRDefault="00BC7B3D" w:rsidP="00BC7B3D">
      <w:pPr>
        <w:pStyle w:val="PL"/>
      </w:pPr>
      <w:r>
        <w:t xml:space="preserve">          $ref: 'TS29571_CommonData.yaml#/components/responses/503'</w:t>
      </w:r>
    </w:p>
    <w:p w14:paraId="04BBE362" w14:textId="77777777" w:rsidR="00BC7B3D" w:rsidRDefault="00BC7B3D" w:rsidP="00BC7B3D">
      <w:pPr>
        <w:pStyle w:val="PL"/>
      </w:pPr>
      <w:r>
        <w:t xml:space="preserve">        default:</w:t>
      </w:r>
    </w:p>
    <w:p w14:paraId="370ED0F0" w14:textId="77777777" w:rsidR="00BC7B3D" w:rsidRDefault="00BC7B3D" w:rsidP="00BC7B3D">
      <w:pPr>
        <w:pStyle w:val="PL"/>
      </w:pPr>
      <w:r>
        <w:t xml:space="preserve">          $ref: 'TS29571_CommonData.yaml#/components/responses/default'</w:t>
      </w:r>
    </w:p>
    <w:p w14:paraId="4E7252B7" w14:textId="77777777" w:rsidR="00BC7B3D" w:rsidRDefault="00BC7B3D" w:rsidP="00BC7B3D">
      <w:pPr>
        <w:pStyle w:val="PL"/>
      </w:pPr>
    </w:p>
    <w:p w14:paraId="12DC13EB" w14:textId="77777777" w:rsidR="00BC7B3D" w:rsidRDefault="00BC7B3D" w:rsidP="00BC7B3D">
      <w:pPr>
        <w:pStyle w:val="PL"/>
      </w:pPr>
      <w:r>
        <w:t>components:</w:t>
      </w:r>
    </w:p>
    <w:p w14:paraId="1FF4E541" w14:textId="77777777" w:rsidR="00BC7B3D" w:rsidRDefault="00BC7B3D" w:rsidP="00BC7B3D">
      <w:pPr>
        <w:pStyle w:val="PL"/>
        <w:rPr>
          <w:rFonts w:eastAsia="DengXian"/>
          <w:lang w:val="en-US"/>
        </w:rPr>
      </w:pPr>
    </w:p>
    <w:p w14:paraId="110BC203" w14:textId="77777777" w:rsidR="00BC7B3D" w:rsidRDefault="00BC7B3D" w:rsidP="00BC7B3D">
      <w:pPr>
        <w:pStyle w:val="PL"/>
        <w:rPr>
          <w:rFonts w:eastAsia="DengXian"/>
          <w:lang w:val="en-US"/>
        </w:rPr>
      </w:pPr>
      <w:r>
        <w:rPr>
          <w:rFonts w:eastAsia="DengXian"/>
          <w:lang w:val="en-US"/>
        </w:rPr>
        <w:t xml:space="preserve">  securitySchemes:</w:t>
      </w:r>
    </w:p>
    <w:p w14:paraId="0B1EA6F0" w14:textId="77777777" w:rsidR="00BC7B3D" w:rsidRDefault="00BC7B3D" w:rsidP="00BC7B3D">
      <w:pPr>
        <w:pStyle w:val="PL"/>
        <w:rPr>
          <w:rFonts w:eastAsia="DengXian"/>
          <w:lang w:val="en-US"/>
        </w:rPr>
      </w:pPr>
      <w:r>
        <w:rPr>
          <w:rFonts w:eastAsia="DengXian"/>
          <w:lang w:val="en-US"/>
        </w:rPr>
        <w:t xml:space="preserve">    oAuth2ClientCredentials:</w:t>
      </w:r>
    </w:p>
    <w:p w14:paraId="31F7015B" w14:textId="77777777" w:rsidR="00BC7B3D" w:rsidRDefault="00BC7B3D" w:rsidP="00BC7B3D">
      <w:pPr>
        <w:pStyle w:val="PL"/>
        <w:rPr>
          <w:rFonts w:eastAsia="DengXian"/>
          <w:lang w:val="en-US"/>
        </w:rPr>
      </w:pPr>
      <w:r>
        <w:rPr>
          <w:rFonts w:eastAsia="DengXian"/>
          <w:lang w:val="en-US"/>
        </w:rPr>
        <w:t xml:space="preserve">      type: oauth2</w:t>
      </w:r>
    </w:p>
    <w:p w14:paraId="6BFBD46D" w14:textId="77777777" w:rsidR="00BC7B3D" w:rsidRDefault="00BC7B3D" w:rsidP="00BC7B3D">
      <w:pPr>
        <w:pStyle w:val="PL"/>
        <w:rPr>
          <w:rFonts w:eastAsia="DengXian"/>
          <w:lang w:val="en-US"/>
        </w:rPr>
      </w:pPr>
      <w:r>
        <w:rPr>
          <w:rFonts w:eastAsia="DengXian"/>
          <w:lang w:val="en-US"/>
        </w:rPr>
        <w:t xml:space="preserve">      flows:</w:t>
      </w:r>
    </w:p>
    <w:p w14:paraId="371147AB" w14:textId="77777777" w:rsidR="00BC7B3D" w:rsidRDefault="00BC7B3D" w:rsidP="00BC7B3D">
      <w:pPr>
        <w:pStyle w:val="PL"/>
        <w:rPr>
          <w:rFonts w:eastAsia="DengXian"/>
          <w:lang w:val="en-US"/>
        </w:rPr>
      </w:pPr>
      <w:r>
        <w:rPr>
          <w:rFonts w:eastAsia="DengXian"/>
          <w:lang w:val="en-US"/>
        </w:rPr>
        <w:t xml:space="preserve">        clientCredentials:</w:t>
      </w:r>
    </w:p>
    <w:p w14:paraId="2CF73E85" w14:textId="77777777" w:rsidR="00BC7B3D" w:rsidRDefault="00BC7B3D" w:rsidP="00BC7B3D">
      <w:pPr>
        <w:pStyle w:val="PL"/>
        <w:rPr>
          <w:rFonts w:eastAsia="DengXian"/>
          <w:lang w:val="en-US"/>
        </w:rPr>
      </w:pPr>
      <w:r>
        <w:rPr>
          <w:rFonts w:eastAsia="DengXian"/>
          <w:lang w:val="en-US"/>
        </w:rPr>
        <w:t xml:space="preserve">          tokenUrl: '{nrfApiRoot}/oauth2/token'</w:t>
      </w:r>
    </w:p>
    <w:p w14:paraId="24262E2A" w14:textId="77777777" w:rsidR="00BC7B3D" w:rsidRDefault="00BC7B3D" w:rsidP="00BC7B3D">
      <w:pPr>
        <w:pStyle w:val="PL"/>
        <w:rPr>
          <w:rFonts w:eastAsia="DengXian"/>
          <w:lang w:val="en-US"/>
        </w:rPr>
      </w:pPr>
      <w:r>
        <w:rPr>
          <w:rFonts w:eastAsia="DengXian"/>
          <w:lang w:val="en-US"/>
        </w:rPr>
        <w:t xml:space="preserve">          scopes:</w:t>
      </w:r>
    </w:p>
    <w:p w14:paraId="67C5BD6C" w14:textId="77777777" w:rsidR="00BC7B3D" w:rsidRDefault="00BC7B3D" w:rsidP="00BC7B3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800D2F8" w14:textId="77777777" w:rsidR="00BC7B3D" w:rsidRDefault="00BC7B3D" w:rsidP="00BC7B3D">
      <w:pPr>
        <w:pStyle w:val="PL"/>
      </w:pPr>
      <w:r>
        <w:t xml:space="preserve">            </w:t>
      </w:r>
      <w:r>
        <w:rPr>
          <w:rFonts w:eastAsia="DengXian"/>
        </w:rPr>
        <w:t>nnwdaf-analyticsinfo</w:t>
      </w:r>
      <w:r>
        <w:rPr>
          <w:rFonts w:eastAsia="DengXian"/>
          <w:lang w:val="en-US"/>
        </w:rPr>
        <w:t>:</w:t>
      </w:r>
      <w:r>
        <w:t>contexttransfer: &gt;</w:t>
      </w:r>
    </w:p>
    <w:p w14:paraId="42AA3BCD" w14:textId="77777777" w:rsidR="00BC7B3D" w:rsidRDefault="00BC7B3D" w:rsidP="00BC7B3D">
      <w:pPr>
        <w:pStyle w:val="PL"/>
      </w:pPr>
      <w:r>
        <w:t xml:space="preserve">              Access to service operations applying to NWDAF context transfer related service</w:t>
      </w:r>
    </w:p>
    <w:p w14:paraId="17C4FACC" w14:textId="77777777" w:rsidR="00BC7B3D" w:rsidRDefault="00BC7B3D" w:rsidP="00BC7B3D">
      <w:pPr>
        <w:pStyle w:val="PL"/>
      </w:pPr>
      <w:r>
        <w:t xml:space="preserve">              operations, i.e. ContextTransfer.</w:t>
      </w:r>
    </w:p>
    <w:p w14:paraId="7AD616FC" w14:textId="77777777" w:rsidR="00BC7B3D" w:rsidRDefault="00BC7B3D" w:rsidP="00BC7B3D">
      <w:pPr>
        <w:pStyle w:val="PL"/>
      </w:pPr>
    </w:p>
    <w:p w14:paraId="023CA834" w14:textId="77777777" w:rsidR="00BC7B3D" w:rsidRDefault="00BC7B3D" w:rsidP="00BC7B3D">
      <w:pPr>
        <w:pStyle w:val="PL"/>
      </w:pPr>
      <w:r>
        <w:t xml:space="preserve">  schemas:</w:t>
      </w:r>
    </w:p>
    <w:p w14:paraId="6C0D80AB" w14:textId="77777777" w:rsidR="00BC7B3D" w:rsidRDefault="00BC7B3D" w:rsidP="00BC7B3D">
      <w:pPr>
        <w:pStyle w:val="PL"/>
      </w:pPr>
    </w:p>
    <w:p w14:paraId="5D0E1FA6" w14:textId="77777777" w:rsidR="00BC7B3D" w:rsidRDefault="00BC7B3D" w:rsidP="00BC7B3D">
      <w:pPr>
        <w:pStyle w:val="PL"/>
      </w:pPr>
      <w:r>
        <w:t xml:space="preserve">    AnalyticsData:</w:t>
      </w:r>
    </w:p>
    <w:p w14:paraId="01E11A12" w14:textId="77777777" w:rsidR="00BC7B3D" w:rsidRDefault="00BC7B3D" w:rsidP="00BC7B3D">
      <w:pPr>
        <w:pStyle w:val="PL"/>
      </w:pPr>
      <w:r>
        <w:t xml:space="preserve">      description: &gt;</w:t>
      </w:r>
    </w:p>
    <w:p w14:paraId="33B1D432" w14:textId="77777777" w:rsidR="00BC7B3D" w:rsidRDefault="00BC7B3D" w:rsidP="00BC7B3D">
      <w:pPr>
        <w:pStyle w:val="PL"/>
      </w:pPr>
      <w:r>
        <w:t xml:space="preserve">        Represents the description of analytics with parameters as relevant for the requesting NF</w:t>
      </w:r>
    </w:p>
    <w:p w14:paraId="482649B9" w14:textId="77777777" w:rsidR="00BC7B3D" w:rsidRDefault="00BC7B3D" w:rsidP="00BC7B3D">
      <w:pPr>
        <w:pStyle w:val="PL"/>
      </w:pPr>
      <w:r>
        <w:t xml:space="preserve">        service consumer.</w:t>
      </w:r>
    </w:p>
    <w:p w14:paraId="7FE71A97" w14:textId="77777777" w:rsidR="00BC7B3D" w:rsidRDefault="00BC7B3D" w:rsidP="00BC7B3D">
      <w:pPr>
        <w:pStyle w:val="PL"/>
      </w:pPr>
      <w:r>
        <w:t xml:space="preserve">      type: object</w:t>
      </w:r>
    </w:p>
    <w:p w14:paraId="5FF411A2" w14:textId="77777777" w:rsidR="00BC7B3D" w:rsidRDefault="00BC7B3D" w:rsidP="00BC7B3D">
      <w:pPr>
        <w:pStyle w:val="PL"/>
      </w:pPr>
      <w:r>
        <w:t xml:space="preserve">      properties:</w:t>
      </w:r>
    </w:p>
    <w:p w14:paraId="31555A94" w14:textId="77777777" w:rsidR="00BC7B3D" w:rsidRDefault="00BC7B3D" w:rsidP="00BC7B3D">
      <w:pPr>
        <w:pStyle w:val="PL"/>
      </w:pPr>
      <w:r>
        <w:t xml:space="preserve">        start:</w:t>
      </w:r>
    </w:p>
    <w:p w14:paraId="3280BABB" w14:textId="77777777" w:rsidR="00BC7B3D" w:rsidRDefault="00BC7B3D" w:rsidP="00BC7B3D">
      <w:pPr>
        <w:pStyle w:val="PL"/>
      </w:pPr>
      <w:r>
        <w:t xml:space="preserve">          $ref: 'TS29571_CommonData.yaml#/components/schemas/DateTime'</w:t>
      </w:r>
    </w:p>
    <w:p w14:paraId="0F885F0B" w14:textId="77777777" w:rsidR="00BC7B3D" w:rsidRDefault="00BC7B3D" w:rsidP="00BC7B3D">
      <w:pPr>
        <w:pStyle w:val="PL"/>
      </w:pPr>
      <w:r>
        <w:t xml:space="preserve">        expiry:</w:t>
      </w:r>
    </w:p>
    <w:p w14:paraId="7DB2EAEE" w14:textId="77777777" w:rsidR="00BC7B3D" w:rsidRDefault="00BC7B3D" w:rsidP="00BC7B3D">
      <w:pPr>
        <w:pStyle w:val="PL"/>
      </w:pPr>
      <w:r>
        <w:t xml:space="preserve">          $ref: 'TS29571_CommonData.yaml#/components/schemas/DateTime'</w:t>
      </w:r>
    </w:p>
    <w:p w14:paraId="53EBA6AB" w14:textId="77777777" w:rsidR="00BC7B3D" w:rsidRDefault="00BC7B3D" w:rsidP="00BC7B3D">
      <w:pPr>
        <w:pStyle w:val="PL"/>
      </w:pPr>
      <w:r>
        <w:t xml:space="preserve">        timeStampGen:</w:t>
      </w:r>
    </w:p>
    <w:p w14:paraId="1265D1DB" w14:textId="77777777" w:rsidR="00BC7B3D" w:rsidRDefault="00BC7B3D" w:rsidP="00BC7B3D">
      <w:pPr>
        <w:pStyle w:val="PL"/>
      </w:pPr>
      <w:r>
        <w:t xml:space="preserve">          $ref: 'TS29571_CommonData.yaml#/components/schemas/DateTime'</w:t>
      </w:r>
    </w:p>
    <w:p w14:paraId="673068F7" w14:textId="77777777" w:rsidR="00BC7B3D" w:rsidRDefault="00BC7B3D" w:rsidP="00BC7B3D">
      <w:pPr>
        <w:pStyle w:val="PL"/>
      </w:pPr>
      <w:r>
        <w:t xml:space="preserve">        anaMetaInfo:</w:t>
      </w:r>
    </w:p>
    <w:p w14:paraId="4737C497" w14:textId="77777777" w:rsidR="00BC7B3D" w:rsidRDefault="00BC7B3D" w:rsidP="00BC7B3D">
      <w:pPr>
        <w:pStyle w:val="PL"/>
      </w:pPr>
      <w:r>
        <w:t xml:space="preserve">          $ref: 'TS29520_Nnwdaf_EventsSubscription.yaml#/components/schemas/AnalyticsMetadataInfo'</w:t>
      </w:r>
    </w:p>
    <w:p w14:paraId="417DAE2C" w14:textId="77777777" w:rsidR="00BC7B3D" w:rsidRDefault="00BC7B3D" w:rsidP="00BC7B3D">
      <w:pPr>
        <w:pStyle w:val="PL"/>
      </w:pPr>
      <w:r>
        <w:t xml:space="preserve">        sliceLoadLevelInfos:</w:t>
      </w:r>
    </w:p>
    <w:p w14:paraId="0D8F953F" w14:textId="77777777" w:rsidR="00BC7B3D" w:rsidRDefault="00BC7B3D" w:rsidP="00BC7B3D">
      <w:pPr>
        <w:pStyle w:val="PL"/>
      </w:pPr>
      <w:r>
        <w:t xml:space="preserve">          type: array</w:t>
      </w:r>
    </w:p>
    <w:p w14:paraId="585D3B65" w14:textId="77777777" w:rsidR="00BC7B3D" w:rsidRDefault="00BC7B3D" w:rsidP="00BC7B3D">
      <w:pPr>
        <w:pStyle w:val="PL"/>
      </w:pPr>
      <w:r>
        <w:t xml:space="preserve">          items:</w:t>
      </w:r>
    </w:p>
    <w:p w14:paraId="0BBC83A9" w14:textId="77777777" w:rsidR="00BC7B3D" w:rsidRDefault="00BC7B3D" w:rsidP="00BC7B3D">
      <w:pPr>
        <w:pStyle w:val="PL"/>
      </w:pPr>
      <w:r>
        <w:t xml:space="preserve">            $ref: 'TS2952</w:t>
      </w:r>
      <w:r>
        <w:rPr>
          <w:rFonts w:hint="eastAsia"/>
          <w:lang w:eastAsia="zh-CN"/>
        </w:rPr>
        <w:t>0</w:t>
      </w:r>
      <w:r>
        <w:t>_Nnwdaf_EventsSubscription.yaml#/components/schemas/SliceLoadLevelInformation'</w:t>
      </w:r>
    </w:p>
    <w:p w14:paraId="5A13A86F" w14:textId="77777777" w:rsidR="00BC7B3D" w:rsidRDefault="00BC7B3D" w:rsidP="00BC7B3D">
      <w:pPr>
        <w:pStyle w:val="PL"/>
      </w:pPr>
      <w:r>
        <w:t xml:space="preserve">          minItems: 1</w:t>
      </w:r>
    </w:p>
    <w:p w14:paraId="3F319373" w14:textId="77777777" w:rsidR="00BC7B3D" w:rsidRDefault="00BC7B3D" w:rsidP="00BC7B3D">
      <w:pPr>
        <w:pStyle w:val="PL"/>
      </w:pPr>
      <w:r>
        <w:t xml:space="preserve">          description: The slices and their load level information.</w:t>
      </w:r>
    </w:p>
    <w:p w14:paraId="6BF2768B" w14:textId="77777777" w:rsidR="00BC7B3D" w:rsidRDefault="00BC7B3D" w:rsidP="00BC7B3D">
      <w:pPr>
        <w:pStyle w:val="PL"/>
      </w:pPr>
      <w:r>
        <w:t xml:space="preserve">        nsiLoadLevelInfos:</w:t>
      </w:r>
    </w:p>
    <w:p w14:paraId="4FBAB58C" w14:textId="77777777" w:rsidR="00BC7B3D" w:rsidRDefault="00BC7B3D" w:rsidP="00BC7B3D">
      <w:pPr>
        <w:pStyle w:val="PL"/>
      </w:pPr>
      <w:r>
        <w:t xml:space="preserve">          type: array</w:t>
      </w:r>
    </w:p>
    <w:p w14:paraId="48D389DC" w14:textId="77777777" w:rsidR="00BC7B3D" w:rsidRDefault="00BC7B3D" w:rsidP="00BC7B3D">
      <w:pPr>
        <w:pStyle w:val="PL"/>
      </w:pPr>
      <w:r>
        <w:t xml:space="preserve">          items:</w:t>
      </w:r>
    </w:p>
    <w:p w14:paraId="765C9A21" w14:textId="77777777" w:rsidR="00BC7B3D" w:rsidRDefault="00BC7B3D" w:rsidP="00BC7B3D">
      <w:pPr>
        <w:pStyle w:val="PL"/>
      </w:pPr>
      <w:r>
        <w:t xml:space="preserve">            $ref: 'TS29520_Nnwdaf_EventsSubscription.yaml#/components/schemas/NsiLoadLevelInfo'</w:t>
      </w:r>
    </w:p>
    <w:p w14:paraId="5991E2B1" w14:textId="77777777" w:rsidR="00BC7B3D" w:rsidRDefault="00BC7B3D" w:rsidP="00BC7B3D">
      <w:pPr>
        <w:pStyle w:val="PL"/>
      </w:pPr>
      <w:r>
        <w:t xml:space="preserve">          minItems: 1</w:t>
      </w:r>
    </w:p>
    <w:p w14:paraId="4CB28022" w14:textId="77777777" w:rsidR="00BC7B3D" w:rsidRDefault="00BC7B3D" w:rsidP="00BC7B3D">
      <w:pPr>
        <w:pStyle w:val="PL"/>
      </w:pPr>
      <w:r>
        <w:t xml:space="preserve">        nfLoadLevelInfos:</w:t>
      </w:r>
    </w:p>
    <w:p w14:paraId="76EA7E67" w14:textId="77777777" w:rsidR="00BC7B3D" w:rsidRDefault="00BC7B3D" w:rsidP="00BC7B3D">
      <w:pPr>
        <w:pStyle w:val="PL"/>
      </w:pPr>
      <w:r>
        <w:t xml:space="preserve">          type: array</w:t>
      </w:r>
    </w:p>
    <w:p w14:paraId="1D001E65" w14:textId="77777777" w:rsidR="00BC7B3D" w:rsidRDefault="00BC7B3D" w:rsidP="00BC7B3D">
      <w:pPr>
        <w:pStyle w:val="PL"/>
      </w:pPr>
      <w:r>
        <w:lastRenderedPageBreak/>
        <w:t xml:space="preserve">          items:</w:t>
      </w:r>
    </w:p>
    <w:p w14:paraId="289ACE9A" w14:textId="77777777" w:rsidR="00BC7B3D" w:rsidRDefault="00BC7B3D" w:rsidP="00BC7B3D">
      <w:pPr>
        <w:pStyle w:val="PL"/>
      </w:pPr>
      <w:r>
        <w:t xml:space="preserve">            $ref: 'TS29520_Nnwdaf_EventsSubscription.yaml#/components/schemas/NfLoadLevelInformation'</w:t>
      </w:r>
    </w:p>
    <w:p w14:paraId="55F4AF7A" w14:textId="77777777" w:rsidR="00BC7B3D" w:rsidRDefault="00BC7B3D" w:rsidP="00BC7B3D">
      <w:pPr>
        <w:pStyle w:val="PL"/>
      </w:pPr>
      <w:r>
        <w:t xml:space="preserve">          minItems: 1</w:t>
      </w:r>
    </w:p>
    <w:p w14:paraId="26FCCABE" w14:textId="77777777" w:rsidR="00BC7B3D" w:rsidRDefault="00BC7B3D" w:rsidP="00BC7B3D">
      <w:pPr>
        <w:pStyle w:val="PL"/>
      </w:pPr>
      <w:r>
        <w:t xml:space="preserve">        nwPerfs:</w:t>
      </w:r>
    </w:p>
    <w:p w14:paraId="4AFA9252" w14:textId="77777777" w:rsidR="00BC7B3D" w:rsidRDefault="00BC7B3D" w:rsidP="00BC7B3D">
      <w:pPr>
        <w:pStyle w:val="PL"/>
      </w:pPr>
      <w:r>
        <w:t xml:space="preserve">          type: array</w:t>
      </w:r>
    </w:p>
    <w:p w14:paraId="09CC2F94" w14:textId="77777777" w:rsidR="00BC7B3D" w:rsidRDefault="00BC7B3D" w:rsidP="00BC7B3D">
      <w:pPr>
        <w:pStyle w:val="PL"/>
      </w:pPr>
      <w:r>
        <w:t xml:space="preserve">          items:</w:t>
      </w:r>
    </w:p>
    <w:p w14:paraId="794A07CB" w14:textId="77777777" w:rsidR="00BC7B3D" w:rsidRDefault="00BC7B3D" w:rsidP="00BC7B3D">
      <w:pPr>
        <w:pStyle w:val="PL"/>
      </w:pPr>
      <w:r>
        <w:t xml:space="preserve">            $ref: 'TS29520_Nnwdaf_EventsSubscription.yaml#/components/schemas/NetworkPerfInfo'</w:t>
      </w:r>
    </w:p>
    <w:p w14:paraId="2819FE71" w14:textId="77777777" w:rsidR="00BC7B3D" w:rsidRDefault="00BC7B3D" w:rsidP="00BC7B3D">
      <w:pPr>
        <w:pStyle w:val="PL"/>
      </w:pPr>
      <w:r>
        <w:t xml:space="preserve">          minItems: 1</w:t>
      </w:r>
    </w:p>
    <w:p w14:paraId="08430D18" w14:textId="77777777" w:rsidR="00BC7B3D" w:rsidRDefault="00BC7B3D" w:rsidP="00BC7B3D">
      <w:pPr>
        <w:pStyle w:val="PL"/>
      </w:pPr>
      <w:r>
        <w:t xml:space="preserve">        svcExps:</w:t>
      </w:r>
    </w:p>
    <w:p w14:paraId="0F5A159B" w14:textId="77777777" w:rsidR="00BC7B3D" w:rsidRDefault="00BC7B3D" w:rsidP="00BC7B3D">
      <w:pPr>
        <w:pStyle w:val="PL"/>
      </w:pPr>
      <w:r>
        <w:t xml:space="preserve">          type: array</w:t>
      </w:r>
    </w:p>
    <w:p w14:paraId="0DFBA484" w14:textId="77777777" w:rsidR="00BC7B3D" w:rsidRDefault="00BC7B3D" w:rsidP="00BC7B3D">
      <w:pPr>
        <w:pStyle w:val="PL"/>
      </w:pPr>
      <w:r>
        <w:t xml:space="preserve">          items:</w:t>
      </w:r>
    </w:p>
    <w:p w14:paraId="09E32131" w14:textId="77777777" w:rsidR="00BC7B3D" w:rsidRDefault="00BC7B3D" w:rsidP="00BC7B3D">
      <w:pPr>
        <w:pStyle w:val="PL"/>
      </w:pPr>
      <w:r>
        <w:t xml:space="preserve">            $ref: 'TS29520_Nnwdaf_EventsSubscription.yaml#/components/schemas/ServiceExperienceInfo'</w:t>
      </w:r>
    </w:p>
    <w:p w14:paraId="697D01FB" w14:textId="77777777" w:rsidR="00BC7B3D" w:rsidRDefault="00BC7B3D" w:rsidP="00BC7B3D">
      <w:pPr>
        <w:pStyle w:val="PL"/>
      </w:pPr>
      <w:r>
        <w:t xml:space="preserve">          minItems: 1</w:t>
      </w:r>
    </w:p>
    <w:p w14:paraId="7BC1E853" w14:textId="77777777" w:rsidR="00BC7B3D" w:rsidRDefault="00BC7B3D" w:rsidP="00BC7B3D">
      <w:pPr>
        <w:pStyle w:val="PL"/>
      </w:pPr>
      <w:r>
        <w:t xml:space="preserve">        qosSustainInfos:</w:t>
      </w:r>
    </w:p>
    <w:p w14:paraId="58FAB8CE" w14:textId="77777777" w:rsidR="00BC7B3D" w:rsidRDefault="00BC7B3D" w:rsidP="00BC7B3D">
      <w:pPr>
        <w:pStyle w:val="PL"/>
      </w:pPr>
      <w:r>
        <w:t xml:space="preserve">          type: array</w:t>
      </w:r>
    </w:p>
    <w:p w14:paraId="25908C08" w14:textId="77777777" w:rsidR="00BC7B3D" w:rsidRDefault="00BC7B3D" w:rsidP="00BC7B3D">
      <w:pPr>
        <w:pStyle w:val="PL"/>
      </w:pPr>
      <w:r>
        <w:t xml:space="preserve">          items:</w:t>
      </w:r>
    </w:p>
    <w:p w14:paraId="3558D68A" w14:textId="77777777" w:rsidR="00BC7B3D" w:rsidRDefault="00BC7B3D" w:rsidP="00BC7B3D">
      <w:pPr>
        <w:pStyle w:val="PL"/>
      </w:pPr>
      <w:r>
        <w:t xml:space="preserve">            $ref: 'TS29520_Nnwdaf_EventsSubscription.yaml#/components/schemas/QosSustainabilityInfo'</w:t>
      </w:r>
    </w:p>
    <w:p w14:paraId="2C2B387C" w14:textId="77777777" w:rsidR="00BC7B3D" w:rsidRDefault="00BC7B3D" w:rsidP="00BC7B3D">
      <w:pPr>
        <w:pStyle w:val="PL"/>
      </w:pPr>
      <w:r>
        <w:t xml:space="preserve">          minItems: 1</w:t>
      </w:r>
    </w:p>
    <w:p w14:paraId="1122CA69" w14:textId="77777777" w:rsidR="00BC7B3D" w:rsidRDefault="00BC7B3D" w:rsidP="00BC7B3D">
      <w:pPr>
        <w:pStyle w:val="PL"/>
      </w:pPr>
      <w:r>
        <w:t xml:space="preserve">        ueMobs:</w:t>
      </w:r>
    </w:p>
    <w:p w14:paraId="7EBBDE0E" w14:textId="77777777" w:rsidR="00BC7B3D" w:rsidRDefault="00BC7B3D" w:rsidP="00BC7B3D">
      <w:pPr>
        <w:pStyle w:val="PL"/>
      </w:pPr>
      <w:r>
        <w:t xml:space="preserve">          type: array</w:t>
      </w:r>
    </w:p>
    <w:p w14:paraId="0842BCF8" w14:textId="77777777" w:rsidR="00BC7B3D" w:rsidRDefault="00BC7B3D" w:rsidP="00BC7B3D">
      <w:pPr>
        <w:pStyle w:val="PL"/>
      </w:pPr>
      <w:r>
        <w:t xml:space="preserve">          items:</w:t>
      </w:r>
    </w:p>
    <w:p w14:paraId="03582F91" w14:textId="77777777" w:rsidR="00BC7B3D" w:rsidRDefault="00BC7B3D" w:rsidP="00BC7B3D">
      <w:pPr>
        <w:pStyle w:val="PL"/>
      </w:pPr>
      <w:r>
        <w:t xml:space="preserve">            $ref: 'TS29520_Nnwdaf_EventsSubscription.yaml#/components/schemas/UeMobility'</w:t>
      </w:r>
    </w:p>
    <w:p w14:paraId="69258D5D" w14:textId="77777777" w:rsidR="00BC7B3D" w:rsidRDefault="00BC7B3D" w:rsidP="00BC7B3D">
      <w:pPr>
        <w:pStyle w:val="PL"/>
      </w:pPr>
      <w:r>
        <w:t xml:space="preserve">          minItems: 1</w:t>
      </w:r>
    </w:p>
    <w:p w14:paraId="60AD11C2" w14:textId="77777777" w:rsidR="00BC7B3D" w:rsidRDefault="00BC7B3D" w:rsidP="00BC7B3D">
      <w:pPr>
        <w:pStyle w:val="PL"/>
      </w:pPr>
      <w:r>
        <w:t xml:space="preserve">        ueComms:</w:t>
      </w:r>
    </w:p>
    <w:p w14:paraId="6A8F2BAC" w14:textId="77777777" w:rsidR="00BC7B3D" w:rsidRDefault="00BC7B3D" w:rsidP="00BC7B3D">
      <w:pPr>
        <w:pStyle w:val="PL"/>
      </w:pPr>
      <w:r>
        <w:t xml:space="preserve">          type: array</w:t>
      </w:r>
    </w:p>
    <w:p w14:paraId="118B4A6A" w14:textId="77777777" w:rsidR="00BC7B3D" w:rsidRDefault="00BC7B3D" w:rsidP="00BC7B3D">
      <w:pPr>
        <w:pStyle w:val="PL"/>
      </w:pPr>
      <w:r>
        <w:t xml:space="preserve">          items:</w:t>
      </w:r>
    </w:p>
    <w:p w14:paraId="27B291B0" w14:textId="77777777" w:rsidR="00BC7B3D" w:rsidRDefault="00BC7B3D" w:rsidP="00BC7B3D">
      <w:pPr>
        <w:pStyle w:val="PL"/>
      </w:pPr>
      <w:r>
        <w:t xml:space="preserve">            $ref: 'TS29520_Nnwdaf_EventsSubscription.yaml#/components/schemas/UeCommunication'</w:t>
      </w:r>
    </w:p>
    <w:p w14:paraId="088BC3DD" w14:textId="77777777" w:rsidR="00BC7B3D" w:rsidRDefault="00BC7B3D" w:rsidP="00BC7B3D">
      <w:pPr>
        <w:pStyle w:val="PL"/>
      </w:pPr>
      <w:r>
        <w:t xml:space="preserve">          minItems: 1</w:t>
      </w:r>
    </w:p>
    <w:p w14:paraId="74E5AE3A" w14:textId="77777777" w:rsidR="00BC7B3D" w:rsidRDefault="00BC7B3D" w:rsidP="00BC7B3D">
      <w:pPr>
        <w:pStyle w:val="PL"/>
      </w:pPr>
      <w:r>
        <w:t xml:space="preserve">        userDataCongInfos:</w:t>
      </w:r>
    </w:p>
    <w:p w14:paraId="2A59E913" w14:textId="77777777" w:rsidR="00BC7B3D" w:rsidRDefault="00BC7B3D" w:rsidP="00BC7B3D">
      <w:pPr>
        <w:pStyle w:val="PL"/>
      </w:pPr>
      <w:r>
        <w:t xml:space="preserve">          type: array</w:t>
      </w:r>
    </w:p>
    <w:p w14:paraId="564F3712" w14:textId="77777777" w:rsidR="00BC7B3D" w:rsidRDefault="00BC7B3D" w:rsidP="00BC7B3D">
      <w:pPr>
        <w:pStyle w:val="PL"/>
      </w:pPr>
      <w:r>
        <w:t xml:space="preserve">          items:</w:t>
      </w:r>
    </w:p>
    <w:p w14:paraId="38009E15" w14:textId="77777777" w:rsidR="00BC7B3D" w:rsidRDefault="00BC7B3D" w:rsidP="00BC7B3D">
      <w:pPr>
        <w:pStyle w:val="PL"/>
      </w:pPr>
      <w:r>
        <w:t xml:space="preserve">            $ref: 'TS29520_Nnwdaf_EventsSubscription.yaml#/components/schemas/UserDataCongestionInfo'</w:t>
      </w:r>
    </w:p>
    <w:p w14:paraId="0ABD5EBA" w14:textId="77777777" w:rsidR="00BC7B3D" w:rsidRDefault="00BC7B3D" w:rsidP="00BC7B3D">
      <w:pPr>
        <w:pStyle w:val="PL"/>
      </w:pPr>
      <w:r>
        <w:t xml:space="preserve">          minItems: 1</w:t>
      </w:r>
    </w:p>
    <w:p w14:paraId="1DE7C9E8" w14:textId="77777777" w:rsidR="00BC7B3D" w:rsidRDefault="00BC7B3D" w:rsidP="00BC7B3D">
      <w:pPr>
        <w:pStyle w:val="PL"/>
      </w:pPr>
      <w:r>
        <w:t xml:space="preserve">        abnorBehavrs:</w:t>
      </w:r>
    </w:p>
    <w:p w14:paraId="603995EE" w14:textId="77777777" w:rsidR="00BC7B3D" w:rsidRDefault="00BC7B3D" w:rsidP="00BC7B3D">
      <w:pPr>
        <w:pStyle w:val="PL"/>
      </w:pPr>
      <w:r>
        <w:t xml:space="preserve">          type: array</w:t>
      </w:r>
    </w:p>
    <w:p w14:paraId="1C39C4B3" w14:textId="77777777" w:rsidR="00BC7B3D" w:rsidRDefault="00BC7B3D" w:rsidP="00BC7B3D">
      <w:pPr>
        <w:pStyle w:val="PL"/>
      </w:pPr>
      <w:r>
        <w:t xml:space="preserve">          items:</w:t>
      </w:r>
    </w:p>
    <w:p w14:paraId="6F3BB674" w14:textId="77777777" w:rsidR="00BC7B3D" w:rsidRDefault="00BC7B3D" w:rsidP="00BC7B3D">
      <w:pPr>
        <w:pStyle w:val="PL"/>
      </w:pPr>
      <w:r>
        <w:t xml:space="preserve">            $ref: 'TS29520_Nnwdaf_EventsSubscription.yaml#/components/schemas/AbnormalBehaviour'</w:t>
      </w:r>
    </w:p>
    <w:p w14:paraId="60D37F84" w14:textId="77777777" w:rsidR="00BC7B3D" w:rsidRDefault="00BC7B3D" w:rsidP="00BC7B3D">
      <w:pPr>
        <w:pStyle w:val="PL"/>
      </w:pPr>
      <w:r>
        <w:t xml:space="preserve">          minItems: 1</w:t>
      </w:r>
    </w:p>
    <w:p w14:paraId="2CCFE311" w14:textId="77777777" w:rsidR="00BC7B3D" w:rsidRDefault="00BC7B3D" w:rsidP="00BC7B3D">
      <w:pPr>
        <w:pStyle w:val="PL"/>
      </w:pPr>
      <w:r>
        <w:t xml:space="preserve">        </w:t>
      </w:r>
      <w:r>
        <w:rPr>
          <w:rFonts w:hint="eastAsia"/>
          <w:lang w:eastAsia="ko-KR"/>
        </w:rPr>
        <w:t>smcc</w:t>
      </w:r>
      <w:r>
        <w:rPr>
          <w:lang w:eastAsia="ko-KR"/>
        </w:rPr>
        <w:t>Exps</w:t>
      </w:r>
      <w:r>
        <w:t>:</w:t>
      </w:r>
    </w:p>
    <w:p w14:paraId="3E46BD2C" w14:textId="77777777" w:rsidR="00BC7B3D" w:rsidRDefault="00BC7B3D" w:rsidP="00BC7B3D">
      <w:pPr>
        <w:pStyle w:val="PL"/>
      </w:pPr>
      <w:r>
        <w:t xml:space="preserve">          type: array</w:t>
      </w:r>
    </w:p>
    <w:p w14:paraId="3AD40B17" w14:textId="77777777" w:rsidR="00BC7B3D" w:rsidRDefault="00BC7B3D" w:rsidP="00BC7B3D">
      <w:pPr>
        <w:pStyle w:val="PL"/>
      </w:pPr>
      <w:r>
        <w:t xml:space="preserve">          items:</w:t>
      </w:r>
    </w:p>
    <w:p w14:paraId="73BA3D7B" w14:textId="77777777" w:rsidR="00BC7B3D" w:rsidRDefault="00BC7B3D" w:rsidP="00BC7B3D">
      <w:pPr>
        <w:pStyle w:val="PL"/>
      </w:pPr>
      <w:r>
        <w:t xml:space="preserve">            $ref: '#/components/schemas/SmcceInfo'</w:t>
      </w:r>
    </w:p>
    <w:p w14:paraId="4AD58681" w14:textId="77777777" w:rsidR="00BC7B3D" w:rsidRDefault="00BC7B3D" w:rsidP="00BC7B3D">
      <w:pPr>
        <w:pStyle w:val="PL"/>
      </w:pPr>
      <w:r>
        <w:t xml:space="preserve">          minItems: 1</w:t>
      </w:r>
    </w:p>
    <w:p w14:paraId="7C95CF36" w14:textId="77777777" w:rsidR="00BC7B3D" w:rsidRDefault="00BC7B3D" w:rsidP="00BC7B3D">
      <w:pPr>
        <w:pStyle w:val="PL"/>
      </w:pPr>
      <w:r>
        <w:t xml:space="preserve">        disperInfos:</w:t>
      </w:r>
    </w:p>
    <w:p w14:paraId="1A3B4E58" w14:textId="77777777" w:rsidR="00BC7B3D" w:rsidRDefault="00BC7B3D" w:rsidP="00BC7B3D">
      <w:pPr>
        <w:pStyle w:val="PL"/>
      </w:pPr>
      <w:r>
        <w:t xml:space="preserve">          type: array</w:t>
      </w:r>
    </w:p>
    <w:p w14:paraId="70394608" w14:textId="77777777" w:rsidR="00BC7B3D" w:rsidRDefault="00BC7B3D" w:rsidP="00BC7B3D">
      <w:pPr>
        <w:pStyle w:val="PL"/>
      </w:pPr>
      <w:r>
        <w:t xml:space="preserve">          items:</w:t>
      </w:r>
    </w:p>
    <w:p w14:paraId="6040865C" w14:textId="77777777" w:rsidR="00BC7B3D" w:rsidRDefault="00BC7B3D" w:rsidP="00BC7B3D">
      <w:pPr>
        <w:pStyle w:val="PL"/>
      </w:pPr>
      <w:r>
        <w:t xml:space="preserve">            $ref: 'TS29520_Nnwdaf_EventsSubscription.yaml#/components/schemas/DispersionInfo'</w:t>
      </w:r>
    </w:p>
    <w:p w14:paraId="266F4F2A" w14:textId="77777777" w:rsidR="00BC7B3D" w:rsidRDefault="00BC7B3D" w:rsidP="00BC7B3D">
      <w:pPr>
        <w:pStyle w:val="PL"/>
      </w:pPr>
      <w:r>
        <w:t xml:space="preserve">          minItems: 1</w:t>
      </w:r>
    </w:p>
    <w:p w14:paraId="173CCCA3" w14:textId="77777777" w:rsidR="00BC7B3D" w:rsidRDefault="00BC7B3D" w:rsidP="00BC7B3D">
      <w:pPr>
        <w:pStyle w:val="PL"/>
      </w:pPr>
      <w:r>
        <w:t xml:space="preserve">        redTransInfos:</w:t>
      </w:r>
    </w:p>
    <w:p w14:paraId="12833C8B" w14:textId="77777777" w:rsidR="00BC7B3D" w:rsidRDefault="00BC7B3D" w:rsidP="00BC7B3D">
      <w:pPr>
        <w:pStyle w:val="PL"/>
      </w:pPr>
      <w:r>
        <w:t xml:space="preserve">          type: array</w:t>
      </w:r>
    </w:p>
    <w:p w14:paraId="4FB6643B" w14:textId="77777777" w:rsidR="00BC7B3D" w:rsidRDefault="00BC7B3D" w:rsidP="00BC7B3D">
      <w:pPr>
        <w:pStyle w:val="PL"/>
      </w:pPr>
      <w:r>
        <w:t xml:space="preserve">          items:</w:t>
      </w:r>
    </w:p>
    <w:p w14:paraId="23300D11" w14:textId="77777777" w:rsidR="00BC7B3D" w:rsidRDefault="00BC7B3D" w:rsidP="00BC7B3D">
      <w:pPr>
        <w:pStyle w:val="PL"/>
      </w:pPr>
      <w:r>
        <w:t xml:space="preserve">            $ref: 'TS29520_Nnwdaf_EventsSubscription.yaml#/components/schemas/RedundantTransmissionExpInfo'</w:t>
      </w:r>
    </w:p>
    <w:p w14:paraId="057212A8" w14:textId="77777777" w:rsidR="00BC7B3D" w:rsidRDefault="00BC7B3D" w:rsidP="00BC7B3D">
      <w:pPr>
        <w:pStyle w:val="PL"/>
      </w:pPr>
      <w:r>
        <w:t xml:space="preserve">          minItems: 1</w:t>
      </w:r>
    </w:p>
    <w:p w14:paraId="04426378" w14:textId="77777777" w:rsidR="00BC7B3D" w:rsidRDefault="00BC7B3D" w:rsidP="00BC7B3D">
      <w:pPr>
        <w:pStyle w:val="PL"/>
      </w:pPr>
      <w:r>
        <w:t xml:space="preserve">        wlanInfos:</w:t>
      </w:r>
    </w:p>
    <w:p w14:paraId="01EE9B0F" w14:textId="77777777" w:rsidR="00BC7B3D" w:rsidRDefault="00BC7B3D" w:rsidP="00BC7B3D">
      <w:pPr>
        <w:pStyle w:val="PL"/>
      </w:pPr>
      <w:r>
        <w:t xml:space="preserve">          type: array</w:t>
      </w:r>
    </w:p>
    <w:p w14:paraId="39BF4539" w14:textId="77777777" w:rsidR="00BC7B3D" w:rsidRDefault="00BC7B3D" w:rsidP="00BC7B3D">
      <w:pPr>
        <w:pStyle w:val="PL"/>
      </w:pPr>
      <w:r>
        <w:t xml:space="preserve">          items:</w:t>
      </w:r>
    </w:p>
    <w:p w14:paraId="79CF6D14" w14:textId="77777777" w:rsidR="00BC7B3D" w:rsidRDefault="00BC7B3D" w:rsidP="00BC7B3D">
      <w:pPr>
        <w:pStyle w:val="PL"/>
      </w:pPr>
      <w:r>
        <w:t xml:space="preserve">            $ref: 'TS29520_Nnwdaf_EventsSubscription.yaml#/components/schemas/WlanPerformanceInfo'</w:t>
      </w:r>
    </w:p>
    <w:p w14:paraId="25989326" w14:textId="77777777" w:rsidR="00BC7B3D" w:rsidRDefault="00BC7B3D" w:rsidP="00BC7B3D">
      <w:pPr>
        <w:pStyle w:val="PL"/>
      </w:pPr>
      <w:r>
        <w:t xml:space="preserve">          minItems: 1</w:t>
      </w:r>
    </w:p>
    <w:p w14:paraId="6951EE72" w14:textId="77777777" w:rsidR="00BC7B3D" w:rsidRDefault="00BC7B3D" w:rsidP="00BC7B3D">
      <w:pPr>
        <w:pStyle w:val="PL"/>
      </w:pPr>
      <w:r>
        <w:t xml:space="preserve">        </w:t>
      </w:r>
      <w:r>
        <w:rPr>
          <w:lang w:eastAsia="zh-CN"/>
        </w:rPr>
        <w:t>dnPerfInfos</w:t>
      </w:r>
      <w:r>
        <w:t>:</w:t>
      </w:r>
    </w:p>
    <w:p w14:paraId="07357CDC" w14:textId="77777777" w:rsidR="00BC7B3D" w:rsidRDefault="00BC7B3D" w:rsidP="00BC7B3D">
      <w:pPr>
        <w:pStyle w:val="PL"/>
      </w:pPr>
      <w:r>
        <w:t xml:space="preserve">          type: array</w:t>
      </w:r>
    </w:p>
    <w:p w14:paraId="2A03B78D" w14:textId="77777777" w:rsidR="00BC7B3D" w:rsidRDefault="00BC7B3D" w:rsidP="00BC7B3D">
      <w:pPr>
        <w:pStyle w:val="PL"/>
      </w:pPr>
      <w:r>
        <w:t xml:space="preserve">          items:</w:t>
      </w:r>
    </w:p>
    <w:p w14:paraId="6BA55577" w14:textId="77777777" w:rsidR="00BC7B3D" w:rsidRDefault="00BC7B3D" w:rsidP="00BC7B3D">
      <w:pPr>
        <w:pStyle w:val="PL"/>
      </w:pPr>
      <w:r>
        <w:t xml:space="preserve">            $ref: 'TS29520_Nnwdaf_EventsSubscription.yaml#/components/schemas/DnPerfInfo'</w:t>
      </w:r>
    </w:p>
    <w:p w14:paraId="40CCADBE" w14:textId="77777777" w:rsidR="00BC7B3D" w:rsidRDefault="00BC7B3D" w:rsidP="00BC7B3D">
      <w:pPr>
        <w:pStyle w:val="PL"/>
      </w:pPr>
      <w:r>
        <w:t xml:space="preserve">          minItems: 1</w:t>
      </w:r>
    </w:p>
    <w:p w14:paraId="07322114" w14:textId="77777777" w:rsidR="00BC7B3D" w:rsidRDefault="00BC7B3D" w:rsidP="00BC7B3D">
      <w:pPr>
        <w:pStyle w:val="PL"/>
      </w:pPr>
      <w:r>
        <w:t xml:space="preserve">        pfdDetermInfos:</w:t>
      </w:r>
    </w:p>
    <w:p w14:paraId="292BA195" w14:textId="77777777" w:rsidR="00BC7B3D" w:rsidRDefault="00BC7B3D" w:rsidP="00BC7B3D">
      <w:pPr>
        <w:pStyle w:val="PL"/>
      </w:pPr>
      <w:r>
        <w:t xml:space="preserve">          type: array</w:t>
      </w:r>
    </w:p>
    <w:p w14:paraId="09E29624" w14:textId="77777777" w:rsidR="00BC7B3D" w:rsidRDefault="00BC7B3D" w:rsidP="00BC7B3D">
      <w:pPr>
        <w:pStyle w:val="PL"/>
      </w:pPr>
      <w:r>
        <w:t xml:space="preserve">          items:</w:t>
      </w:r>
    </w:p>
    <w:p w14:paraId="54A6A1B8" w14:textId="77777777" w:rsidR="00BC7B3D" w:rsidRDefault="00BC7B3D" w:rsidP="00BC7B3D">
      <w:pPr>
        <w:pStyle w:val="PL"/>
      </w:pPr>
      <w:r>
        <w:t xml:space="preserve">            $ref: 'TS29520_Nnwdaf_EventsSubscription.yaml#/components/schemas/PfdDeterminationInfo'</w:t>
      </w:r>
    </w:p>
    <w:p w14:paraId="1796E3FE" w14:textId="77777777" w:rsidR="00BC7B3D" w:rsidRDefault="00BC7B3D" w:rsidP="00BC7B3D">
      <w:pPr>
        <w:pStyle w:val="PL"/>
      </w:pPr>
      <w:r>
        <w:t xml:space="preserve">          minItems: 1</w:t>
      </w:r>
    </w:p>
    <w:p w14:paraId="12B53A14" w14:textId="77777777" w:rsidR="00BC7B3D" w:rsidRDefault="00BC7B3D" w:rsidP="00BC7B3D">
      <w:pPr>
        <w:pStyle w:val="PL"/>
      </w:pPr>
      <w:r>
        <w:t xml:space="preserve">        pduSesTrafInfos:</w:t>
      </w:r>
    </w:p>
    <w:p w14:paraId="4D81CA96" w14:textId="77777777" w:rsidR="00BC7B3D" w:rsidRDefault="00BC7B3D" w:rsidP="00BC7B3D">
      <w:pPr>
        <w:pStyle w:val="PL"/>
      </w:pPr>
      <w:r>
        <w:t xml:space="preserve">          type: array</w:t>
      </w:r>
    </w:p>
    <w:p w14:paraId="0745B49D" w14:textId="77777777" w:rsidR="00BC7B3D" w:rsidRDefault="00BC7B3D" w:rsidP="00BC7B3D">
      <w:pPr>
        <w:pStyle w:val="PL"/>
      </w:pPr>
      <w:r>
        <w:t xml:space="preserve">          items:</w:t>
      </w:r>
    </w:p>
    <w:p w14:paraId="182E8F87" w14:textId="77777777" w:rsidR="00BC7B3D" w:rsidRDefault="00BC7B3D" w:rsidP="00BC7B3D">
      <w:pPr>
        <w:pStyle w:val="PL"/>
      </w:pPr>
      <w:r>
        <w:t xml:space="preserve">            $ref: 'TS29520_Nnwdaf_EventsSubscription.yaml#/components/schemas/PduSesTrafficInfo'</w:t>
      </w:r>
    </w:p>
    <w:p w14:paraId="4D44F320" w14:textId="77777777" w:rsidR="00BC7B3D" w:rsidRDefault="00BC7B3D" w:rsidP="00BC7B3D">
      <w:pPr>
        <w:pStyle w:val="PL"/>
      </w:pPr>
      <w:r>
        <w:t xml:space="preserve">          minItems: 1</w:t>
      </w:r>
    </w:p>
    <w:p w14:paraId="692FFE98" w14:textId="77777777" w:rsidR="00BC7B3D" w:rsidRDefault="00BC7B3D" w:rsidP="00BC7B3D">
      <w:pPr>
        <w:pStyle w:val="PL"/>
      </w:pPr>
      <w:r>
        <w:t xml:space="preserve">        e</w:t>
      </w:r>
      <w:r>
        <w:rPr>
          <w:lang w:eastAsia="zh-CN"/>
        </w:rPr>
        <w:t>2eDataVolTransTimeInfos</w:t>
      </w:r>
      <w:r>
        <w:t>:</w:t>
      </w:r>
    </w:p>
    <w:p w14:paraId="7147039A" w14:textId="77777777" w:rsidR="00BC7B3D" w:rsidRDefault="00BC7B3D" w:rsidP="00BC7B3D">
      <w:pPr>
        <w:pStyle w:val="PL"/>
      </w:pPr>
      <w:r>
        <w:t xml:space="preserve">          type: array</w:t>
      </w:r>
    </w:p>
    <w:p w14:paraId="4C622AD9" w14:textId="77777777" w:rsidR="00BC7B3D" w:rsidRDefault="00BC7B3D" w:rsidP="00BC7B3D">
      <w:pPr>
        <w:pStyle w:val="PL"/>
      </w:pPr>
      <w:r>
        <w:lastRenderedPageBreak/>
        <w:t xml:space="preserve">          items:</w:t>
      </w:r>
    </w:p>
    <w:p w14:paraId="6D12A311" w14:textId="77777777" w:rsidR="00BC7B3D" w:rsidRDefault="00BC7B3D" w:rsidP="00BC7B3D">
      <w:pPr>
        <w:pStyle w:val="PL"/>
      </w:pPr>
      <w:r>
        <w:t xml:space="preserve">            $ref: 'TS29520_Nnwdaf_EventsSubscription.yaml#/components/schemas/</w:t>
      </w:r>
      <w:r>
        <w:rPr>
          <w:lang w:eastAsia="zh-CN"/>
        </w:rPr>
        <w:t>E2eDataVolTransTimeInfo</w:t>
      </w:r>
      <w:r>
        <w:t>'</w:t>
      </w:r>
    </w:p>
    <w:p w14:paraId="7F06B404" w14:textId="77777777" w:rsidR="00BC7B3D" w:rsidRDefault="00BC7B3D" w:rsidP="00BC7B3D">
      <w:pPr>
        <w:pStyle w:val="PL"/>
      </w:pPr>
      <w:r>
        <w:t xml:space="preserve">          minItems: 1</w:t>
      </w:r>
    </w:p>
    <w:p w14:paraId="3F34EC92" w14:textId="77777777" w:rsidR="00BC7B3D" w:rsidRDefault="00BC7B3D" w:rsidP="00BC7B3D">
      <w:pPr>
        <w:pStyle w:val="PL"/>
      </w:pPr>
      <w:r>
        <w:t xml:space="preserve">        </w:t>
      </w:r>
      <w:r>
        <w:rPr>
          <w:lang w:eastAsia="zh-CN"/>
        </w:rPr>
        <w:t>accuInfo</w:t>
      </w:r>
      <w:r>
        <w:t>:</w:t>
      </w:r>
    </w:p>
    <w:p w14:paraId="6C648543" w14:textId="77777777" w:rsidR="00BC7B3D" w:rsidRDefault="00BC7B3D" w:rsidP="00BC7B3D">
      <w:pPr>
        <w:pStyle w:val="PL"/>
      </w:pPr>
      <w:r>
        <w:t xml:space="preserve">          $ref: 'TS29520_Nnwdaf_EventsSubscription.yaml#/components/schemas/AccuracyInfo'</w:t>
      </w:r>
    </w:p>
    <w:p w14:paraId="67594E94" w14:textId="77777777" w:rsidR="00BC7B3D" w:rsidRDefault="00BC7B3D" w:rsidP="00BC7B3D">
      <w:pPr>
        <w:pStyle w:val="PL"/>
      </w:pPr>
      <w:r>
        <w:t xml:space="preserve">        suppFeat:</w:t>
      </w:r>
    </w:p>
    <w:p w14:paraId="68286BB0" w14:textId="77777777" w:rsidR="00BC7B3D" w:rsidRDefault="00BC7B3D" w:rsidP="00BC7B3D">
      <w:pPr>
        <w:pStyle w:val="PL"/>
      </w:pPr>
      <w:r>
        <w:t xml:space="preserve">          $ref: 'TS29571_CommonData.yaml#/components/schemas/SupportedFeatures'</w:t>
      </w:r>
    </w:p>
    <w:p w14:paraId="71B83CAA" w14:textId="77777777" w:rsidR="00BC7B3D" w:rsidRDefault="00BC7B3D" w:rsidP="00BC7B3D">
      <w:pPr>
        <w:pStyle w:val="PL"/>
      </w:pPr>
    </w:p>
    <w:p w14:paraId="43FC3E05" w14:textId="77777777" w:rsidR="00BC7B3D" w:rsidRDefault="00BC7B3D" w:rsidP="00BC7B3D">
      <w:pPr>
        <w:pStyle w:val="PL"/>
      </w:pPr>
    </w:p>
    <w:p w14:paraId="3EE40DD3" w14:textId="77777777" w:rsidR="00BC7B3D" w:rsidRDefault="00BC7B3D" w:rsidP="00BC7B3D">
      <w:pPr>
        <w:pStyle w:val="PL"/>
      </w:pPr>
      <w:r>
        <w:t xml:space="preserve">    EventFilter:</w:t>
      </w:r>
    </w:p>
    <w:p w14:paraId="4DF3207B" w14:textId="77777777" w:rsidR="00BC7B3D" w:rsidRDefault="00BC7B3D" w:rsidP="00BC7B3D">
      <w:pPr>
        <w:pStyle w:val="PL"/>
      </w:pPr>
      <w:r>
        <w:t xml:space="preserve">      description: Represents the event filters used to identify the requested analytics.</w:t>
      </w:r>
    </w:p>
    <w:p w14:paraId="0331FDCE" w14:textId="77777777" w:rsidR="00BC7B3D" w:rsidRDefault="00BC7B3D" w:rsidP="00BC7B3D">
      <w:pPr>
        <w:pStyle w:val="PL"/>
      </w:pPr>
      <w:r>
        <w:t xml:space="preserve">      type: object</w:t>
      </w:r>
    </w:p>
    <w:p w14:paraId="2FE289A0" w14:textId="77777777" w:rsidR="00BC7B3D" w:rsidRDefault="00BC7B3D" w:rsidP="00BC7B3D">
      <w:pPr>
        <w:pStyle w:val="PL"/>
      </w:pPr>
      <w:r>
        <w:t xml:space="preserve">      properties:</w:t>
      </w:r>
    </w:p>
    <w:p w14:paraId="20C6850A" w14:textId="77777777" w:rsidR="00BC7B3D" w:rsidRDefault="00BC7B3D" w:rsidP="00BC7B3D">
      <w:pPr>
        <w:pStyle w:val="PL"/>
      </w:pPr>
      <w:r>
        <w:t xml:space="preserve">        anySlice:</w:t>
      </w:r>
    </w:p>
    <w:p w14:paraId="7AEA86CD" w14:textId="77777777" w:rsidR="00BC7B3D" w:rsidRDefault="00BC7B3D" w:rsidP="00BC7B3D">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12427331" w14:textId="77777777" w:rsidR="00BC7B3D" w:rsidRDefault="00BC7B3D" w:rsidP="00BC7B3D">
      <w:pPr>
        <w:pStyle w:val="PL"/>
      </w:pPr>
      <w:r>
        <w:rPr>
          <w:rFonts w:eastAsia="DengXian"/>
        </w:rPr>
        <w:t xml:space="preserve">        snssais</w:t>
      </w:r>
      <w:r>
        <w:t>:</w:t>
      </w:r>
    </w:p>
    <w:p w14:paraId="1A49D713" w14:textId="77777777" w:rsidR="00BC7B3D" w:rsidRDefault="00BC7B3D" w:rsidP="00BC7B3D">
      <w:pPr>
        <w:pStyle w:val="PL"/>
      </w:pPr>
      <w:r>
        <w:t xml:space="preserve">          type: array</w:t>
      </w:r>
    </w:p>
    <w:p w14:paraId="1DCCB731" w14:textId="77777777" w:rsidR="00BC7B3D" w:rsidRDefault="00BC7B3D" w:rsidP="00BC7B3D">
      <w:pPr>
        <w:pStyle w:val="PL"/>
      </w:pPr>
      <w:r>
        <w:t xml:space="preserve">          items:</w:t>
      </w:r>
    </w:p>
    <w:p w14:paraId="519C8A9F" w14:textId="77777777" w:rsidR="00BC7B3D" w:rsidRDefault="00BC7B3D" w:rsidP="00BC7B3D">
      <w:pPr>
        <w:pStyle w:val="PL"/>
      </w:pPr>
      <w:r>
        <w:t xml:space="preserve">            $ref: 'TS29571_CommonData.yaml#/components/schemas/Snssai'</w:t>
      </w:r>
    </w:p>
    <w:p w14:paraId="7D7EDBF6" w14:textId="77777777" w:rsidR="00BC7B3D" w:rsidRDefault="00BC7B3D" w:rsidP="00BC7B3D">
      <w:pPr>
        <w:pStyle w:val="PL"/>
      </w:pPr>
      <w:r>
        <w:t xml:space="preserve">          minItems: 1</w:t>
      </w:r>
    </w:p>
    <w:p w14:paraId="06C96348" w14:textId="77777777" w:rsidR="00BC7B3D" w:rsidRDefault="00BC7B3D" w:rsidP="00BC7B3D">
      <w:pPr>
        <w:pStyle w:val="PL"/>
      </w:pPr>
      <w:r>
        <w:t xml:space="preserve">          description: Identification(s) of network slice.</w:t>
      </w:r>
    </w:p>
    <w:p w14:paraId="76F27ED2" w14:textId="77777777" w:rsidR="00BC7B3D" w:rsidRDefault="00BC7B3D" w:rsidP="00BC7B3D">
      <w:pPr>
        <w:pStyle w:val="PL"/>
      </w:pPr>
      <w:r>
        <w:t xml:space="preserve">        appIds:</w:t>
      </w:r>
    </w:p>
    <w:p w14:paraId="4FF82AEF" w14:textId="77777777" w:rsidR="00BC7B3D" w:rsidRDefault="00BC7B3D" w:rsidP="00BC7B3D">
      <w:pPr>
        <w:pStyle w:val="PL"/>
      </w:pPr>
      <w:r>
        <w:t xml:space="preserve">          type: array</w:t>
      </w:r>
    </w:p>
    <w:p w14:paraId="7E93FB58" w14:textId="77777777" w:rsidR="00BC7B3D" w:rsidRDefault="00BC7B3D" w:rsidP="00BC7B3D">
      <w:pPr>
        <w:pStyle w:val="PL"/>
      </w:pPr>
      <w:r>
        <w:t xml:space="preserve">          items:</w:t>
      </w:r>
    </w:p>
    <w:p w14:paraId="0E1E6E16" w14:textId="77777777" w:rsidR="00BC7B3D" w:rsidRDefault="00BC7B3D" w:rsidP="00BC7B3D">
      <w:pPr>
        <w:pStyle w:val="PL"/>
      </w:pPr>
      <w:r>
        <w:t xml:space="preserve">            $ref: 'TS29571_CommonData.yaml#/components/schemas/ApplicationId'</w:t>
      </w:r>
    </w:p>
    <w:p w14:paraId="4071F312" w14:textId="77777777" w:rsidR="00BC7B3D" w:rsidRDefault="00BC7B3D" w:rsidP="00BC7B3D">
      <w:pPr>
        <w:pStyle w:val="PL"/>
      </w:pPr>
      <w:r>
        <w:t xml:space="preserve">          minItems: 1</w:t>
      </w:r>
    </w:p>
    <w:p w14:paraId="6E86D267" w14:textId="77777777" w:rsidR="00BC7B3D" w:rsidRDefault="00BC7B3D" w:rsidP="00BC7B3D">
      <w:pPr>
        <w:pStyle w:val="PL"/>
      </w:pPr>
      <w:r>
        <w:t xml:space="preserve">        dnns:</w:t>
      </w:r>
    </w:p>
    <w:p w14:paraId="4542A397" w14:textId="77777777" w:rsidR="00BC7B3D" w:rsidRDefault="00BC7B3D" w:rsidP="00BC7B3D">
      <w:pPr>
        <w:pStyle w:val="PL"/>
      </w:pPr>
      <w:r>
        <w:t xml:space="preserve">          type: array</w:t>
      </w:r>
    </w:p>
    <w:p w14:paraId="288AC088" w14:textId="77777777" w:rsidR="00BC7B3D" w:rsidRDefault="00BC7B3D" w:rsidP="00BC7B3D">
      <w:pPr>
        <w:pStyle w:val="PL"/>
      </w:pPr>
      <w:r>
        <w:t xml:space="preserve">          items:</w:t>
      </w:r>
    </w:p>
    <w:p w14:paraId="6E08F1BA" w14:textId="77777777" w:rsidR="00BC7B3D" w:rsidRDefault="00BC7B3D" w:rsidP="00BC7B3D">
      <w:pPr>
        <w:pStyle w:val="PL"/>
      </w:pPr>
      <w:r>
        <w:t xml:space="preserve">            $ref: 'TS29571_CommonData.yaml#/components/schemas/Dnn'</w:t>
      </w:r>
    </w:p>
    <w:p w14:paraId="682E61FB" w14:textId="77777777" w:rsidR="00BC7B3D" w:rsidRDefault="00BC7B3D" w:rsidP="00BC7B3D">
      <w:pPr>
        <w:pStyle w:val="PL"/>
      </w:pPr>
      <w:r>
        <w:t xml:space="preserve">          minItems: 1</w:t>
      </w:r>
    </w:p>
    <w:p w14:paraId="5671CC4C" w14:textId="77777777" w:rsidR="00BC7B3D" w:rsidRDefault="00BC7B3D" w:rsidP="00BC7B3D">
      <w:pPr>
        <w:pStyle w:val="PL"/>
      </w:pPr>
      <w:r>
        <w:t xml:space="preserve">        dnais:</w:t>
      </w:r>
    </w:p>
    <w:p w14:paraId="66B771F3" w14:textId="77777777" w:rsidR="00BC7B3D" w:rsidRDefault="00BC7B3D" w:rsidP="00BC7B3D">
      <w:pPr>
        <w:pStyle w:val="PL"/>
      </w:pPr>
      <w:r>
        <w:t xml:space="preserve">          type: array</w:t>
      </w:r>
    </w:p>
    <w:p w14:paraId="269B5829" w14:textId="77777777" w:rsidR="00BC7B3D" w:rsidRDefault="00BC7B3D" w:rsidP="00BC7B3D">
      <w:pPr>
        <w:pStyle w:val="PL"/>
      </w:pPr>
      <w:r>
        <w:t xml:space="preserve">          items:</w:t>
      </w:r>
    </w:p>
    <w:p w14:paraId="3091F16A" w14:textId="77777777" w:rsidR="00BC7B3D" w:rsidRDefault="00BC7B3D" w:rsidP="00BC7B3D">
      <w:pPr>
        <w:pStyle w:val="PL"/>
      </w:pPr>
      <w:r>
        <w:t xml:space="preserve">            $ref: 'TS29571_CommonData.yaml#/components/schemas/Dnai'</w:t>
      </w:r>
    </w:p>
    <w:p w14:paraId="69E74526" w14:textId="77777777" w:rsidR="00BC7B3D" w:rsidRDefault="00BC7B3D" w:rsidP="00BC7B3D">
      <w:pPr>
        <w:pStyle w:val="PL"/>
      </w:pPr>
      <w:r>
        <w:t xml:space="preserve">          minItems: 1</w:t>
      </w:r>
    </w:p>
    <w:p w14:paraId="6854B43E" w14:textId="77777777" w:rsidR="00BC7B3D" w:rsidRDefault="00BC7B3D" w:rsidP="00BC7B3D">
      <w:pPr>
        <w:pStyle w:val="PL"/>
      </w:pPr>
      <w:r>
        <w:t xml:space="preserve">        ladnDnns:</w:t>
      </w:r>
    </w:p>
    <w:p w14:paraId="1493AEE1" w14:textId="77777777" w:rsidR="00BC7B3D" w:rsidRDefault="00BC7B3D" w:rsidP="00BC7B3D">
      <w:pPr>
        <w:pStyle w:val="PL"/>
      </w:pPr>
      <w:r>
        <w:t xml:space="preserve">          type: array</w:t>
      </w:r>
    </w:p>
    <w:p w14:paraId="00A8A6FD" w14:textId="77777777" w:rsidR="00BC7B3D" w:rsidRDefault="00BC7B3D" w:rsidP="00BC7B3D">
      <w:pPr>
        <w:pStyle w:val="PL"/>
      </w:pPr>
      <w:r>
        <w:t xml:space="preserve">          items:</w:t>
      </w:r>
    </w:p>
    <w:p w14:paraId="611AE2B1" w14:textId="77777777" w:rsidR="00BC7B3D" w:rsidRDefault="00BC7B3D" w:rsidP="00BC7B3D">
      <w:pPr>
        <w:pStyle w:val="PL"/>
      </w:pPr>
      <w:r>
        <w:t xml:space="preserve">            $ref: 'TS29571_CommonData.yaml#/components/schemas/Dnn'</w:t>
      </w:r>
    </w:p>
    <w:p w14:paraId="5F7795A3" w14:textId="77777777" w:rsidR="00BC7B3D" w:rsidRDefault="00BC7B3D" w:rsidP="00BC7B3D">
      <w:pPr>
        <w:pStyle w:val="PL"/>
      </w:pPr>
      <w:r>
        <w:t xml:space="preserve">          minItems: 1</w:t>
      </w:r>
    </w:p>
    <w:p w14:paraId="09B484C1" w14:textId="77777777" w:rsidR="00BC7B3D" w:rsidRDefault="00BC7B3D" w:rsidP="00BC7B3D">
      <w:pPr>
        <w:pStyle w:val="PL"/>
      </w:pPr>
      <w:r>
        <w:t xml:space="preserve">          description: Identification(s) of LADN DNN to indicate the LADN service area as the AOI.</w:t>
      </w:r>
    </w:p>
    <w:p w14:paraId="6D55A139" w14:textId="77777777" w:rsidR="00BC7B3D" w:rsidRDefault="00BC7B3D" w:rsidP="00BC7B3D">
      <w:pPr>
        <w:pStyle w:val="PL"/>
      </w:pPr>
      <w:r>
        <w:t xml:space="preserve">        networkArea:</w:t>
      </w:r>
    </w:p>
    <w:p w14:paraId="091701FE" w14:textId="77777777" w:rsidR="00BC7B3D" w:rsidRDefault="00BC7B3D" w:rsidP="00BC7B3D">
      <w:pPr>
        <w:pStyle w:val="PL"/>
      </w:pPr>
      <w:r>
        <w:t xml:space="preserve">          $ref: 'TS29554_Npcf_BDTPolicyControl.yaml#/components/schemas/NetworkAreaInfo'</w:t>
      </w:r>
    </w:p>
    <w:p w14:paraId="52B43188" w14:textId="77777777" w:rsidR="00BC7B3D" w:rsidRDefault="00BC7B3D" w:rsidP="00BC7B3D">
      <w:pPr>
        <w:pStyle w:val="PL"/>
      </w:pPr>
      <w:r>
        <w:t xml:space="preserve">        visitedAreas:</w:t>
      </w:r>
    </w:p>
    <w:p w14:paraId="65DD1A73" w14:textId="77777777" w:rsidR="00BC7B3D" w:rsidRDefault="00BC7B3D" w:rsidP="00BC7B3D">
      <w:pPr>
        <w:pStyle w:val="PL"/>
      </w:pPr>
      <w:r>
        <w:t xml:space="preserve">          type: array</w:t>
      </w:r>
    </w:p>
    <w:p w14:paraId="6E4CAB21" w14:textId="77777777" w:rsidR="00BC7B3D" w:rsidRDefault="00BC7B3D" w:rsidP="00BC7B3D">
      <w:pPr>
        <w:pStyle w:val="PL"/>
      </w:pPr>
      <w:r>
        <w:t xml:space="preserve">          items:</w:t>
      </w:r>
    </w:p>
    <w:p w14:paraId="0E4E0CC6" w14:textId="77777777" w:rsidR="00BC7B3D" w:rsidRDefault="00BC7B3D" w:rsidP="00BC7B3D">
      <w:pPr>
        <w:pStyle w:val="PL"/>
      </w:pPr>
      <w:r>
        <w:t xml:space="preserve">            $ref: 'TS29554_Npcf_BDTPolicyControl.yaml#/components/schemas/NetworkAreaInfo'</w:t>
      </w:r>
    </w:p>
    <w:p w14:paraId="634CBE1A" w14:textId="77777777" w:rsidR="00BC7B3D" w:rsidRDefault="00BC7B3D" w:rsidP="00BC7B3D">
      <w:pPr>
        <w:pStyle w:val="PL"/>
      </w:pPr>
      <w:r>
        <w:t xml:space="preserve">          minItems: 1</w:t>
      </w:r>
    </w:p>
    <w:p w14:paraId="1225D1CD" w14:textId="77777777" w:rsidR="00BC7B3D" w:rsidRDefault="00BC7B3D" w:rsidP="00BC7B3D">
      <w:pPr>
        <w:pStyle w:val="PL"/>
      </w:pPr>
      <w:r>
        <w:t xml:space="preserve">        maxTopAppUlNbr:</w:t>
      </w:r>
    </w:p>
    <w:p w14:paraId="4FEE5D98" w14:textId="77777777" w:rsidR="00BC7B3D" w:rsidRDefault="00BC7B3D" w:rsidP="00BC7B3D">
      <w:pPr>
        <w:pStyle w:val="PL"/>
      </w:pPr>
      <w:r>
        <w:t xml:space="preserve">          $ref: 'TS29571_CommonData.yaml#/components/schemas/Uinteger'</w:t>
      </w:r>
    </w:p>
    <w:p w14:paraId="06896BEF" w14:textId="77777777" w:rsidR="00BC7B3D" w:rsidRDefault="00BC7B3D" w:rsidP="00BC7B3D">
      <w:pPr>
        <w:pStyle w:val="PL"/>
      </w:pPr>
      <w:r>
        <w:t xml:space="preserve">        maxTopAppDlNbr:</w:t>
      </w:r>
    </w:p>
    <w:p w14:paraId="60FE6FE3" w14:textId="77777777" w:rsidR="00BC7B3D" w:rsidRDefault="00BC7B3D" w:rsidP="00BC7B3D">
      <w:pPr>
        <w:pStyle w:val="PL"/>
      </w:pPr>
      <w:r>
        <w:t xml:space="preserve">          $ref: 'TS29571_CommonData.yaml#/components/schemas/Uinteger'</w:t>
      </w:r>
    </w:p>
    <w:p w14:paraId="1C173CEC" w14:textId="77777777" w:rsidR="00BC7B3D" w:rsidRDefault="00BC7B3D" w:rsidP="00BC7B3D">
      <w:pPr>
        <w:pStyle w:val="PL"/>
      </w:pPr>
      <w:r>
        <w:t xml:space="preserve">        nfInstanceIds:</w:t>
      </w:r>
    </w:p>
    <w:p w14:paraId="4288DAF6" w14:textId="77777777" w:rsidR="00BC7B3D" w:rsidRDefault="00BC7B3D" w:rsidP="00BC7B3D">
      <w:pPr>
        <w:pStyle w:val="PL"/>
      </w:pPr>
      <w:r>
        <w:t xml:space="preserve">          type: array</w:t>
      </w:r>
    </w:p>
    <w:p w14:paraId="1744F62C" w14:textId="77777777" w:rsidR="00BC7B3D" w:rsidRDefault="00BC7B3D" w:rsidP="00BC7B3D">
      <w:pPr>
        <w:pStyle w:val="PL"/>
      </w:pPr>
      <w:r>
        <w:t xml:space="preserve">          items:</w:t>
      </w:r>
    </w:p>
    <w:p w14:paraId="4BA4B18D" w14:textId="77777777" w:rsidR="00BC7B3D" w:rsidRDefault="00BC7B3D" w:rsidP="00BC7B3D">
      <w:pPr>
        <w:pStyle w:val="PL"/>
      </w:pPr>
      <w:r>
        <w:t xml:space="preserve">            $ref: 'TS29571_CommonData.yaml#/components/schemas/NfInstanceId'</w:t>
      </w:r>
    </w:p>
    <w:p w14:paraId="083C5793" w14:textId="77777777" w:rsidR="00BC7B3D" w:rsidRDefault="00BC7B3D" w:rsidP="00BC7B3D">
      <w:pPr>
        <w:pStyle w:val="PL"/>
      </w:pPr>
      <w:r>
        <w:t xml:space="preserve">          minItems: 1</w:t>
      </w:r>
    </w:p>
    <w:p w14:paraId="0DF864B8" w14:textId="77777777" w:rsidR="00BC7B3D" w:rsidRDefault="00BC7B3D" w:rsidP="00BC7B3D">
      <w:pPr>
        <w:pStyle w:val="PL"/>
      </w:pPr>
      <w:r>
        <w:t xml:space="preserve">        nfSetIds:</w:t>
      </w:r>
    </w:p>
    <w:p w14:paraId="0D3C90CF" w14:textId="77777777" w:rsidR="00BC7B3D" w:rsidRDefault="00BC7B3D" w:rsidP="00BC7B3D">
      <w:pPr>
        <w:pStyle w:val="PL"/>
      </w:pPr>
      <w:r>
        <w:t xml:space="preserve">          type: array</w:t>
      </w:r>
    </w:p>
    <w:p w14:paraId="678BFDE2" w14:textId="77777777" w:rsidR="00BC7B3D" w:rsidRDefault="00BC7B3D" w:rsidP="00BC7B3D">
      <w:pPr>
        <w:pStyle w:val="PL"/>
      </w:pPr>
      <w:r>
        <w:t xml:space="preserve">          items:</w:t>
      </w:r>
    </w:p>
    <w:p w14:paraId="0097B926" w14:textId="77777777" w:rsidR="00BC7B3D" w:rsidRDefault="00BC7B3D" w:rsidP="00BC7B3D">
      <w:pPr>
        <w:pStyle w:val="PL"/>
      </w:pPr>
      <w:r>
        <w:t xml:space="preserve">            $ref: 'TS29571_CommonData.yaml#/components/schemas/NfSetId'</w:t>
      </w:r>
    </w:p>
    <w:p w14:paraId="57A68573" w14:textId="77777777" w:rsidR="00BC7B3D" w:rsidRDefault="00BC7B3D" w:rsidP="00BC7B3D">
      <w:pPr>
        <w:pStyle w:val="PL"/>
      </w:pPr>
      <w:r>
        <w:t xml:space="preserve">          minItems: 1</w:t>
      </w:r>
    </w:p>
    <w:p w14:paraId="2A5A71C9" w14:textId="77777777" w:rsidR="00BC7B3D" w:rsidRDefault="00BC7B3D" w:rsidP="00BC7B3D">
      <w:pPr>
        <w:pStyle w:val="PL"/>
      </w:pPr>
      <w:r>
        <w:t xml:space="preserve">        nfTypes:</w:t>
      </w:r>
    </w:p>
    <w:p w14:paraId="6ACBE543" w14:textId="77777777" w:rsidR="00BC7B3D" w:rsidRDefault="00BC7B3D" w:rsidP="00BC7B3D">
      <w:pPr>
        <w:pStyle w:val="PL"/>
      </w:pPr>
      <w:r>
        <w:t xml:space="preserve">          type: array</w:t>
      </w:r>
    </w:p>
    <w:p w14:paraId="2B2732DA" w14:textId="77777777" w:rsidR="00BC7B3D" w:rsidRDefault="00BC7B3D" w:rsidP="00BC7B3D">
      <w:pPr>
        <w:pStyle w:val="PL"/>
      </w:pPr>
      <w:r>
        <w:t xml:space="preserve">          items:</w:t>
      </w:r>
    </w:p>
    <w:p w14:paraId="19D6A43F" w14:textId="77777777" w:rsidR="00BC7B3D" w:rsidRDefault="00BC7B3D" w:rsidP="00BC7B3D">
      <w:pPr>
        <w:pStyle w:val="PL"/>
      </w:pPr>
      <w:r>
        <w:t xml:space="preserve">            $ref: 'TS29510_Nnrf_NFManagement.yaml#/components/schemas/NFType'</w:t>
      </w:r>
    </w:p>
    <w:p w14:paraId="5A67D090" w14:textId="77777777" w:rsidR="00BC7B3D" w:rsidRDefault="00BC7B3D" w:rsidP="00BC7B3D">
      <w:pPr>
        <w:pStyle w:val="PL"/>
      </w:pPr>
      <w:r>
        <w:t xml:space="preserve">          minItems: 1</w:t>
      </w:r>
    </w:p>
    <w:p w14:paraId="5BB90FAF" w14:textId="77777777" w:rsidR="00BC7B3D" w:rsidRDefault="00BC7B3D" w:rsidP="00BC7B3D">
      <w:pPr>
        <w:pStyle w:val="PL"/>
      </w:pPr>
      <w:r>
        <w:t xml:space="preserve">        nsiIdInfos:</w:t>
      </w:r>
    </w:p>
    <w:p w14:paraId="659B9193" w14:textId="77777777" w:rsidR="00BC7B3D" w:rsidRDefault="00BC7B3D" w:rsidP="00BC7B3D">
      <w:pPr>
        <w:pStyle w:val="PL"/>
      </w:pPr>
      <w:r>
        <w:t xml:space="preserve">          type: array</w:t>
      </w:r>
    </w:p>
    <w:p w14:paraId="1C2CAEEA" w14:textId="77777777" w:rsidR="00BC7B3D" w:rsidRDefault="00BC7B3D" w:rsidP="00BC7B3D">
      <w:pPr>
        <w:pStyle w:val="PL"/>
      </w:pPr>
      <w:r>
        <w:t xml:space="preserve">          items:</w:t>
      </w:r>
    </w:p>
    <w:p w14:paraId="793EF9CE" w14:textId="77777777" w:rsidR="00BC7B3D" w:rsidRDefault="00BC7B3D" w:rsidP="00BC7B3D">
      <w:pPr>
        <w:pStyle w:val="PL"/>
      </w:pPr>
      <w:r>
        <w:t xml:space="preserve">            $ref: 'TS29520_Nnwdaf_EventsSubscription.yaml#/components/schemas/NsiIdInfo'</w:t>
      </w:r>
    </w:p>
    <w:p w14:paraId="000259E3" w14:textId="77777777" w:rsidR="00BC7B3D" w:rsidRDefault="00BC7B3D" w:rsidP="00BC7B3D">
      <w:pPr>
        <w:pStyle w:val="PL"/>
      </w:pPr>
      <w:r>
        <w:t xml:space="preserve">          minItems: 1</w:t>
      </w:r>
    </w:p>
    <w:p w14:paraId="753F0B4A" w14:textId="77777777" w:rsidR="00BC7B3D" w:rsidRDefault="00BC7B3D" w:rsidP="00BC7B3D">
      <w:pPr>
        <w:pStyle w:val="PL"/>
      </w:pPr>
      <w:r>
        <w:t xml:space="preserve">        qosRequ:</w:t>
      </w:r>
    </w:p>
    <w:p w14:paraId="0EA10E13" w14:textId="77777777" w:rsidR="00BC7B3D" w:rsidRDefault="00BC7B3D" w:rsidP="00BC7B3D">
      <w:pPr>
        <w:pStyle w:val="PL"/>
      </w:pPr>
      <w:r>
        <w:t xml:space="preserve">          $ref: 'TS29520_Nnwdaf_EventsSubscription.yaml#/components/schemas/QosRequirement'</w:t>
      </w:r>
    </w:p>
    <w:p w14:paraId="53A59770" w14:textId="77777777" w:rsidR="00BC7B3D" w:rsidRDefault="00BC7B3D" w:rsidP="00BC7B3D">
      <w:pPr>
        <w:pStyle w:val="PL"/>
      </w:pPr>
      <w:r>
        <w:t xml:space="preserve">        </w:t>
      </w:r>
      <w:r>
        <w:rPr>
          <w:rFonts w:hint="eastAsia"/>
          <w:lang w:eastAsia="zh-CN"/>
        </w:rPr>
        <w:t>n</w:t>
      </w:r>
      <w:r>
        <w:t>wPerfReqs:</w:t>
      </w:r>
    </w:p>
    <w:p w14:paraId="12AF87CB" w14:textId="77777777" w:rsidR="00BC7B3D" w:rsidRDefault="00BC7B3D" w:rsidP="00BC7B3D">
      <w:pPr>
        <w:pStyle w:val="PL"/>
      </w:pPr>
      <w:r>
        <w:t xml:space="preserve">          type: array</w:t>
      </w:r>
    </w:p>
    <w:p w14:paraId="72F943FF" w14:textId="77777777" w:rsidR="00BC7B3D" w:rsidRDefault="00BC7B3D" w:rsidP="00BC7B3D">
      <w:pPr>
        <w:pStyle w:val="PL"/>
      </w:pPr>
      <w:r>
        <w:lastRenderedPageBreak/>
        <w:t xml:space="preserve">          items:</w:t>
      </w:r>
    </w:p>
    <w:p w14:paraId="5FB271E4" w14:textId="77777777" w:rsidR="00BC7B3D" w:rsidRDefault="00BC7B3D" w:rsidP="00BC7B3D">
      <w:pPr>
        <w:pStyle w:val="PL"/>
      </w:pPr>
      <w:r>
        <w:t xml:space="preserve">            $ref: '#/components/schemas/NetworkPerfReq'</w:t>
      </w:r>
    </w:p>
    <w:p w14:paraId="5BC8132A" w14:textId="77777777" w:rsidR="00BC7B3D" w:rsidRDefault="00BC7B3D" w:rsidP="00BC7B3D">
      <w:pPr>
        <w:pStyle w:val="PL"/>
      </w:pPr>
      <w:r>
        <w:t xml:space="preserve">          minItems: 1</w:t>
      </w:r>
    </w:p>
    <w:p w14:paraId="25941C35" w14:textId="77777777" w:rsidR="00BC7B3D" w:rsidRDefault="00BC7B3D" w:rsidP="00BC7B3D">
      <w:pPr>
        <w:pStyle w:val="PL"/>
      </w:pPr>
      <w:r>
        <w:t xml:space="preserve">        nwPerfTypes:</w:t>
      </w:r>
    </w:p>
    <w:p w14:paraId="3E0AF0F3" w14:textId="77777777" w:rsidR="00BC7B3D" w:rsidRDefault="00BC7B3D" w:rsidP="00BC7B3D">
      <w:pPr>
        <w:pStyle w:val="PL"/>
      </w:pPr>
      <w:r>
        <w:t xml:space="preserve">          type: array</w:t>
      </w:r>
    </w:p>
    <w:p w14:paraId="44CA6FFF" w14:textId="77777777" w:rsidR="00BC7B3D" w:rsidRDefault="00BC7B3D" w:rsidP="00BC7B3D">
      <w:pPr>
        <w:pStyle w:val="PL"/>
      </w:pPr>
      <w:r>
        <w:t xml:space="preserve">          items:</w:t>
      </w:r>
    </w:p>
    <w:p w14:paraId="25375BAF" w14:textId="77777777" w:rsidR="00BC7B3D" w:rsidRDefault="00BC7B3D" w:rsidP="00BC7B3D">
      <w:pPr>
        <w:pStyle w:val="PL"/>
      </w:pPr>
      <w:r>
        <w:t xml:space="preserve">            $ref: 'TS29520_Nnwdaf_EventsSubscription.yaml#/components/schemas/NetworkPerfType'</w:t>
      </w:r>
    </w:p>
    <w:p w14:paraId="57C51E71" w14:textId="77777777" w:rsidR="00BC7B3D" w:rsidRDefault="00BC7B3D" w:rsidP="00BC7B3D">
      <w:pPr>
        <w:pStyle w:val="PL"/>
      </w:pPr>
      <w:r>
        <w:t xml:space="preserve">          minItems: 1</w:t>
      </w:r>
    </w:p>
    <w:p w14:paraId="402DB509" w14:textId="77777777" w:rsidR="00BC7B3D" w:rsidRDefault="00BC7B3D" w:rsidP="00BC7B3D">
      <w:pPr>
        <w:pStyle w:val="PL"/>
      </w:pPr>
      <w:r>
        <w:t xml:space="preserve">        addNwPerfReqs:</w:t>
      </w:r>
    </w:p>
    <w:p w14:paraId="3486E7E5" w14:textId="77777777" w:rsidR="00BC7B3D" w:rsidRDefault="00BC7B3D" w:rsidP="00BC7B3D">
      <w:pPr>
        <w:pStyle w:val="PL"/>
      </w:pPr>
      <w:r>
        <w:t xml:space="preserve">          type: array</w:t>
      </w:r>
    </w:p>
    <w:p w14:paraId="367B1CED" w14:textId="77777777" w:rsidR="00BC7B3D" w:rsidRDefault="00BC7B3D" w:rsidP="00BC7B3D">
      <w:pPr>
        <w:pStyle w:val="PL"/>
      </w:pPr>
      <w:r>
        <w:t xml:space="preserve">          items:</w:t>
      </w:r>
    </w:p>
    <w:p w14:paraId="2C1176AF" w14:textId="77777777" w:rsidR="00BC7B3D" w:rsidRDefault="00BC7B3D" w:rsidP="00BC7B3D">
      <w:pPr>
        <w:pStyle w:val="PL"/>
      </w:pPr>
      <w:r>
        <w:t xml:space="preserve">            $ref: '#/components/schemas/</w:t>
      </w:r>
      <w:r>
        <w:rPr>
          <w:lang w:eastAsia="zh-CN"/>
        </w:rPr>
        <w:t>ResourceUsageRequPerNwPerfType</w:t>
      </w:r>
      <w:r>
        <w:t>'</w:t>
      </w:r>
    </w:p>
    <w:p w14:paraId="3502CF19" w14:textId="77777777" w:rsidR="00BC7B3D" w:rsidRDefault="00BC7B3D" w:rsidP="00BC7B3D">
      <w:pPr>
        <w:pStyle w:val="PL"/>
      </w:pPr>
      <w:r>
        <w:t xml:space="preserve">          minItems: 1</w:t>
      </w:r>
    </w:p>
    <w:p w14:paraId="47CFBC69" w14:textId="77777777" w:rsidR="00BC7B3D" w:rsidRDefault="00BC7B3D" w:rsidP="00BC7B3D">
      <w:pPr>
        <w:pStyle w:val="PL"/>
      </w:pPr>
      <w:r>
        <w:t xml:space="preserve">        userDataConReqs:</w:t>
      </w:r>
    </w:p>
    <w:p w14:paraId="077BE92E" w14:textId="77777777" w:rsidR="00BC7B3D" w:rsidRDefault="00BC7B3D" w:rsidP="00BC7B3D">
      <w:pPr>
        <w:pStyle w:val="PL"/>
      </w:pPr>
      <w:r>
        <w:t xml:space="preserve">          type: array</w:t>
      </w:r>
    </w:p>
    <w:p w14:paraId="37AD45CE" w14:textId="77777777" w:rsidR="00BC7B3D" w:rsidRDefault="00BC7B3D" w:rsidP="00BC7B3D">
      <w:pPr>
        <w:pStyle w:val="PL"/>
      </w:pPr>
      <w:r>
        <w:t xml:space="preserve">          items:</w:t>
      </w:r>
    </w:p>
    <w:p w14:paraId="0D5BBD3E" w14:textId="77777777" w:rsidR="00BC7B3D" w:rsidRDefault="00BC7B3D" w:rsidP="00BC7B3D">
      <w:pPr>
        <w:pStyle w:val="PL"/>
      </w:pPr>
      <w:r>
        <w:t xml:space="preserve">            $ref: '#/components/schemas/UserDataCongestReq'</w:t>
      </w:r>
    </w:p>
    <w:p w14:paraId="137798FE" w14:textId="77777777" w:rsidR="00BC7B3D" w:rsidRDefault="00BC7B3D" w:rsidP="00BC7B3D">
      <w:pPr>
        <w:pStyle w:val="PL"/>
      </w:pPr>
      <w:r>
        <w:t xml:space="preserve">          minItems: 1</w:t>
      </w:r>
    </w:p>
    <w:p w14:paraId="6E34F4DA" w14:textId="77777777" w:rsidR="00BC7B3D" w:rsidRDefault="00BC7B3D" w:rsidP="00BC7B3D">
      <w:pPr>
        <w:pStyle w:val="PL"/>
      </w:pPr>
      <w:r>
        <w:t xml:space="preserve">        bwRequs:</w:t>
      </w:r>
    </w:p>
    <w:p w14:paraId="00A25253" w14:textId="77777777" w:rsidR="00BC7B3D" w:rsidRDefault="00BC7B3D" w:rsidP="00BC7B3D">
      <w:pPr>
        <w:pStyle w:val="PL"/>
      </w:pPr>
      <w:r>
        <w:t xml:space="preserve">          type: array</w:t>
      </w:r>
    </w:p>
    <w:p w14:paraId="6E3CE8D5" w14:textId="77777777" w:rsidR="00BC7B3D" w:rsidRDefault="00BC7B3D" w:rsidP="00BC7B3D">
      <w:pPr>
        <w:pStyle w:val="PL"/>
      </w:pPr>
      <w:r>
        <w:t xml:space="preserve">          items:</w:t>
      </w:r>
    </w:p>
    <w:p w14:paraId="31BD1370" w14:textId="77777777" w:rsidR="00BC7B3D" w:rsidRDefault="00BC7B3D" w:rsidP="00BC7B3D">
      <w:pPr>
        <w:pStyle w:val="PL"/>
      </w:pPr>
      <w:r>
        <w:t xml:space="preserve">            $ref: 'TS29520_Nnwdaf_EventsSubscription.yaml#/components/schemas/BwRequirement'</w:t>
      </w:r>
    </w:p>
    <w:p w14:paraId="3D9F8FD2" w14:textId="77777777" w:rsidR="00BC7B3D" w:rsidRDefault="00BC7B3D" w:rsidP="00BC7B3D">
      <w:pPr>
        <w:pStyle w:val="PL"/>
      </w:pPr>
      <w:r>
        <w:t xml:space="preserve">          minItems: 1</w:t>
      </w:r>
    </w:p>
    <w:p w14:paraId="2D5D46DA" w14:textId="77777777" w:rsidR="00BC7B3D" w:rsidRDefault="00BC7B3D" w:rsidP="00BC7B3D">
      <w:pPr>
        <w:pStyle w:val="PL"/>
      </w:pPr>
      <w:r>
        <w:t xml:space="preserve">        excepIds:</w:t>
      </w:r>
    </w:p>
    <w:p w14:paraId="6E73F1AF" w14:textId="77777777" w:rsidR="00BC7B3D" w:rsidRDefault="00BC7B3D" w:rsidP="00BC7B3D">
      <w:pPr>
        <w:pStyle w:val="PL"/>
      </w:pPr>
      <w:r>
        <w:t xml:space="preserve">          type: array</w:t>
      </w:r>
    </w:p>
    <w:p w14:paraId="710BB444" w14:textId="77777777" w:rsidR="00BC7B3D" w:rsidRDefault="00BC7B3D" w:rsidP="00BC7B3D">
      <w:pPr>
        <w:pStyle w:val="PL"/>
      </w:pPr>
      <w:r>
        <w:t xml:space="preserve">          items:</w:t>
      </w:r>
    </w:p>
    <w:p w14:paraId="690F91E8" w14:textId="77777777" w:rsidR="00BC7B3D" w:rsidRDefault="00BC7B3D" w:rsidP="00BC7B3D">
      <w:pPr>
        <w:pStyle w:val="PL"/>
      </w:pPr>
      <w:r>
        <w:t xml:space="preserve">            $ref: 'TS29520_Nnwdaf_EventsSubscription.yaml#/components/schemas/ExceptionId'</w:t>
      </w:r>
    </w:p>
    <w:p w14:paraId="155D5F34" w14:textId="77777777" w:rsidR="00BC7B3D" w:rsidRDefault="00BC7B3D" w:rsidP="00BC7B3D">
      <w:pPr>
        <w:pStyle w:val="PL"/>
      </w:pPr>
      <w:r>
        <w:t xml:space="preserve">          minItems: 1</w:t>
      </w:r>
    </w:p>
    <w:p w14:paraId="3A1A1346" w14:textId="77777777" w:rsidR="00BC7B3D" w:rsidRDefault="00BC7B3D" w:rsidP="00BC7B3D">
      <w:pPr>
        <w:pStyle w:val="PL"/>
      </w:pPr>
      <w:r>
        <w:t xml:space="preserve">        exptAnaType:</w:t>
      </w:r>
    </w:p>
    <w:p w14:paraId="156245EA" w14:textId="77777777" w:rsidR="00BC7B3D" w:rsidRDefault="00BC7B3D" w:rsidP="00BC7B3D">
      <w:pPr>
        <w:pStyle w:val="PL"/>
      </w:pPr>
      <w:r>
        <w:t xml:space="preserve">          $ref: 'TS29520_Nnwdaf_EventsSubscription.yaml#/components/schemas/ExpectedAnalyticsType'</w:t>
      </w:r>
    </w:p>
    <w:p w14:paraId="7620E18B" w14:textId="77777777" w:rsidR="00BC7B3D" w:rsidRDefault="00BC7B3D" w:rsidP="00BC7B3D">
      <w:pPr>
        <w:pStyle w:val="PL"/>
      </w:pPr>
      <w:r>
        <w:t xml:space="preserve">        exptUeBehav:</w:t>
      </w:r>
    </w:p>
    <w:p w14:paraId="667992E5" w14:textId="77777777" w:rsidR="00BC7B3D" w:rsidRDefault="00BC7B3D" w:rsidP="00BC7B3D">
      <w:pPr>
        <w:pStyle w:val="PL"/>
      </w:pPr>
      <w:r>
        <w:t xml:space="preserve">          $ref: 'TS29503_Nudm_SDM.yaml#/components/schemas/ExpectedUeBehaviourData'</w:t>
      </w:r>
    </w:p>
    <w:p w14:paraId="61054FB4" w14:textId="77777777" w:rsidR="00BC7B3D" w:rsidRDefault="00BC7B3D" w:rsidP="00BC7B3D">
      <w:pPr>
        <w:pStyle w:val="PL"/>
        <w:rPr>
          <w:lang w:eastAsia="zh-CN"/>
        </w:rPr>
      </w:pPr>
      <w:r>
        <w:rPr>
          <w:rFonts w:hint="eastAsia"/>
          <w:lang w:eastAsia="zh-CN"/>
        </w:rPr>
        <w:t xml:space="preserve"> </w:t>
      </w:r>
      <w:r>
        <w:rPr>
          <w:lang w:eastAsia="zh-CN"/>
        </w:rPr>
        <w:t xml:space="preserve">       ratFreqs:</w:t>
      </w:r>
    </w:p>
    <w:p w14:paraId="23CF978A" w14:textId="77777777" w:rsidR="00BC7B3D" w:rsidRDefault="00BC7B3D" w:rsidP="00BC7B3D">
      <w:pPr>
        <w:pStyle w:val="PL"/>
      </w:pPr>
      <w:r>
        <w:t xml:space="preserve">          type: array</w:t>
      </w:r>
    </w:p>
    <w:p w14:paraId="6DF5593B" w14:textId="77777777" w:rsidR="00BC7B3D" w:rsidRDefault="00BC7B3D" w:rsidP="00BC7B3D">
      <w:pPr>
        <w:pStyle w:val="PL"/>
        <w:rPr>
          <w:lang w:eastAsia="zh-CN"/>
        </w:rPr>
      </w:pPr>
      <w:r>
        <w:rPr>
          <w:rFonts w:hint="eastAsia"/>
          <w:lang w:eastAsia="zh-CN"/>
        </w:rPr>
        <w:t xml:space="preserve"> </w:t>
      </w:r>
      <w:r>
        <w:rPr>
          <w:lang w:eastAsia="zh-CN"/>
        </w:rPr>
        <w:t xml:space="preserve">         items:</w:t>
      </w:r>
    </w:p>
    <w:p w14:paraId="786D0CF0" w14:textId="77777777" w:rsidR="00BC7B3D" w:rsidRDefault="00BC7B3D" w:rsidP="00BC7B3D">
      <w:pPr>
        <w:pStyle w:val="PL"/>
      </w:pPr>
      <w:r>
        <w:t xml:space="preserve">            $ref: 'TS29520_Nnwdaf_EventsSubscription.yaml#/components/schemas/RatFreqInformation'</w:t>
      </w:r>
    </w:p>
    <w:p w14:paraId="0A965198" w14:textId="77777777" w:rsidR="00BC7B3D" w:rsidRDefault="00BC7B3D" w:rsidP="00BC7B3D">
      <w:pPr>
        <w:pStyle w:val="PL"/>
      </w:pPr>
      <w:r>
        <w:t xml:space="preserve">          minItems: 1</w:t>
      </w:r>
    </w:p>
    <w:p w14:paraId="43C4F82E" w14:textId="77777777" w:rsidR="00BC7B3D" w:rsidRDefault="00BC7B3D" w:rsidP="00BC7B3D">
      <w:pPr>
        <w:pStyle w:val="PL"/>
      </w:pPr>
      <w:r>
        <w:t xml:space="preserve">        disperReqs:</w:t>
      </w:r>
    </w:p>
    <w:p w14:paraId="7671CCE2" w14:textId="77777777" w:rsidR="00BC7B3D" w:rsidRDefault="00BC7B3D" w:rsidP="00BC7B3D">
      <w:pPr>
        <w:pStyle w:val="PL"/>
      </w:pPr>
      <w:r>
        <w:t xml:space="preserve">          type: array</w:t>
      </w:r>
    </w:p>
    <w:p w14:paraId="06CDE195" w14:textId="77777777" w:rsidR="00BC7B3D" w:rsidRDefault="00BC7B3D" w:rsidP="00BC7B3D">
      <w:pPr>
        <w:pStyle w:val="PL"/>
      </w:pPr>
      <w:r>
        <w:t xml:space="preserve">          items:</w:t>
      </w:r>
    </w:p>
    <w:p w14:paraId="2353BEC3" w14:textId="77777777" w:rsidR="00BC7B3D" w:rsidRDefault="00BC7B3D" w:rsidP="00BC7B3D">
      <w:pPr>
        <w:pStyle w:val="PL"/>
      </w:pPr>
      <w:r>
        <w:t xml:space="preserve">            $ref: 'TS29520_Nnwdaf_EventsSubscription.yaml#/components/schemas/DispersionRequirement'</w:t>
      </w:r>
    </w:p>
    <w:p w14:paraId="5ECA0A11" w14:textId="77777777" w:rsidR="00BC7B3D" w:rsidRDefault="00BC7B3D" w:rsidP="00BC7B3D">
      <w:pPr>
        <w:pStyle w:val="PL"/>
      </w:pPr>
      <w:r>
        <w:t xml:space="preserve">          minItems: 1</w:t>
      </w:r>
    </w:p>
    <w:p w14:paraId="07F1161B" w14:textId="77777777" w:rsidR="00BC7B3D" w:rsidRDefault="00BC7B3D" w:rsidP="00BC7B3D">
      <w:pPr>
        <w:pStyle w:val="PL"/>
      </w:pPr>
      <w:r>
        <w:t xml:space="preserve">        redTransReqs:</w:t>
      </w:r>
    </w:p>
    <w:p w14:paraId="46E9BAD0" w14:textId="77777777" w:rsidR="00BC7B3D" w:rsidRDefault="00BC7B3D" w:rsidP="00BC7B3D">
      <w:pPr>
        <w:pStyle w:val="PL"/>
      </w:pPr>
      <w:r>
        <w:t xml:space="preserve">          type: array</w:t>
      </w:r>
    </w:p>
    <w:p w14:paraId="0FB08F76" w14:textId="77777777" w:rsidR="00BC7B3D" w:rsidRDefault="00BC7B3D" w:rsidP="00BC7B3D">
      <w:pPr>
        <w:pStyle w:val="PL"/>
      </w:pPr>
      <w:r>
        <w:t xml:space="preserve">          items:</w:t>
      </w:r>
    </w:p>
    <w:p w14:paraId="037C69CD" w14:textId="77777777" w:rsidR="00BC7B3D" w:rsidRDefault="00BC7B3D" w:rsidP="00BC7B3D">
      <w:pPr>
        <w:pStyle w:val="PL"/>
      </w:pPr>
      <w:r>
        <w:t xml:space="preserve">            $ref: 'TS29520_Nnwdaf_EventsSubscription.yaml#/components/schemas/RedundantTransmissionExpReq'</w:t>
      </w:r>
    </w:p>
    <w:p w14:paraId="56F39F55" w14:textId="77777777" w:rsidR="00BC7B3D" w:rsidRDefault="00BC7B3D" w:rsidP="00BC7B3D">
      <w:pPr>
        <w:pStyle w:val="PL"/>
      </w:pPr>
      <w:r>
        <w:t xml:space="preserve">          minItems: 1</w:t>
      </w:r>
    </w:p>
    <w:p w14:paraId="5B34731E" w14:textId="77777777" w:rsidR="00BC7B3D" w:rsidRDefault="00BC7B3D" w:rsidP="00BC7B3D">
      <w:pPr>
        <w:pStyle w:val="PL"/>
      </w:pPr>
      <w:r>
        <w:t xml:space="preserve">        wlanReqs:</w:t>
      </w:r>
    </w:p>
    <w:p w14:paraId="06312DAE" w14:textId="77777777" w:rsidR="00BC7B3D" w:rsidRDefault="00BC7B3D" w:rsidP="00BC7B3D">
      <w:pPr>
        <w:pStyle w:val="PL"/>
      </w:pPr>
      <w:r>
        <w:t xml:space="preserve">          type: array</w:t>
      </w:r>
    </w:p>
    <w:p w14:paraId="27B20F47" w14:textId="77777777" w:rsidR="00BC7B3D" w:rsidRDefault="00BC7B3D" w:rsidP="00BC7B3D">
      <w:pPr>
        <w:pStyle w:val="PL"/>
      </w:pPr>
      <w:r>
        <w:t xml:space="preserve">          items:</w:t>
      </w:r>
    </w:p>
    <w:p w14:paraId="7500F0EE" w14:textId="77777777" w:rsidR="00BC7B3D" w:rsidRDefault="00BC7B3D" w:rsidP="00BC7B3D">
      <w:pPr>
        <w:pStyle w:val="PL"/>
      </w:pPr>
      <w:r>
        <w:t xml:space="preserve">            $ref: 'TS29520_Nnwdaf_EventsSubscription.yaml#/components/schemas/WlanPerformanceReq'</w:t>
      </w:r>
    </w:p>
    <w:p w14:paraId="4027C802" w14:textId="77777777" w:rsidR="00BC7B3D" w:rsidRDefault="00BC7B3D" w:rsidP="00BC7B3D">
      <w:pPr>
        <w:pStyle w:val="PL"/>
      </w:pPr>
      <w:r>
        <w:t xml:space="preserve">          minItems: 1</w:t>
      </w:r>
    </w:p>
    <w:p w14:paraId="5130BDC8" w14:textId="77777777" w:rsidR="00BC7B3D" w:rsidRDefault="00BC7B3D" w:rsidP="00BC7B3D">
      <w:pPr>
        <w:pStyle w:val="PL"/>
      </w:pPr>
      <w:r>
        <w:t xml:space="preserve">        listOfAnaSubsets:</w:t>
      </w:r>
    </w:p>
    <w:p w14:paraId="55ED7F51" w14:textId="77777777" w:rsidR="00BC7B3D" w:rsidRDefault="00BC7B3D" w:rsidP="00BC7B3D">
      <w:pPr>
        <w:pStyle w:val="PL"/>
      </w:pPr>
      <w:r>
        <w:t xml:space="preserve">          type: array</w:t>
      </w:r>
    </w:p>
    <w:p w14:paraId="133A2237" w14:textId="77777777" w:rsidR="00BC7B3D" w:rsidRDefault="00BC7B3D" w:rsidP="00BC7B3D">
      <w:pPr>
        <w:pStyle w:val="PL"/>
      </w:pPr>
      <w:r>
        <w:t xml:space="preserve">          items:</w:t>
      </w:r>
    </w:p>
    <w:p w14:paraId="383F5F03" w14:textId="77777777" w:rsidR="00BC7B3D" w:rsidRDefault="00BC7B3D" w:rsidP="00BC7B3D">
      <w:pPr>
        <w:pStyle w:val="PL"/>
      </w:pPr>
      <w:r>
        <w:t xml:space="preserve">            $ref: 'TS29520_Nnwdaf_EventsSubscription.yaml#/components/schemas/</w:t>
      </w:r>
      <w:r>
        <w:rPr>
          <w:lang w:eastAsia="zh-CN"/>
        </w:rPr>
        <w:t>AnalyticsSubset</w:t>
      </w:r>
      <w:r>
        <w:t>'</w:t>
      </w:r>
    </w:p>
    <w:p w14:paraId="722CD76B" w14:textId="77777777" w:rsidR="00BC7B3D" w:rsidRDefault="00BC7B3D" w:rsidP="00BC7B3D">
      <w:pPr>
        <w:pStyle w:val="PL"/>
      </w:pPr>
      <w:r>
        <w:t xml:space="preserve">          minItems: 1</w:t>
      </w:r>
    </w:p>
    <w:p w14:paraId="3D512233" w14:textId="77777777" w:rsidR="00BC7B3D" w:rsidRDefault="00BC7B3D" w:rsidP="00BC7B3D">
      <w:pPr>
        <w:pStyle w:val="PL"/>
      </w:pPr>
      <w:r>
        <w:t xml:space="preserve">        upfInfo:</w:t>
      </w:r>
    </w:p>
    <w:p w14:paraId="6C99E1F4" w14:textId="77777777" w:rsidR="00BC7B3D" w:rsidRDefault="00BC7B3D" w:rsidP="00BC7B3D">
      <w:pPr>
        <w:pStyle w:val="PL"/>
      </w:pPr>
      <w:r>
        <w:rPr>
          <w:lang w:val="en-US"/>
        </w:rPr>
        <w:t xml:space="preserve">          $ref: 'TS29508_Nsmf_EventExposure.yaml#/components/schemas/UpfInformation'</w:t>
      </w:r>
    </w:p>
    <w:p w14:paraId="667E4F44" w14:textId="77777777" w:rsidR="00BC7B3D" w:rsidRDefault="00BC7B3D" w:rsidP="00BC7B3D">
      <w:pPr>
        <w:pStyle w:val="PL"/>
      </w:pPr>
      <w:r>
        <w:t xml:space="preserve">        </w:t>
      </w:r>
      <w:r>
        <w:rPr>
          <w:lang w:eastAsia="zh-CN"/>
        </w:rPr>
        <w:t>appServerAddrs</w:t>
      </w:r>
      <w:r>
        <w:t>:</w:t>
      </w:r>
    </w:p>
    <w:p w14:paraId="16B3C6D6" w14:textId="77777777" w:rsidR="00BC7B3D" w:rsidRDefault="00BC7B3D" w:rsidP="00BC7B3D">
      <w:pPr>
        <w:pStyle w:val="PL"/>
      </w:pPr>
      <w:r>
        <w:t xml:space="preserve">          type: array</w:t>
      </w:r>
    </w:p>
    <w:p w14:paraId="09DFBF23" w14:textId="77777777" w:rsidR="00BC7B3D" w:rsidRDefault="00BC7B3D" w:rsidP="00BC7B3D">
      <w:pPr>
        <w:pStyle w:val="PL"/>
      </w:pPr>
      <w:r>
        <w:t xml:space="preserve">          items:</w:t>
      </w:r>
    </w:p>
    <w:p w14:paraId="67B44873" w14:textId="77777777" w:rsidR="00BC7B3D" w:rsidRDefault="00BC7B3D" w:rsidP="00BC7B3D">
      <w:pPr>
        <w:pStyle w:val="PL"/>
      </w:pPr>
      <w:r>
        <w:t xml:space="preserve">            $ref: 'TS29517_Naf_EventExposure.yaml#/components/schemas/</w:t>
      </w:r>
      <w:r>
        <w:rPr>
          <w:lang w:eastAsia="zh-CN"/>
        </w:rPr>
        <w:t>AddrFqdn</w:t>
      </w:r>
      <w:r>
        <w:t>'</w:t>
      </w:r>
    </w:p>
    <w:p w14:paraId="0A4C6076" w14:textId="77777777" w:rsidR="00BC7B3D" w:rsidRDefault="00BC7B3D" w:rsidP="00BC7B3D">
      <w:pPr>
        <w:pStyle w:val="PL"/>
      </w:pPr>
      <w:r>
        <w:t xml:space="preserve">          minItems: 1</w:t>
      </w:r>
    </w:p>
    <w:p w14:paraId="2F1D4BEF" w14:textId="77777777" w:rsidR="00BC7B3D" w:rsidRDefault="00BC7B3D" w:rsidP="00BC7B3D">
      <w:pPr>
        <w:pStyle w:val="PL"/>
      </w:pPr>
      <w:r>
        <w:t xml:space="preserve">        dnPerfReqs:</w:t>
      </w:r>
    </w:p>
    <w:p w14:paraId="11F6EB17" w14:textId="77777777" w:rsidR="00BC7B3D" w:rsidRDefault="00BC7B3D" w:rsidP="00BC7B3D">
      <w:pPr>
        <w:pStyle w:val="PL"/>
      </w:pPr>
      <w:r>
        <w:t xml:space="preserve">          type: array</w:t>
      </w:r>
    </w:p>
    <w:p w14:paraId="48A58DF9" w14:textId="77777777" w:rsidR="00BC7B3D" w:rsidRDefault="00BC7B3D" w:rsidP="00BC7B3D">
      <w:pPr>
        <w:pStyle w:val="PL"/>
      </w:pPr>
      <w:r>
        <w:t xml:space="preserve">          items:</w:t>
      </w:r>
    </w:p>
    <w:p w14:paraId="12446147" w14:textId="77777777" w:rsidR="00BC7B3D" w:rsidRDefault="00BC7B3D" w:rsidP="00BC7B3D">
      <w:pPr>
        <w:pStyle w:val="PL"/>
      </w:pPr>
      <w:r>
        <w:t xml:space="preserve">            $ref: 'TS29520_Nnwdaf_EventsSubscription.yaml#/components/schemas/DnPerformanceReq'</w:t>
      </w:r>
    </w:p>
    <w:p w14:paraId="64548FC5" w14:textId="77777777" w:rsidR="00BC7B3D" w:rsidRDefault="00BC7B3D" w:rsidP="00BC7B3D">
      <w:pPr>
        <w:pStyle w:val="PL"/>
      </w:pPr>
      <w:r>
        <w:t xml:space="preserve">          minItems: 1</w:t>
      </w:r>
    </w:p>
    <w:p w14:paraId="1B1C7480" w14:textId="77777777" w:rsidR="00BC7B3D" w:rsidRDefault="00BC7B3D" w:rsidP="00BC7B3D">
      <w:pPr>
        <w:pStyle w:val="PL"/>
      </w:pPr>
      <w:r>
        <w:t xml:space="preserve">        ueMobilityReqs:</w:t>
      </w:r>
    </w:p>
    <w:p w14:paraId="2DAE169C" w14:textId="77777777" w:rsidR="00BC7B3D" w:rsidRDefault="00BC7B3D" w:rsidP="00BC7B3D">
      <w:pPr>
        <w:pStyle w:val="PL"/>
      </w:pPr>
      <w:r>
        <w:t xml:space="preserve">          type: array</w:t>
      </w:r>
    </w:p>
    <w:p w14:paraId="0AA63CC9" w14:textId="77777777" w:rsidR="00BC7B3D" w:rsidRDefault="00BC7B3D" w:rsidP="00BC7B3D">
      <w:pPr>
        <w:pStyle w:val="PL"/>
      </w:pPr>
      <w:r>
        <w:t xml:space="preserve">          items:</w:t>
      </w:r>
    </w:p>
    <w:p w14:paraId="2676A3E4" w14:textId="77777777" w:rsidR="00BC7B3D" w:rsidRDefault="00BC7B3D" w:rsidP="00BC7B3D">
      <w:pPr>
        <w:pStyle w:val="PL"/>
      </w:pPr>
      <w:r>
        <w:t xml:space="preserve">            $ref: 'TS29520_Nnwdaf_EventsSubscription.yaml#/components/schemas/UeMobilityReq'</w:t>
      </w:r>
    </w:p>
    <w:p w14:paraId="307A3680" w14:textId="77777777" w:rsidR="00BC7B3D" w:rsidRDefault="00BC7B3D" w:rsidP="00BC7B3D">
      <w:pPr>
        <w:pStyle w:val="PL"/>
      </w:pPr>
      <w:r>
        <w:t xml:space="preserve">          minItems: 1</w:t>
      </w:r>
    </w:p>
    <w:p w14:paraId="5B8989B7" w14:textId="77777777" w:rsidR="00BC7B3D" w:rsidRDefault="00BC7B3D" w:rsidP="00BC7B3D">
      <w:pPr>
        <w:pStyle w:val="PL"/>
      </w:pPr>
      <w:r>
        <w:t xml:space="preserve">        ueCommReqs:</w:t>
      </w:r>
    </w:p>
    <w:p w14:paraId="46751AAE" w14:textId="77777777" w:rsidR="00BC7B3D" w:rsidRDefault="00BC7B3D" w:rsidP="00BC7B3D">
      <w:pPr>
        <w:pStyle w:val="PL"/>
      </w:pPr>
      <w:r>
        <w:t xml:space="preserve">          type: array</w:t>
      </w:r>
    </w:p>
    <w:p w14:paraId="158D5FF4" w14:textId="77777777" w:rsidR="00BC7B3D" w:rsidRDefault="00BC7B3D" w:rsidP="00BC7B3D">
      <w:pPr>
        <w:pStyle w:val="PL"/>
      </w:pPr>
      <w:r>
        <w:t xml:space="preserve">          items:</w:t>
      </w:r>
    </w:p>
    <w:p w14:paraId="6BA6C5D7" w14:textId="77777777" w:rsidR="00BC7B3D" w:rsidRDefault="00BC7B3D" w:rsidP="00BC7B3D">
      <w:pPr>
        <w:pStyle w:val="PL"/>
      </w:pPr>
      <w:r>
        <w:lastRenderedPageBreak/>
        <w:t xml:space="preserve">            $ref: 'TS29520_Nnwdaf_EventsSubscription.yaml#/components/schemas/UeCommReq'</w:t>
      </w:r>
    </w:p>
    <w:p w14:paraId="7800BDC4" w14:textId="77777777" w:rsidR="00BC7B3D" w:rsidRDefault="00BC7B3D" w:rsidP="00BC7B3D">
      <w:pPr>
        <w:pStyle w:val="PL"/>
      </w:pPr>
      <w:r>
        <w:t xml:space="preserve">          minItems: 1</w:t>
      </w:r>
    </w:p>
    <w:p w14:paraId="4F7D015D" w14:textId="77777777" w:rsidR="00BC7B3D" w:rsidRDefault="00BC7B3D" w:rsidP="00BC7B3D">
      <w:pPr>
        <w:pStyle w:val="PL"/>
      </w:pPr>
      <w:r>
        <w:t xml:space="preserve">        pduSesInfos:</w:t>
      </w:r>
    </w:p>
    <w:p w14:paraId="09AA1BB0" w14:textId="77777777" w:rsidR="00BC7B3D" w:rsidRDefault="00BC7B3D" w:rsidP="00BC7B3D">
      <w:pPr>
        <w:pStyle w:val="PL"/>
      </w:pPr>
      <w:r>
        <w:t xml:space="preserve">          type: array</w:t>
      </w:r>
    </w:p>
    <w:p w14:paraId="5DF4ECAD" w14:textId="77777777" w:rsidR="00BC7B3D" w:rsidRDefault="00BC7B3D" w:rsidP="00BC7B3D">
      <w:pPr>
        <w:pStyle w:val="PL"/>
      </w:pPr>
      <w:r>
        <w:t xml:space="preserve">          items:</w:t>
      </w:r>
    </w:p>
    <w:p w14:paraId="18289C77" w14:textId="77777777" w:rsidR="00BC7B3D" w:rsidRDefault="00BC7B3D" w:rsidP="00BC7B3D">
      <w:pPr>
        <w:pStyle w:val="PL"/>
      </w:pPr>
      <w:r>
        <w:t xml:space="preserve">            $ref: 'TS29520_Nnwdaf_EventsSubscription.yaml#/components/schemas/PduSessionInfo'</w:t>
      </w:r>
    </w:p>
    <w:p w14:paraId="69073F1E" w14:textId="77777777" w:rsidR="00BC7B3D" w:rsidRDefault="00BC7B3D" w:rsidP="00BC7B3D">
      <w:pPr>
        <w:pStyle w:val="PL"/>
      </w:pPr>
      <w:r>
        <w:t xml:space="preserve">          minItems: 1</w:t>
      </w:r>
    </w:p>
    <w:p w14:paraId="560D6373" w14:textId="77777777" w:rsidR="00BC7B3D" w:rsidRDefault="00BC7B3D" w:rsidP="00BC7B3D">
      <w:pPr>
        <w:pStyle w:val="PL"/>
      </w:pPr>
      <w:r>
        <w:t xml:space="preserve">        pduSesTrafReqs:</w:t>
      </w:r>
    </w:p>
    <w:p w14:paraId="5AAD0ECA" w14:textId="77777777" w:rsidR="00BC7B3D" w:rsidRDefault="00BC7B3D" w:rsidP="00BC7B3D">
      <w:pPr>
        <w:pStyle w:val="PL"/>
      </w:pPr>
      <w:r>
        <w:t xml:space="preserve">          type: array</w:t>
      </w:r>
    </w:p>
    <w:p w14:paraId="3C1D3752" w14:textId="77777777" w:rsidR="00BC7B3D" w:rsidRDefault="00BC7B3D" w:rsidP="00BC7B3D">
      <w:pPr>
        <w:pStyle w:val="PL"/>
      </w:pPr>
      <w:r>
        <w:t xml:space="preserve">          items:</w:t>
      </w:r>
    </w:p>
    <w:p w14:paraId="47E019C2" w14:textId="77777777" w:rsidR="00BC7B3D" w:rsidRDefault="00BC7B3D" w:rsidP="00BC7B3D">
      <w:pPr>
        <w:pStyle w:val="PL"/>
      </w:pPr>
      <w:r>
        <w:t xml:space="preserve">            $ref: 'TS29520_Nnwdaf_EventsSubscription.yaml#/components/schemas/PduSesTrafficReq'</w:t>
      </w:r>
    </w:p>
    <w:p w14:paraId="7B490090" w14:textId="77777777" w:rsidR="00BC7B3D" w:rsidRDefault="00BC7B3D" w:rsidP="00BC7B3D">
      <w:pPr>
        <w:pStyle w:val="PL"/>
      </w:pPr>
      <w:r>
        <w:t xml:space="preserve">          minItems: 1</w:t>
      </w:r>
    </w:p>
    <w:p w14:paraId="3AA79364" w14:textId="77777777" w:rsidR="00BC7B3D" w:rsidRDefault="00BC7B3D" w:rsidP="00BC7B3D">
      <w:pPr>
        <w:pStyle w:val="PL"/>
      </w:pPr>
      <w:r>
        <w:t xml:space="preserve">        </w:t>
      </w:r>
      <w:r>
        <w:rPr>
          <w:rFonts w:hint="eastAsia"/>
          <w:lang w:eastAsia="zh-CN"/>
        </w:rPr>
        <w:t>l</w:t>
      </w:r>
      <w:r>
        <w:rPr>
          <w:lang w:eastAsia="zh-CN"/>
        </w:rPr>
        <w:t>ocGranularity</w:t>
      </w:r>
      <w:r>
        <w:t>:</w:t>
      </w:r>
    </w:p>
    <w:p w14:paraId="49CE3F91" w14:textId="77777777" w:rsidR="00BC7B3D" w:rsidRDefault="00BC7B3D" w:rsidP="00BC7B3D">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8696829" w14:textId="77777777" w:rsidR="00BC7B3D" w:rsidRDefault="00BC7B3D" w:rsidP="00BC7B3D">
      <w:pPr>
        <w:pStyle w:val="PL"/>
      </w:pPr>
      <w:r>
        <w:t xml:space="preserve">        useCaseCxt:</w:t>
      </w:r>
    </w:p>
    <w:p w14:paraId="4ECD8F23" w14:textId="77777777" w:rsidR="00BC7B3D" w:rsidRDefault="00BC7B3D" w:rsidP="00BC7B3D">
      <w:pPr>
        <w:pStyle w:val="PL"/>
      </w:pPr>
      <w:r>
        <w:t xml:space="preserve">          type: string</w:t>
      </w:r>
    </w:p>
    <w:p w14:paraId="3EF90BEE" w14:textId="77777777" w:rsidR="00BC7B3D" w:rsidRDefault="00BC7B3D" w:rsidP="00BC7B3D">
      <w:pPr>
        <w:pStyle w:val="PL"/>
      </w:pPr>
      <w:r>
        <w:t xml:space="preserve">          description: &gt;</w:t>
      </w:r>
    </w:p>
    <w:p w14:paraId="734B779C" w14:textId="77777777" w:rsidR="00BC7B3D" w:rsidRDefault="00BC7B3D" w:rsidP="00BC7B3D">
      <w:pPr>
        <w:pStyle w:val="PL"/>
      </w:pPr>
      <w:r>
        <w:t xml:space="preserve">            Indicates the context of usage of the analytics. The value and format of this parameter </w:t>
      </w:r>
    </w:p>
    <w:p w14:paraId="313886D2" w14:textId="77777777" w:rsidR="00BC7B3D" w:rsidRDefault="00BC7B3D" w:rsidP="00BC7B3D">
      <w:pPr>
        <w:pStyle w:val="PL"/>
      </w:pPr>
      <w:r>
        <w:t xml:space="preserve">            are not standardized.</w:t>
      </w:r>
    </w:p>
    <w:p w14:paraId="6098F689" w14:textId="58FEDF78" w:rsidR="00BC7B3D" w:rsidRDefault="00BC7B3D" w:rsidP="00BC7B3D">
      <w:pPr>
        <w:pStyle w:val="PL"/>
      </w:pPr>
      <w:r>
        <w:t xml:space="preserve">        </w:t>
      </w:r>
      <w:ins w:id="219" w:author="Ericsson  Maria Liang" w:date="2023-08-20T11:36:00Z">
        <w:r w:rsidR="00F717D3" w:rsidRPr="00F717D3">
          <w:rPr>
            <w:lang w:eastAsia="zh-CN"/>
          </w:rPr>
          <w:t>dataVlTrnsTmRqs</w:t>
        </w:r>
      </w:ins>
      <w:del w:id="220" w:author="Ericsson  Maria Liang" w:date="2023-08-20T11:36:00Z">
        <w:r w:rsidDel="00F717D3">
          <w:rPr>
            <w:lang w:eastAsia="zh-CN"/>
          </w:rPr>
          <w:delText>e2eDataVolTransTimeReqs</w:delText>
        </w:r>
      </w:del>
      <w:r>
        <w:t>:</w:t>
      </w:r>
    </w:p>
    <w:p w14:paraId="6736D436" w14:textId="77777777" w:rsidR="00BC7B3D" w:rsidRDefault="00BC7B3D" w:rsidP="00BC7B3D">
      <w:pPr>
        <w:pStyle w:val="PL"/>
      </w:pPr>
      <w:r>
        <w:t xml:space="preserve">          type: array</w:t>
      </w:r>
    </w:p>
    <w:p w14:paraId="3D7811C8" w14:textId="77777777" w:rsidR="00BC7B3D" w:rsidRDefault="00BC7B3D" w:rsidP="00BC7B3D">
      <w:pPr>
        <w:pStyle w:val="PL"/>
      </w:pPr>
      <w:r>
        <w:t xml:space="preserve">          items:</w:t>
      </w:r>
    </w:p>
    <w:p w14:paraId="424EEA4A" w14:textId="77777777" w:rsidR="00BC7B3D" w:rsidRDefault="00BC7B3D" w:rsidP="00BC7B3D">
      <w:pPr>
        <w:pStyle w:val="PL"/>
      </w:pPr>
      <w:r>
        <w:t xml:space="preserve">            $ref: 'TS29520_Nnwdaf_EventsSubscription.yaml#/components/schemas/</w:t>
      </w:r>
      <w:r>
        <w:rPr>
          <w:bCs/>
          <w:lang w:eastAsia="zh-CN"/>
        </w:rPr>
        <w:t>E2eDataVolTransTime</w:t>
      </w:r>
      <w:r>
        <w:rPr>
          <w:rFonts w:eastAsia="DengXian"/>
        </w:rPr>
        <w:t>Req</w:t>
      </w:r>
      <w:r>
        <w:t>'</w:t>
      </w:r>
    </w:p>
    <w:p w14:paraId="687F0168" w14:textId="77777777" w:rsidR="00BC7B3D" w:rsidRDefault="00BC7B3D" w:rsidP="00BC7B3D">
      <w:pPr>
        <w:pStyle w:val="PL"/>
      </w:pPr>
      <w:r>
        <w:t xml:space="preserve">          minItems: 1</w:t>
      </w:r>
    </w:p>
    <w:p w14:paraId="6B65DB87" w14:textId="77777777" w:rsidR="00BC7B3D" w:rsidRDefault="00BC7B3D" w:rsidP="00BC7B3D">
      <w:pPr>
        <w:pStyle w:val="PL"/>
      </w:pPr>
      <w:r>
        <w:t xml:space="preserve">        </w:t>
      </w:r>
      <w:r>
        <w:rPr>
          <w:lang w:eastAsia="zh-CN"/>
        </w:rPr>
        <w:t>accuReq</w:t>
      </w:r>
      <w:r>
        <w:t>:</w:t>
      </w:r>
    </w:p>
    <w:p w14:paraId="3DA3C7B3" w14:textId="77777777" w:rsidR="00BC7B3D" w:rsidRDefault="00BC7B3D" w:rsidP="00BC7B3D">
      <w:pPr>
        <w:pStyle w:val="PL"/>
      </w:pPr>
      <w:r>
        <w:t xml:space="preserve">          $ref: 'TS29520_Nnwdaf_EventsSubscription.yaml#/components/schemas/AccuracyReq'</w:t>
      </w:r>
    </w:p>
    <w:p w14:paraId="4F30E908" w14:textId="77777777" w:rsidR="00BC7B3D" w:rsidRDefault="00BC7B3D" w:rsidP="00BC7B3D">
      <w:pPr>
        <w:pStyle w:val="PL"/>
      </w:pPr>
      <w:r>
        <w:t xml:space="preserve">      not:</w:t>
      </w:r>
    </w:p>
    <w:p w14:paraId="2268AAEE" w14:textId="77777777" w:rsidR="00BC7B3D" w:rsidRDefault="00BC7B3D" w:rsidP="00BC7B3D">
      <w:pPr>
        <w:pStyle w:val="PL"/>
      </w:pPr>
      <w:r>
        <w:t xml:space="preserve">        required: [anySlice, snssais]</w:t>
      </w:r>
    </w:p>
    <w:p w14:paraId="247229D4" w14:textId="77777777" w:rsidR="00BC7B3D" w:rsidRDefault="00BC7B3D" w:rsidP="00BC7B3D">
      <w:pPr>
        <w:pStyle w:val="PL"/>
        <w:rPr>
          <w:rFonts w:cs="Courier New"/>
          <w:szCs w:val="16"/>
        </w:rPr>
      </w:pPr>
    </w:p>
    <w:p w14:paraId="4ABB7ACA" w14:textId="77777777" w:rsidR="00BC7B3D" w:rsidRDefault="00BC7B3D" w:rsidP="00BC7B3D">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56269E2" w14:textId="77777777" w:rsidR="00BC7B3D" w:rsidRDefault="00BC7B3D" w:rsidP="00BC7B3D">
      <w:pPr>
        <w:pStyle w:val="PL"/>
        <w:rPr>
          <w:rFonts w:cs="Courier New"/>
          <w:szCs w:val="16"/>
        </w:rPr>
      </w:pPr>
      <w:r>
        <w:rPr>
          <w:rFonts w:cs="Courier New"/>
          <w:szCs w:val="16"/>
        </w:rPr>
        <w:t xml:space="preserve">      description: &gt;</w:t>
      </w:r>
    </w:p>
    <w:p w14:paraId="7B84B60D" w14:textId="77777777" w:rsidR="00BC7B3D" w:rsidRDefault="00BC7B3D" w:rsidP="00BC7B3D">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D48FE58" w14:textId="77777777" w:rsidR="00BC7B3D" w:rsidRDefault="00BC7B3D" w:rsidP="00BC7B3D">
      <w:pPr>
        <w:pStyle w:val="PL"/>
        <w:rPr>
          <w:rFonts w:cs="Courier New"/>
          <w:szCs w:val="16"/>
        </w:rPr>
      </w:pPr>
      <w:r>
        <w:rPr>
          <w:rFonts w:cs="Courier New"/>
          <w:szCs w:val="16"/>
        </w:rPr>
        <w:t xml:space="preserve">      allOf:</w:t>
      </w:r>
    </w:p>
    <w:p w14:paraId="645245EA" w14:textId="77777777" w:rsidR="00BC7B3D" w:rsidRDefault="00BC7B3D" w:rsidP="00BC7B3D">
      <w:pPr>
        <w:pStyle w:val="PL"/>
      </w:pPr>
      <w:r>
        <w:t xml:space="preserve">        - $ref: '</w:t>
      </w:r>
      <w:r>
        <w:rPr>
          <w:rFonts w:cs="Courier New"/>
          <w:szCs w:val="16"/>
        </w:rPr>
        <w:t>TS29571_CommonData.yaml</w:t>
      </w:r>
      <w:r>
        <w:t>#/components/schemas/ProblemDetails'</w:t>
      </w:r>
    </w:p>
    <w:p w14:paraId="43511AF1" w14:textId="77777777" w:rsidR="00BC7B3D" w:rsidRDefault="00BC7B3D" w:rsidP="00BC7B3D">
      <w:pPr>
        <w:pStyle w:val="PL"/>
        <w:rPr>
          <w:rFonts w:cs="Courier New"/>
          <w:szCs w:val="16"/>
        </w:rPr>
      </w:pPr>
      <w:r>
        <w:rPr>
          <w:rFonts w:cs="Courier New"/>
          <w:szCs w:val="16"/>
        </w:rPr>
        <w:t xml:space="preserve">        - </w:t>
      </w:r>
      <w:r>
        <w:t>$ref: '#/components/schemas/AdditionInfoAnalyticsInfoRequest</w:t>
      </w:r>
      <w:r>
        <w:rPr>
          <w:lang w:eastAsia="zh-CN"/>
        </w:rPr>
        <w:t>'</w:t>
      </w:r>
    </w:p>
    <w:p w14:paraId="19836FD6" w14:textId="77777777" w:rsidR="00BC7B3D" w:rsidRDefault="00BC7B3D" w:rsidP="00BC7B3D">
      <w:pPr>
        <w:pStyle w:val="PL"/>
      </w:pPr>
    </w:p>
    <w:p w14:paraId="626627E0" w14:textId="77777777" w:rsidR="00BC7B3D" w:rsidRDefault="00BC7B3D" w:rsidP="00BC7B3D">
      <w:pPr>
        <w:pStyle w:val="PL"/>
      </w:pPr>
      <w:r>
        <w:t xml:space="preserve">    AdditionInfoAnalyticsInfoRequest:</w:t>
      </w:r>
    </w:p>
    <w:p w14:paraId="0414B2FE" w14:textId="77777777" w:rsidR="00BC7B3D" w:rsidRDefault="00BC7B3D" w:rsidP="00BC7B3D">
      <w:pPr>
        <w:pStyle w:val="PL"/>
      </w:pPr>
      <w:r>
        <w:t xml:space="preserve">      description: Indicates </w:t>
      </w:r>
      <w:r>
        <w:rPr>
          <w:rFonts w:cs="Arial"/>
          <w:szCs w:val="18"/>
        </w:rPr>
        <w:t>additional information</w:t>
      </w:r>
      <w:r>
        <w:rPr>
          <w:lang w:eastAsia="zh-CN"/>
        </w:rPr>
        <w:t xml:space="preserve"> why </w:t>
      </w:r>
      <w:r>
        <w:t>the analytics request is rejected.</w:t>
      </w:r>
    </w:p>
    <w:p w14:paraId="29235BFE" w14:textId="77777777" w:rsidR="00BC7B3D" w:rsidRDefault="00BC7B3D" w:rsidP="00BC7B3D">
      <w:pPr>
        <w:pStyle w:val="PL"/>
      </w:pPr>
      <w:r>
        <w:t xml:space="preserve">      type: object</w:t>
      </w:r>
    </w:p>
    <w:p w14:paraId="4C8CEF12" w14:textId="77777777" w:rsidR="00BC7B3D" w:rsidRDefault="00BC7B3D" w:rsidP="00BC7B3D">
      <w:pPr>
        <w:pStyle w:val="PL"/>
      </w:pPr>
      <w:r>
        <w:t xml:space="preserve">      properties:</w:t>
      </w:r>
    </w:p>
    <w:p w14:paraId="55BC7089" w14:textId="77777777" w:rsidR="00BC7B3D" w:rsidRDefault="00BC7B3D" w:rsidP="00BC7B3D">
      <w:pPr>
        <w:pStyle w:val="PL"/>
      </w:pPr>
      <w:r>
        <w:t xml:space="preserve">        rvWaitTime:</w:t>
      </w:r>
    </w:p>
    <w:p w14:paraId="3936204C" w14:textId="77777777" w:rsidR="00BC7B3D" w:rsidRDefault="00BC7B3D" w:rsidP="00BC7B3D">
      <w:pPr>
        <w:pStyle w:val="PL"/>
      </w:pPr>
      <w:r>
        <w:t xml:space="preserve">          $ref: 'TS29571_CommonData.yaml#/components/schemas/DurationSec'</w:t>
      </w:r>
    </w:p>
    <w:p w14:paraId="6C81C5FE" w14:textId="77777777" w:rsidR="00BC7B3D" w:rsidRDefault="00BC7B3D" w:rsidP="00BC7B3D">
      <w:pPr>
        <w:pStyle w:val="PL"/>
      </w:pPr>
    </w:p>
    <w:p w14:paraId="49959EEE" w14:textId="77777777" w:rsidR="00BC7B3D" w:rsidRDefault="00BC7B3D" w:rsidP="00BC7B3D">
      <w:pPr>
        <w:pStyle w:val="PL"/>
      </w:pPr>
      <w:r>
        <w:t xml:space="preserve">    ContextData:</w:t>
      </w:r>
    </w:p>
    <w:p w14:paraId="0BFEDB78" w14:textId="77777777" w:rsidR="00BC7B3D" w:rsidRDefault="00BC7B3D" w:rsidP="00BC7B3D">
      <w:pPr>
        <w:pStyle w:val="PL"/>
      </w:pPr>
      <w:r>
        <w:t xml:space="preserve">      description: &gt;</w:t>
      </w:r>
    </w:p>
    <w:p w14:paraId="4B363740" w14:textId="77777777" w:rsidR="00BC7B3D" w:rsidRDefault="00BC7B3D" w:rsidP="00BC7B3D">
      <w:pPr>
        <w:pStyle w:val="PL"/>
      </w:pPr>
      <w:r>
        <w:t xml:space="preserve">        Contains context information related to analytics subscriptions corresponding with one or</w:t>
      </w:r>
    </w:p>
    <w:p w14:paraId="79F275FA" w14:textId="77777777" w:rsidR="00BC7B3D" w:rsidRDefault="00BC7B3D" w:rsidP="00BC7B3D">
      <w:pPr>
        <w:pStyle w:val="PL"/>
      </w:pPr>
      <w:r>
        <w:t xml:space="preserve">        more context identifiers.</w:t>
      </w:r>
    </w:p>
    <w:p w14:paraId="65A4EEF4" w14:textId="77777777" w:rsidR="00BC7B3D" w:rsidRDefault="00BC7B3D" w:rsidP="00BC7B3D">
      <w:pPr>
        <w:pStyle w:val="PL"/>
      </w:pPr>
      <w:r>
        <w:t xml:space="preserve">      type: object</w:t>
      </w:r>
    </w:p>
    <w:p w14:paraId="036FFFA7" w14:textId="77777777" w:rsidR="00BC7B3D" w:rsidRDefault="00BC7B3D" w:rsidP="00BC7B3D">
      <w:pPr>
        <w:pStyle w:val="PL"/>
      </w:pPr>
      <w:r>
        <w:t xml:space="preserve">      properties:</w:t>
      </w:r>
    </w:p>
    <w:p w14:paraId="7AAF6A8D" w14:textId="77777777" w:rsidR="00BC7B3D" w:rsidRDefault="00BC7B3D" w:rsidP="00BC7B3D">
      <w:pPr>
        <w:pStyle w:val="PL"/>
      </w:pPr>
      <w:r>
        <w:t xml:space="preserve">        contextElems:</w:t>
      </w:r>
    </w:p>
    <w:p w14:paraId="3697AEF7" w14:textId="77777777" w:rsidR="00BC7B3D" w:rsidRDefault="00BC7B3D" w:rsidP="00BC7B3D">
      <w:pPr>
        <w:pStyle w:val="PL"/>
      </w:pPr>
      <w:r>
        <w:t xml:space="preserve">          type: array</w:t>
      </w:r>
    </w:p>
    <w:p w14:paraId="74200A6D" w14:textId="77777777" w:rsidR="00BC7B3D" w:rsidRDefault="00BC7B3D" w:rsidP="00BC7B3D">
      <w:pPr>
        <w:pStyle w:val="PL"/>
      </w:pPr>
      <w:r>
        <w:t xml:space="preserve">          items:</w:t>
      </w:r>
    </w:p>
    <w:p w14:paraId="0C3CE97E" w14:textId="77777777" w:rsidR="00BC7B3D" w:rsidRDefault="00BC7B3D" w:rsidP="00BC7B3D">
      <w:pPr>
        <w:pStyle w:val="PL"/>
      </w:pPr>
      <w:r>
        <w:t xml:space="preserve">            $ref: '#/components/schemas/ContextElement'</w:t>
      </w:r>
    </w:p>
    <w:p w14:paraId="17D63DD9" w14:textId="77777777" w:rsidR="00BC7B3D" w:rsidRDefault="00BC7B3D" w:rsidP="00BC7B3D">
      <w:pPr>
        <w:pStyle w:val="PL"/>
      </w:pPr>
      <w:r>
        <w:t xml:space="preserve">          minItems: 1</w:t>
      </w:r>
    </w:p>
    <w:p w14:paraId="110F74B8" w14:textId="77777777" w:rsidR="00BC7B3D" w:rsidRDefault="00BC7B3D" w:rsidP="00BC7B3D">
      <w:pPr>
        <w:pStyle w:val="PL"/>
      </w:pPr>
      <w:r>
        <w:t xml:space="preserve">          description: &gt;</w:t>
      </w:r>
    </w:p>
    <w:p w14:paraId="18FD63E1" w14:textId="77777777" w:rsidR="00BC7B3D" w:rsidRDefault="00BC7B3D" w:rsidP="00BC7B3D">
      <w:pPr>
        <w:pStyle w:val="PL"/>
      </w:pPr>
      <w:r>
        <w:t xml:space="preserve">            List of items that contain context information corresponding with a context identifier.</w:t>
      </w:r>
    </w:p>
    <w:p w14:paraId="4BED6895" w14:textId="77777777" w:rsidR="00BC7B3D" w:rsidRDefault="00BC7B3D" w:rsidP="00BC7B3D">
      <w:pPr>
        <w:pStyle w:val="PL"/>
      </w:pPr>
      <w:r>
        <w:t xml:space="preserve">      required:</w:t>
      </w:r>
    </w:p>
    <w:p w14:paraId="6DD1FEA8" w14:textId="77777777" w:rsidR="00BC7B3D" w:rsidRDefault="00BC7B3D" w:rsidP="00BC7B3D">
      <w:pPr>
        <w:pStyle w:val="PL"/>
      </w:pPr>
      <w:r>
        <w:t xml:space="preserve">        - contextElems</w:t>
      </w:r>
    </w:p>
    <w:p w14:paraId="2C236DC4" w14:textId="77777777" w:rsidR="00BC7B3D" w:rsidRDefault="00BC7B3D" w:rsidP="00BC7B3D">
      <w:pPr>
        <w:pStyle w:val="PL"/>
      </w:pPr>
    </w:p>
    <w:p w14:paraId="6636C00F" w14:textId="77777777" w:rsidR="00BC7B3D" w:rsidRDefault="00BC7B3D" w:rsidP="00BC7B3D">
      <w:pPr>
        <w:pStyle w:val="PL"/>
      </w:pPr>
      <w:r>
        <w:t xml:space="preserve">    ContextElement:</w:t>
      </w:r>
    </w:p>
    <w:p w14:paraId="5D72E0B4" w14:textId="77777777" w:rsidR="00BC7B3D" w:rsidRDefault="00BC7B3D" w:rsidP="00BC7B3D">
      <w:pPr>
        <w:pStyle w:val="PL"/>
      </w:pPr>
      <w:r>
        <w:t xml:space="preserve">      description: Contains context information corresponding with a specific context identifier.</w:t>
      </w:r>
    </w:p>
    <w:p w14:paraId="1B2350C1" w14:textId="77777777" w:rsidR="00BC7B3D" w:rsidRDefault="00BC7B3D" w:rsidP="00BC7B3D">
      <w:pPr>
        <w:pStyle w:val="PL"/>
      </w:pPr>
      <w:r>
        <w:t xml:space="preserve">      type: object</w:t>
      </w:r>
    </w:p>
    <w:p w14:paraId="34DDBD27" w14:textId="77777777" w:rsidR="00BC7B3D" w:rsidRDefault="00BC7B3D" w:rsidP="00BC7B3D">
      <w:pPr>
        <w:pStyle w:val="PL"/>
      </w:pPr>
      <w:r>
        <w:t xml:space="preserve">      properties:</w:t>
      </w:r>
    </w:p>
    <w:p w14:paraId="39AE4E1F" w14:textId="77777777" w:rsidR="00BC7B3D" w:rsidRDefault="00BC7B3D" w:rsidP="00BC7B3D">
      <w:pPr>
        <w:pStyle w:val="PL"/>
      </w:pPr>
      <w:r>
        <w:t xml:space="preserve">        contextId:</w:t>
      </w:r>
    </w:p>
    <w:p w14:paraId="6EF7C3A4" w14:textId="77777777" w:rsidR="00BC7B3D" w:rsidRDefault="00BC7B3D" w:rsidP="00BC7B3D">
      <w:pPr>
        <w:pStyle w:val="PL"/>
        <w:rPr>
          <w:rFonts w:eastAsia="DengXian"/>
        </w:rPr>
      </w:pPr>
      <w:r>
        <w:t xml:space="preserve">          $ref: 'TS29520_Nnwdaf_EventsSubscription.yaml#/components/schemas/AnalyticsContextIdentifier</w:t>
      </w:r>
      <w:r>
        <w:rPr>
          <w:rFonts w:eastAsia="DengXian"/>
        </w:rPr>
        <w:t>'</w:t>
      </w:r>
    </w:p>
    <w:p w14:paraId="32195640" w14:textId="77777777" w:rsidR="00BC7B3D" w:rsidRDefault="00BC7B3D" w:rsidP="00BC7B3D">
      <w:pPr>
        <w:pStyle w:val="PL"/>
      </w:pPr>
      <w:r>
        <w:t xml:space="preserve">        pendAnalytics:</w:t>
      </w:r>
    </w:p>
    <w:p w14:paraId="110EAFD7" w14:textId="77777777" w:rsidR="00BC7B3D" w:rsidRDefault="00BC7B3D" w:rsidP="00BC7B3D">
      <w:pPr>
        <w:pStyle w:val="PL"/>
      </w:pPr>
      <w:r>
        <w:t xml:space="preserve">          type: array</w:t>
      </w:r>
    </w:p>
    <w:p w14:paraId="7B7C95BB" w14:textId="77777777" w:rsidR="00BC7B3D" w:rsidRDefault="00BC7B3D" w:rsidP="00BC7B3D">
      <w:pPr>
        <w:pStyle w:val="PL"/>
      </w:pPr>
      <w:r>
        <w:t xml:space="preserve">          items:</w:t>
      </w:r>
    </w:p>
    <w:p w14:paraId="758923D6" w14:textId="77777777" w:rsidR="00BC7B3D" w:rsidRDefault="00BC7B3D" w:rsidP="00BC7B3D">
      <w:pPr>
        <w:pStyle w:val="PL"/>
      </w:pPr>
      <w:r>
        <w:t xml:space="preserve">            $ref: 'TS29520_Nnwdaf_EventsSubscription.yaml#/components/schemas/EventNotification</w:t>
      </w:r>
      <w:r>
        <w:rPr>
          <w:rFonts w:eastAsia="DengXian"/>
        </w:rPr>
        <w:t>'</w:t>
      </w:r>
    </w:p>
    <w:p w14:paraId="2930C127" w14:textId="77777777" w:rsidR="00BC7B3D" w:rsidRDefault="00BC7B3D" w:rsidP="00BC7B3D">
      <w:pPr>
        <w:pStyle w:val="PL"/>
      </w:pPr>
      <w:r>
        <w:t xml:space="preserve">          minItems: 1</w:t>
      </w:r>
    </w:p>
    <w:p w14:paraId="4E6ECB1C" w14:textId="77777777" w:rsidR="00BC7B3D" w:rsidRDefault="00BC7B3D" w:rsidP="00BC7B3D">
      <w:pPr>
        <w:pStyle w:val="PL"/>
      </w:pPr>
      <w:r>
        <w:t xml:space="preserve">          description: &gt;</w:t>
      </w:r>
    </w:p>
    <w:p w14:paraId="0B72D820" w14:textId="77777777" w:rsidR="00BC7B3D" w:rsidRDefault="00BC7B3D" w:rsidP="00BC7B3D">
      <w:pPr>
        <w:pStyle w:val="PL"/>
      </w:pPr>
      <w:r>
        <w:t xml:space="preserve">            Output analytics for the analytics subscription which have not yet been sent to the </w:t>
      </w:r>
    </w:p>
    <w:p w14:paraId="4FDA0D21" w14:textId="77777777" w:rsidR="00BC7B3D" w:rsidRDefault="00BC7B3D" w:rsidP="00BC7B3D">
      <w:pPr>
        <w:pStyle w:val="PL"/>
      </w:pPr>
      <w:r>
        <w:t xml:space="preserve">            analytics consumer.</w:t>
      </w:r>
    </w:p>
    <w:p w14:paraId="7B368C18" w14:textId="77777777" w:rsidR="00BC7B3D" w:rsidRDefault="00BC7B3D" w:rsidP="00BC7B3D">
      <w:pPr>
        <w:pStyle w:val="PL"/>
      </w:pPr>
      <w:r>
        <w:t xml:space="preserve">        histAnalytics:</w:t>
      </w:r>
    </w:p>
    <w:p w14:paraId="76A95E24" w14:textId="77777777" w:rsidR="00BC7B3D" w:rsidRDefault="00BC7B3D" w:rsidP="00BC7B3D">
      <w:pPr>
        <w:pStyle w:val="PL"/>
      </w:pPr>
      <w:r>
        <w:t xml:space="preserve">          type: array</w:t>
      </w:r>
    </w:p>
    <w:p w14:paraId="5A8D7ACB" w14:textId="77777777" w:rsidR="00BC7B3D" w:rsidRDefault="00BC7B3D" w:rsidP="00BC7B3D">
      <w:pPr>
        <w:pStyle w:val="PL"/>
      </w:pPr>
      <w:r>
        <w:t xml:space="preserve">          items:</w:t>
      </w:r>
    </w:p>
    <w:p w14:paraId="00ACB75C" w14:textId="77777777" w:rsidR="00BC7B3D" w:rsidRDefault="00BC7B3D" w:rsidP="00BC7B3D">
      <w:pPr>
        <w:pStyle w:val="PL"/>
      </w:pPr>
      <w:r>
        <w:lastRenderedPageBreak/>
        <w:t xml:space="preserve">            $ref: 'TS29520_Nnwdaf_EventsSubscription.yaml#/components/schemas/EventNotification</w:t>
      </w:r>
      <w:r>
        <w:rPr>
          <w:rFonts w:eastAsia="DengXian"/>
        </w:rPr>
        <w:t>'</w:t>
      </w:r>
    </w:p>
    <w:p w14:paraId="7D02F054" w14:textId="77777777" w:rsidR="00BC7B3D" w:rsidRDefault="00BC7B3D" w:rsidP="00BC7B3D">
      <w:pPr>
        <w:pStyle w:val="PL"/>
      </w:pPr>
      <w:r>
        <w:t xml:space="preserve">          minItems: 1</w:t>
      </w:r>
    </w:p>
    <w:p w14:paraId="74CAB149" w14:textId="77777777" w:rsidR="00BC7B3D" w:rsidRDefault="00BC7B3D" w:rsidP="00BC7B3D">
      <w:pPr>
        <w:pStyle w:val="PL"/>
      </w:pPr>
      <w:r>
        <w:t xml:space="preserve">          description: Historical output analytics.</w:t>
      </w:r>
    </w:p>
    <w:p w14:paraId="1F00431E" w14:textId="77777777" w:rsidR="00BC7B3D" w:rsidRDefault="00BC7B3D" w:rsidP="00BC7B3D">
      <w:pPr>
        <w:pStyle w:val="PL"/>
      </w:pPr>
      <w:r>
        <w:t xml:space="preserve">        lastOutputTime:</w:t>
      </w:r>
    </w:p>
    <w:p w14:paraId="681BAAA4" w14:textId="77777777" w:rsidR="00BC7B3D" w:rsidRDefault="00BC7B3D" w:rsidP="00BC7B3D">
      <w:pPr>
        <w:pStyle w:val="PL"/>
      </w:pPr>
      <w:r>
        <w:t xml:space="preserve">          $ref: 'TS29571_CommonData.yaml#/components/schemas/DateTime'</w:t>
      </w:r>
    </w:p>
    <w:p w14:paraId="086E4021" w14:textId="77777777" w:rsidR="00BC7B3D" w:rsidRDefault="00BC7B3D" w:rsidP="00BC7B3D">
      <w:pPr>
        <w:pStyle w:val="PL"/>
      </w:pPr>
      <w:r>
        <w:t xml:space="preserve">        aggrSubs:</w:t>
      </w:r>
    </w:p>
    <w:p w14:paraId="089EF0B5" w14:textId="77777777" w:rsidR="00BC7B3D" w:rsidRDefault="00BC7B3D" w:rsidP="00BC7B3D">
      <w:pPr>
        <w:pStyle w:val="PL"/>
      </w:pPr>
      <w:r>
        <w:t xml:space="preserve">          type: array</w:t>
      </w:r>
    </w:p>
    <w:p w14:paraId="54850481" w14:textId="77777777" w:rsidR="00BC7B3D" w:rsidRDefault="00BC7B3D" w:rsidP="00BC7B3D">
      <w:pPr>
        <w:pStyle w:val="PL"/>
      </w:pPr>
      <w:r>
        <w:t xml:space="preserve">          items:</w:t>
      </w:r>
    </w:p>
    <w:p w14:paraId="0E0A9DE9" w14:textId="77777777" w:rsidR="00BC7B3D" w:rsidRDefault="00BC7B3D" w:rsidP="00BC7B3D">
      <w:pPr>
        <w:pStyle w:val="PL"/>
      </w:pPr>
      <w:r>
        <w:t xml:space="preserve">            $ref: '#/components/schemas/SpecificAnalyticsSubscription</w:t>
      </w:r>
      <w:r>
        <w:rPr>
          <w:rFonts w:eastAsia="DengXian"/>
        </w:rPr>
        <w:t>'</w:t>
      </w:r>
    </w:p>
    <w:p w14:paraId="4858AD57" w14:textId="77777777" w:rsidR="00BC7B3D" w:rsidRDefault="00BC7B3D" w:rsidP="00BC7B3D">
      <w:pPr>
        <w:pStyle w:val="PL"/>
      </w:pPr>
      <w:r>
        <w:t xml:space="preserve">          minItems: 1</w:t>
      </w:r>
    </w:p>
    <w:p w14:paraId="0CFEB734" w14:textId="77777777" w:rsidR="00BC7B3D" w:rsidRDefault="00BC7B3D" w:rsidP="00BC7B3D">
      <w:pPr>
        <w:pStyle w:val="PL"/>
      </w:pPr>
      <w:r>
        <w:t xml:space="preserve">          description: &gt;</w:t>
      </w:r>
    </w:p>
    <w:p w14:paraId="22C6FC24" w14:textId="77777777" w:rsidR="00BC7B3D" w:rsidRDefault="00BC7B3D" w:rsidP="00BC7B3D">
      <w:pPr>
        <w:pStyle w:val="PL"/>
      </w:pPr>
      <w:r>
        <w:t xml:space="preserve">            Information about analytics subscriptions that the NWDAF has with other NWDAFs to perform </w:t>
      </w:r>
    </w:p>
    <w:p w14:paraId="46C3B809" w14:textId="77777777" w:rsidR="00BC7B3D" w:rsidRDefault="00BC7B3D" w:rsidP="00BC7B3D">
      <w:pPr>
        <w:pStyle w:val="PL"/>
      </w:pPr>
      <w:r>
        <w:t xml:space="preserve">            aggregation.</w:t>
      </w:r>
    </w:p>
    <w:p w14:paraId="5D780BA2" w14:textId="77777777" w:rsidR="00BC7B3D" w:rsidRDefault="00BC7B3D" w:rsidP="00BC7B3D">
      <w:pPr>
        <w:pStyle w:val="PL"/>
      </w:pPr>
      <w:r>
        <w:t xml:space="preserve">        histData:</w:t>
      </w:r>
    </w:p>
    <w:p w14:paraId="616321F0" w14:textId="77777777" w:rsidR="00BC7B3D" w:rsidRDefault="00BC7B3D" w:rsidP="00BC7B3D">
      <w:pPr>
        <w:pStyle w:val="PL"/>
      </w:pPr>
      <w:r>
        <w:t xml:space="preserve">          type: array</w:t>
      </w:r>
    </w:p>
    <w:p w14:paraId="3319D718" w14:textId="77777777" w:rsidR="00BC7B3D" w:rsidRDefault="00BC7B3D" w:rsidP="00BC7B3D">
      <w:pPr>
        <w:pStyle w:val="PL"/>
      </w:pPr>
      <w:r>
        <w:t xml:space="preserve">          items:</w:t>
      </w:r>
    </w:p>
    <w:p w14:paraId="015D8492" w14:textId="77777777" w:rsidR="00BC7B3D" w:rsidRDefault="00BC7B3D" w:rsidP="00BC7B3D">
      <w:pPr>
        <w:pStyle w:val="PL"/>
      </w:pPr>
      <w:r>
        <w:t xml:space="preserve">            $ref: '#/components/schemas/HistoricalData</w:t>
      </w:r>
      <w:r>
        <w:rPr>
          <w:rFonts w:eastAsia="DengXian"/>
        </w:rPr>
        <w:t>'</w:t>
      </w:r>
    </w:p>
    <w:p w14:paraId="7BB38823" w14:textId="77777777" w:rsidR="00BC7B3D" w:rsidRDefault="00BC7B3D" w:rsidP="00BC7B3D">
      <w:pPr>
        <w:pStyle w:val="PL"/>
      </w:pPr>
      <w:r>
        <w:t xml:space="preserve">          minItems: 1</w:t>
      </w:r>
    </w:p>
    <w:p w14:paraId="317AA246" w14:textId="77777777" w:rsidR="00BC7B3D" w:rsidRDefault="00BC7B3D" w:rsidP="00BC7B3D">
      <w:pPr>
        <w:pStyle w:val="PL"/>
      </w:pPr>
      <w:r>
        <w:t xml:space="preserve">          description: Historical data related to the analytics subscription.</w:t>
      </w:r>
    </w:p>
    <w:p w14:paraId="48B02AAD" w14:textId="77777777" w:rsidR="00BC7B3D" w:rsidRDefault="00BC7B3D" w:rsidP="00BC7B3D">
      <w:pPr>
        <w:pStyle w:val="PL"/>
      </w:pPr>
      <w:r>
        <w:t xml:space="preserve">        adrfId:</w:t>
      </w:r>
    </w:p>
    <w:p w14:paraId="2962011F" w14:textId="77777777" w:rsidR="00BC7B3D" w:rsidRDefault="00BC7B3D" w:rsidP="00BC7B3D">
      <w:pPr>
        <w:pStyle w:val="PL"/>
        <w:rPr>
          <w:rFonts w:eastAsia="DengXian"/>
        </w:rPr>
      </w:pPr>
      <w:r>
        <w:t xml:space="preserve">          $ref: 'TS29571_CommonData.yaml#/components/schemas/NfInstanceId</w:t>
      </w:r>
      <w:r>
        <w:rPr>
          <w:rFonts w:eastAsia="DengXian"/>
        </w:rPr>
        <w:t>'</w:t>
      </w:r>
    </w:p>
    <w:p w14:paraId="2FD1C6AC" w14:textId="77777777" w:rsidR="00BC7B3D" w:rsidRDefault="00BC7B3D" w:rsidP="00BC7B3D">
      <w:pPr>
        <w:pStyle w:val="PL"/>
      </w:pPr>
      <w:r>
        <w:t xml:space="preserve">        adrfDataTypes:</w:t>
      </w:r>
    </w:p>
    <w:p w14:paraId="1DBF881B" w14:textId="77777777" w:rsidR="00BC7B3D" w:rsidRDefault="00BC7B3D" w:rsidP="00BC7B3D">
      <w:pPr>
        <w:pStyle w:val="PL"/>
      </w:pPr>
      <w:r>
        <w:t xml:space="preserve">          type: array</w:t>
      </w:r>
    </w:p>
    <w:p w14:paraId="57D5428F" w14:textId="77777777" w:rsidR="00BC7B3D" w:rsidRDefault="00BC7B3D" w:rsidP="00BC7B3D">
      <w:pPr>
        <w:pStyle w:val="PL"/>
      </w:pPr>
      <w:r>
        <w:t xml:space="preserve">          items:</w:t>
      </w:r>
    </w:p>
    <w:p w14:paraId="2B673E1E" w14:textId="77777777" w:rsidR="00BC7B3D" w:rsidRDefault="00BC7B3D" w:rsidP="00BC7B3D">
      <w:pPr>
        <w:pStyle w:val="PL"/>
      </w:pPr>
      <w:r>
        <w:t xml:space="preserve">            $ref: '#/components/schemas/AdrfDataType</w:t>
      </w:r>
      <w:r>
        <w:rPr>
          <w:rFonts w:eastAsia="DengXian"/>
        </w:rPr>
        <w:t>'</w:t>
      </w:r>
    </w:p>
    <w:p w14:paraId="32C6DA65" w14:textId="77777777" w:rsidR="00BC7B3D" w:rsidRDefault="00BC7B3D" w:rsidP="00BC7B3D">
      <w:pPr>
        <w:pStyle w:val="PL"/>
      </w:pPr>
      <w:r>
        <w:t xml:space="preserve">          minItems: 1</w:t>
      </w:r>
    </w:p>
    <w:p w14:paraId="11B511D6" w14:textId="77777777" w:rsidR="00BC7B3D" w:rsidRDefault="00BC7B3D" w:rsidP="00BC7B3D">
      <w:pPr>
        <w:pStyle w:val="PL"/>
      </w:pPr>
      <w:r>
        <w:t xml:space="preserve">          description: Type(s) of data stored in the ADRF by the NWDAF.</w:t>
      </w:r>
    </w:p>
    <w:p w14:paraId="6A79FA9C" w14:textId="77777777" w:rsidR="00BC7B3D" w:rsidRDefault="00BC7B3D" w:rsidP="00BC7B3D">
      <w:pPr>
        <w:pStyle w:val="PL"/>
      </w:pPr>
      <w:r>
        <w:t xml:space="preserve">        aggrNwdafIds:</w:t>
      </w:r>
    </w:p>
    <w:p w14:paraId="64901187" w14:textId="77777777" w:rsidR="00BC7B3D" w:rsidRDefault="00BC7B3D" w:rsidP="00BC7B3D">
      <w:pPr>
        <w:pStyle w:val="PL"/>
      </w:pPr>
      <w:r>
        <w:t xml:space="preserve">          type: array</w:t>
      </w:r>
    </w:p>
    <w:p w14:paraId="05FD669A" w14:textId="77777777" w:rsidR="00BC7B3D" w:rsidRDefault="00BC7B3D" w:rsidP="00BC7B3D">
      <w:pPr>
        <w:pStyle w:val="PL"/>
      </w:pPr>
      <w:r>
        <w:t xml:space="preserve">          items:</w:t>
      </w:r>
    </w:p>
    <w:p w14:paraId="6555CD67" w14:textId="77777777" w:rsidR="00BC7B3D" w:rsidRDefault="00BC7B3D" w:rsidP="00BC7B3D">
      <w:pPr>
        <w:pStyle w:val="PL"/>
      </w:pPr>
      <w:r>
        <w:t xml:space="preserve">            $ref: 'TS29571_CommonData.yaml#/components/schemas/NfInstanceId</w:t>
      </w:r>
      <w:r>
        <w:rPr>
          <w:rFonts w:eastAsia="DengXian"/>
        </w:rPr>
        <w:t>'</w:t>
      </w:r>
    </w:p>
    <w:p w14:paraId="27B5CFBF" w14:textId="77777777" w:rsidR="00BC7B3D" w:rsidRDefault="00BC7B3D" w:rsidP="00BC7B3D">
      <w:pPr>
        <w:pStyle w:val="PL"/>
      </w:pPr>
      <w:r>
        <w:t xml:space="preserve">          minItems: 1</w:t>
      </w:r>
    </w:p>
    <w:p w14:paraId="04EF9860" w14:textId="77777777" w:rsidR="00BC7B3D" w:rsidRDefault="00BC7B3D" w:rsidP="00BC7B3D">
      <w:pPr>
        <w:pStyle w:val="PL"/>
      </w:pPr>
      <w:r>
        <w:t xml:space="preserve">          description: &gt;</w:t>
      </w:r>
    </w:p>
    <w:p w14:paraId="76B54103" w14:textId="77777777" w:rsidR="00BC7B3D" w:rsidRDefault="00BC7B3D" w:rsidP="00BC7B3D">
      <w:pPr>
        <w:pStyle w:val="PL"/>
      </w:pPr>
      <w:r>
        <w:t xml:space="preserve">            NWDAF identifiers of NWDAF instances used by the NWDAF service consumer when aggregating</w:t>
      </w:r>
    </w:p>
    <w:p w14:paraId="228BFB64" w14:textId="77777777" w:rsidR="00BC7B3D" w:rsidRDefault="00BC7B3D" w:rsidP="00BC7B3D">
      <w:pPr>
        <w:pStyle w:val="PL"/>
      </w:pPr>
      <w:r>
        <w:t xml:space="preserve">            multiple analytics subscriptions.</w:t>
      </w:r>
    </w:p>
    <w:p w14:paraId="6F37E2FF" w14:textId="77777777" w:rsidR="00BC7B3D" w:rsidRDefault="00BC7B3D" w:rsidP="00BC7B3D">
      <w:pPr>
        <w:pStyle w:val="PL"/>
      </w:pPr>
      <w:r>
        <w:t xml:space="preserve">        modelInfo:</w:t>
      </w:r>
    </w:p>
    <w:p w14:paraId="4E0C4F44" w14:textId="77777777" w:rsidR="00BC7B3D" w:rsidRDefault="00BC7B3D" w:rsidP="00BC7B3D">
      <w:pPr>
        <w:pStyle w:val="PL"/>
      </w:pPr>
      <w:r>
        <w:t xml:space="preserve">          type: array</w:t>
      </w:r>
    </w:p>
    <w:p w14:paraId="4949BCA5" w14:textId="77777777" w:rsidR="00BC7B3D" w:rsidRDefault="00BC7B3D" w:rsidP="00BC7B3D">
      <w:pPr>
        <w:pStyle w:val="PL"/>
      </w:pPr>
      <w:r>
        <w:t xml:space="preserve">          items:</w:t>
      </w:r>
    </w:p>
    <w:p w14:paraId="2CD6D0B9" w14:textId="77777777" w:rsidR="00BC7B3D" w:rsidRDefault="00BC7B3D" w:rsidP="00BC7B3D">
      <w:pPr>
        <w:pStyle w:val="PL"/>
      </w:pPr>
      <w:r>
        <w:t xml:space="preserve">            $ref: 'TS29520_Nnwdaf_EventsSubscription.yaml#/components/schemas/ModelInfo'</w:t>
      </w:r>
    </w:p>
    <w:p w14:paraId="48120753" w14:textId="77777777" w:rsidR="00BC7B3D" w:rsidRDefault="00BC7B3D" w:rsidP="00BC7B3D">
      <w:pPr>
        <w:pStyle w:val="PL"/>
      </w:pPr>
      <w:r>
        <w:t xml:space="preserve">          minItems: 1</w:t>
      </w:r>
    </w:p>
    <w:p w14:paraId="76AFC4E1" w14:textId="77777777" w:rsidR="00BC7B3D" w:rsidRDefault="00BC7B3D" w:rsidP="00BC7B3D">
      <w:pPr>
        <w:pStyle w:val="PL"/>
        <w:rPr>
          <w:rFonts w:eastAsia="DengXian"/>
        </w:rPr>
      </w:pPr>
      <w:r>
        <w:t xml:space="preserve">          description: &gt;</w:t>
      </w:r>
    </w:p>
    <w:p w14:paraId="5020E1C0" w14:textId="77777777" w:rsidR="00BC7B3D" w:rsidRDefault="00BC7B3D" w:rsidP="00BC7B3D">
      <w:pPr>
        <w:pStyle w:val="PL"/>
      </w:pPr>
      <w:r>
        <w:t xml:space="preserve">            Contains information identifying the ML model(s) that the consumer NWDAF is currently</w:t>
      </w:r>
    </w:p>
    <w:p w14:paraId="18815FE3" w14:textId="77777777" w:rsidR="00BC7B3D" w:rsidRDefault="00BC7B3D" w:rsidP="00BC7B3D">
      <w:pPr>
        <w:pStyle w:val="PL"/>
      </w:pPr>
      <w:r>
        <w:t xml:space="preserve">            subscribing for the analytics.</w:t>
      </w:r>
    </w:p>
    <w:p w14:paraId="364858D6" w14:textId="77777777" w:rsidR="00BC7B3D" w:rsidRDefault="00BC7B3D" w:rsidP="00BC7B3D">
      <w:pPr>
        <w:pStyle w:val="PL"/>
      </w:pPr>
      <w:r>
        <w:t xml:space="preserve">      required:</w:t>
      </w:r>
    </w:p>
    <w:p w14:paraId="1084EDA0" w14:textId="77777777" w:rsidR="00BC7B3D" w:rsidRDefault="00BC7B3D" w:rsidP="00BC7B3D">
      <w:pPr>
        <w:pStyle w:val="PL"/>
      </w:pPr>
      <w:r>
        <w:t xml:space="preserve">        - contextId</w:t>
      </w:r>
    </w:p>
    <w:p w14:paraId="569CCB78" w14:textId="77777777" w:rsidR="00BC7B3D" w:rsidRDefault="00BC7B3D" w:rsidP="00BC7B3D">
      <w:pPr>
        <w:pStyle w:val="PL"/>
      </w:pPr>
    </w:p>
    <w:p w14:paraId="5836AB36" w14:textId="77777777" w:rsidR="00BC7B3D" w:rsidRDefault="00BC7B3D" w:rsidP="00BC7B3D">
      <w:pPr>
        <w:pStyle w:val="PL"/>
      </w:pPr>
      <w:r>
        <w:t xml:space="preserve">    ContextIdList:</w:t>
      </w:r>
    </w:p>
    <w:p w14:paraId="445310AE" w14:textId="77777777" w:rsidR="00BC7B3D" w:rsidRDefault="00BC7B3D" w:rsidP="00BC7B3D">
      <w:pPr>
        <w:pStyle w:val="PL"/>
      </w:pPr>
      <w:r>
        <w:t xml:space="preserve">      description: &gt;</w:t>
      </w:r>
    </w:p>
    <w:p w14:paraId="41B3C9CA" w14:textId="77777777" w:rsidR="00BC7B3D" w:rsidRDefault="00BC7B3D" w:rsidP="00BC7B3D">
      <w:pPr>
        <w:pStyle w:val="PL"/>
      </w:pPr>
      <w:r>
        <w:t xml:space="preserve">            Contains a list of context identifiers of context information of analytics subscriptions.</w:t>
      </w:r>
    </w:p>
    <w:p w14:paraId="29511769" w14:textId="77777777" w:rsidR="00BC7B3D" w:rsidRDefault="00BC7B3D" w:rsidP="00BC7B3D">
      <w:pPr>
        <w:pStyle w:val="PL"/>
      </w:pPr>
      <w:r>
        <w:t xml:space="preserve">      type: object</w:t>
      </w:r>
    </w:p>
    <w:p w14:paraId="26FBE67F" w14:textId="77777777" w:rsidR="00BC7B3D" w:rsidRDefault="00BC7B3D" w:rsidP="00BC7B3D">
      <w:pPr>
        <w:pStyle w:val="PL"/>
      </w:pPr>
      <w:r>
        <w:t xml:space="preserve">      properties:</w:t>
      </w:r>
    </w:p>
    <w:p w14:paraId="28C65753" w14:textId="77777777" w:rsidR="00BC7B3D" w:rsidRDefault="00BC7B3D" w:rsidP="00BC7B3D">
      <w:pPr>
        <w:pStyle w:val="PL"/>
      </w:pPr>
      <w:r>
        <w:t xml:space="preserve">        contextIds:</w:t>
      </w:r>
    </w:p>
    <w:p w14:paraId="5C10E60A" w14:textId="77777777" w:rsidR="00BC7B3D" w:rsidRDefault="00BC7B3D" w:rsidP="00BC7B3D">
      <w:pPr>
        <w:pStyle w:val="PL"/>
      </w:pPr>
      <w:r>
        <w:t xml:space="preserve">          type: array</w:t>
      </w:r>
    </w:p>
    <w:p w14:paraId="0F55F423" w14:textId="77777777" w:rsidR="00BC7B3D" w:rsidRDefault="00BC7B3D" w:rsidP="00BC7B3D">
      <w:pPr>
        <w:pStyle w:val="PL"/>
      </w:pPr>
      <w:r>
        <w:t xml:space="preserve">          items:</w:t>
      </w:r>
    </w:p>
    <w:p w14:paraId="6F83A8C5" w14:textId="77777777" w:rsidR="00BC7B3D" w:rsidRDefault="00BC7B3D" w:rsidP="00BC7B3D">
      <w:pPr>
        <w:pStyle w:val="PL"/>
      </w:pPr>
      <w:r>
        <w:t xml:space="preserve">            $ref: 'TS29520_Nnwdaf_EventsSubscription.yaml#/components/schemas/AnalyticsContextIdentifier</w:t>
      </w:r>
      <w:r>
        <w:rPr>
          <w:rFonts w:eastAsia="DengXian"/>
        </w:rPr>
        <w:t>'</w:t>
      </w:r>
    </w:p>
    <w:p w14:paraId="28EE8767" w14:textId="77777777" w:rsidR="00BC7B3D" w:rsidRDefault="00BC7B3D" w:rsidP="00BC7B3D">
      <w:pPr>
        <w:pStyle w:val="PL"/>
        <w:rPr>
          <w:rFonts w:eastAsia="DengXian"/>
        </w:rPr>
      </w:pPr>
      <w:r>
        <w:t xml:space="preserve">          minItems: 1</w:t>
      </w:r>
    </w:p>
    <w:p w14:paraId="61CD3B61" w14:textId="77777777" w:rsidR="00BC7B3D" w:rsidRDefault="00BC7B3D" w:rsidP="00BC7B3D">
      <w:pPr>
        <w:pStyle w:val="PL"/>
      </w:pPr>
      <w:r>
        <w:t xml:space="preserve">      required:</w:t>
      </w:r>
    </w:p>
    <w:p w14:paraId="196BE496" w14:textId="77777777" w:rsidR="00BC7B3D" w:rsidRDefault="00BC7B3D" w:rsidP="00BC7B3D">
      <w:pPr>
        <w:pStyle w:val="PL"/>
      </w:pPr>
      <w:r>
        <w:t xml:space="preserve">        - contextIds</w:t>
      </w:r>
    </w:p>
    <w:p w14:paraId="5B2D1AFE" w14:textId="77777777" w:rsidR="00BC7B3D" w:rsidRDefault="00BC7B3D" w:rsidP="00BC7B3D">
      <w:pPr>
        <w:pStyle w:val="PL"/>
      </w:pPr>
    </w:p>
    <w:p w14:paraId="6C716D92" w14:textId="77777777" w:rsidR="00BC7B3D" w:rsidRDefault="00BC7B3D" w:rsidP="00BC7B3D">
      <w:pPr>
        <w:pStyle w:val="PL"/>
      </w:pPr>
      <w:r>
        <w:t xml:space="preserve">    HistoricalData:</w:t>
      </w:r>
    </w:p>
    <w:p w14:paraId="56855813" w14:textId="77777777" w:rsidR="00BC7B3D" w:rsidRDefault="00BC7B3D" w:rsidP="00BC7B3D">
      <w:pPr>
        <w:pStyle w:val="PL"/>
      </w:pPr>
      <w:r>
        <w:t xml:space="preserve">      description: Contains </w:t>
      </w:r>
      <w:r>
        <w:rPr>
          <w:lang w:eastAsia="ko-KR"/>
        </w:rPr>
        <w:t>historical data</w:t>
      </w:r>
      <w:r>
        <w:t xml:space="preserve"> related to an analytics subscription.</w:t>
      </w:r>
    </w:p>
    <w:p w14:paraId="5490A93E" w14:textId="77777777" w:rsidR="00BC7B3D" w:rsidRDefault="00BC7B3D" w:rsidP="00BC7B3D">
      <w:pPr>
        <w:pStyle w:val="PL"/>
      </w:pPr>
      <w:r>
        <w:t xml:space="preserve">      type: object</w:t>
      </w:r>
    </w:p>
    <w:p w14:paraId="4CB98F48" w14:textId="77777777" w:rsidR="00BC7B3D" w:rsidRDefault="00BC7B3D" w:rsidP="00BC7B3D">
      <w:pPr>
        <w:pStyle w:val="PL"/>
      </w:pPr>
      <w:r>
        <w:t xml:space="preserve">      properties:</w:t>
      </w:r>
    </w:p>
    <w:p w14:paraId="05BA9C3E" w14:textId="77777777" w:rsidR="00BC7B3D" w:rsidRDefault="00BC7B3D" w:rsidP="00BC7B3D">
      <w:pPr>
        <w:pStyle w:val="PL"/>
      </w:pPr>
      <w:r>
        <w:t xml:space="preserve">        startTime:</w:t>
      </w:r>
    </w:p>
    <w:p w14:paraId="6308BD41" w14:textId="77777777" w:rsidR="00BC7B3D" w:rsidRDefault="00BC7B3D" w:rsidP="00BC7B3D">
      <w:pPr>
        <w:pStyle w:val="PL"/>
      </w:pPr>
      <w:r>
        <w:t xml:space="preserve">          $ref: 'TS29571_CommonData.yaml#/components/schemas/DateTime'</w:t>
      </w:r>
    </w:p>
    <w:p w14:paraId="6151526F" w14:textId="77777777" w:rsidR="00BC7B3D" w:rsidRDefault="00BC7B3D" w:rsidP="00BC7B3D">
      <w:pPr>
        <w:pStyle w:val="PL"/>
      </w:pPr>
      <w:r>
        <w:t xml:space="preserve">        endTime:</w:t>
      </w:r>
    </w:p>
    <w:p w14:paraId="07D454C7" w14:textId="77777777" w:rsidR="00BC7B3D" w:rsidRDefault="00BC7B3D" w:rsidP="00BC7B3D">
      <w:pPr>
        <w:pStyle w:val="PL"/>
      </w:pPr>
      <w:r>
        <w:t xml:space="preserve">          $ref: 'TS29571_CommonData.yaml#/components/schemas/DateTime'</w:t>
      </w:r>
    </w:p>
    <w:p w14:paraId="77C511B5" w14:textId="77777777" w:rsidR="00BC7B3D" w:rsidRDefault="00BC7B3D" w:rsidP="00BC7B3D">
      <w:pPr>
        <w:pStyle w:val="PL"/>
      </w:pPr>
      <w:r>
        <w:t xml:space="preserve">        subsWithSources:</w:t>
      </w:r>
    </w:p>
    <w:p w14:paraId="5E454E87" w14:textId="77777777" w:rsidR="00BC7B3D" w:rsidRDefault="00BC7B3D" w:rsidP="00BC7B3D">
      <w:pPr>
        <w:pStyle w:val="PL"/>
      </w:pPr>
      <w:r>
        <w:t xml:space="preserve">          type: array</w:t>
      </w:r>
    </w:p>
    <w:p w14:paraId="23E281F6" w14:textId="77777777" w:rsidR="00BC7B3D" w:rsidRDefault="00BC7B3D" w:rsidP="00BC7B3D">
      <w:pPr>
        <w:pStyle w:val="PL"/>
      </w:pPr>
      <w:r>
        <w:t xml:space="preserve">          items:</w:t>
      </w:r>
    </w:p>
    <w:p w14:paraId="43A089F1" w14:textId="77777777" w:rsidR="00BC7B3D" w:rsidRDefault="00BC7B3D" w:rsidP="00BC7B3D">
      <w:pPr>
        <w:pStyle w:val="PL"/>
      </w:pPr>
      <w:r>
        <w:t xml:space="preserve">            $ref: '#/components/schemas/SpecificDataSubscription</w:t>
      </w:r>
      <w:r>
        <w:rPr>
          <w:rFonts w:eastAsia="DengXian"/>
        </w:rPr>
        <w:t>'</w:t>
      </w:r>
    </w:p>
    <w:p w14:paraId="00D8B8A6" w14:textId="77777777" w:rsidR="00BC7B3D" w:rsidRDefault="00BC7B3D" w:rsidP="00BC7B3D">
      <w:pPr>
        <w:pStyle w:val="PL"/>
      </w:pPr>
      <w:r>
        <w:t xml:space="preserve">          minItems: 1</w:t>
      </w:r>
    </w:p>
    <w:p w14:paraId="15306078" w14:textId="77777777" w:rsidR="00BC7B3D" w:rsidRDefault="00BC7B3D" w:rsidP="00BC7B3D">
      <w:pPr>
        <w:pStyle w:val="PL"/>
        <w:rPr>
          <w:szCs w:val="18"/>
        </w:rPr>
      </w:pPr>
      <w:r>
        <w:t xml:space="preserve">          description: Information about subscriptions with the data sources.</w:t>
      </w:r>
    </w:p>
    <w:p w14:paraId="7BF19CDB" w14:textId="77777777" w:rsidR="00BC7B3D" w:rsidRDefault="00BC7B3D" w:rsidP="00BC7B3D">
      <w:pPr>
        <w:pStyle w:val="PL"/>
      </w:pPr>
      <w:r>
        <w:t xml:space="preserve">        data:</w:t>
      </w:r>
    </w:p>
    <w:p w14:paraId="7F1B6AEA" w14:textId="77777777" w:rsidR="00BC7B3D" w:rsidRDefault="00BC7B3D" w:rsidP="00BC7B3D">
      <w:pPr>
        <w:pStyle w:val="PL"/>
      </w:pPr>
      <w:r>
        <w:t xml:space="preserve">          type: array</w:t>
      </w:r>
    </w:p>
    <w:p w14:paraId="59E18413" w14:textId="77777777" w:rsidR="00BC7B3D" w:rsidRDefault="00BC7B3D" w:rsidP="00BC7B3D">
      <w:pPr>
        <w:pStyle w:val="PL"/>
      </w:pPr>
      <w:r>
        <w:lastRenderedPageBreak/>
        <w:t xml:space="preserve">          items:</w:t>
      </w:r>
    </w:p>
    <w:p w14:paraId="3B94AA7D" w14:textId="77777777" w:rsidR="00BC7B3D" w:rsidRDefault="00BC7B3D" w:rsidP="00BC7B3D">
      <w:pPr>
        <w:pStyle w:val="PL"/>
      </w:pPr>
      <w:r>
        <w:t xml:space="preserve">            $ref: 'TS29575_Nadrf_DataManagement.yaml#/components/schemas/DataNotification'</w:t>
      </w:r>
    </w:p>
    <w:p w14:paraId="515D523A" w14:textId="77777777" w:rsidR="00BC7B3D" w:rsidRDefault="00BC7B3D" w:rsidP="00BC7B3D">
      <w:pPr>
        <w:pStyle w:val="PL"/>
      </w:pPr>
      <w:r>
        <w:t xml:space="preserve">          minItems: 1</w:t>
      </w:r>
    </w:p>
    <w:p w14:paraId="04286C97" w14:textId="77777777" w:rsidR="00BC7B3D" w:rsidRDefault="00BC7B3D" w:rsidP="00BC7B3D">
      <w:pPr>
        <w:pStyle w:val="PL"/>
        <w:rPr>
          <w:rFonts w:eastAsia="DengXian"/>
        </w:rPr>
      </w:pPr>
      <w:r>
        <w:t xml:space="preserve">          description: Historical data related to the analytics</w:t>
      </w:r>
      <w:r>
        <w:rPr>
          <w:szCs w:val="18"/>
        </w:rPr>
        <w:t>.</w:t>
      </w:r>
    </w:p>
    <w:p w14:paraId="1DDA9774" w14:textId="77777777" w:rsidR="00BC7B3D" w:rsidRDefault="00BC7B3D" w:rsidP="00BC7B3D">
      <w:pPr>
        <w:pStyle w:val="PL"/>
      </w:pPr>
      <w:r>
        <w:t xml:space="preserve">      required:</w:t>
      </w:r>
    </w:p>
    <w:p w14:paraId="65F0F243" w14:textId="77777777" w:rsidR="00BC7B3D" w:rsidRDefault="00BC7B3D" w:rsidP="00BC7B3D">
      <w:pPr>
        <w:pStyle w:val="PL"/>
      </w:pPr>
      <w:r>
        <w:t xml:space="preserve">        - data</w:t>
      </w:r>
    </w:p>
    <w:p w14:paraId="678AEC39" w14:textId="77777777" w:rsidR="00BC7B3D" w:rsidRDefault="00BC7B3D" w:rsidP="00BC7B3D">
      <w:pPr>
        <w:pStyle w:val="PL"/>
      </w:pPr>
    </w:p>
    <w:p w14:paraId="57953886" w14:textId="77777777" w:rsidR="00BC7B3D" w:rsidRDefault="00BC7B3D" w:rsidP="00BC7B3D">
      <w:pPr>
        <w:pStyle w:val="PL"/>
      </w:pPr>
      <w:r>
        <w:t xml:space="preserve">    NetworkPerfReq:</w:t>
      </w:r>
    </w:p>
    <w:p w14:paraId="12A64326" w14:textId="77777777" w:rsidR="00BC7B3D" w:rsidRDefault="00BC7B3D" w:rsidP="00BC7B3D">
      <w:pPr>
        <w:pStyle w:val="PL"/>
      </w:pPr>
      <w:r>
        <w:t xml:space="preserve">      description: </w:t>
      </w:r>
      <w:r>
        <w:rPr>
          <w:lang w:eastAsia="zh-CN"/>
        </w:rPr>
        <w:t>Represents a network performance requirement.</w:t>
      </w:r>
    </w:p>
    <w:p w14:paraId="0F6AD3D0" w14:textId="77777777" w:rsidR="00BC7B3D" w:rsidRDefault="00BC7B3D" w:rsidP="00BC7B3D">
      <w:pPr>
        <w:pStyle w:val="PL"/>
      </w:pPr>
      <w:r>
        <w:t xml:space="preserve">      type: object</w:t>
      </w:r>
    </w:p>
    <w:p w14:paraId="104C7F39" w14:textId="77777777" w:rsidR="00BC7B3D" w:rsidRDefault="00BC7B3D" w:rsidP="00BC7B3D">
      <w:pPr>
        <w:pStyle w:val="PL"/>
      </w:pPr>
      <w:r>
        <w:t xml:space="preserve">      properties:</w:t>
      </w:r>
    </w:p>
    <w:p w14:paraId="61B96B12" w14:textId="77777777" w:rsidR="00BC7B3D" w:rsidRDefault="00BC7B3D" w:rsidP="00BC7B3D">
      <w:pPr>
        <w:pStyle w:val="PL"/>
      </w:pPr>
      <w:r>
        <w:t xml:space="preserve">        </w:t>
      </w:r>
      <w:r>
        <w:rPr>
          <w:rFonts w:hint="eastAsia"/>
          <w:lang w:eastAsia="zh-CN"/>
        </w:rPr>
        <w:t>o</w:t>
      </w:r>
      <w:r>
        <w:rPr>
          <w:lang w:eastAsia="zh-CN"/>
        </w:rPr>
        <w:t>rderCriterion</w:t>
      </w:r>
      <w:r>
        <w:t>:</w:t>
      </w:r>
    </w:p>
    <w:p w14:paraId="214D88AD" w14:textId="77777777" w:rsidR="00BC7B3D" w:rsidRDefault="00BC7B3D" w:rsidP="00BC7B3D">
      <w:pPr>
        <w:pStyle w:val="PL"/>
      </w:pPr>
      <w:r>
        <w:t xml:space="preserve">          $ref: 'TS29520_Nnwdaf_EventsSubscription.yaml#/components/schemas/NetworkPerfOrderCriterion'</w:t>
      </w:r>
    </w:p>
    <w:p w14:paraId="36812758" w14:textId="77777777" w:rsidR="00BC7B3D" w:rsidRDefault="00BC7B3D" w:rsidP="00BC7B3D">
      <w:pPr>
        <w:pStyle w:val="PL"/>
      </w:pPr>
      <w:r>
        <w:t xml:space="preserve">        </w:t>
      </w:r>
      <w:r>
        <w:rPr>
          <w:lang w:eastAsia="zh-CN"/>
        </w:rPr>
        <w:t>o</w:t>
      </w:r>
      <w:r>
        <w:rPr>
          <w:rFonts w:hint="eastAsia"/>
          <w:lang w:eastAsia="zh-CN"/>
        </w:rPr>
        <w:t>rder</w:t>
      </w:r>
      <w:r>
        <w:rPr>
          <w:lang w:eastAsia="zh-CN"/>
        </w:rPr>
        <w:t>Direction</w:t>
      </w:r>
      <w:r>
        <w:t>:</w:t>
      </w:r>
    </w:p>
    <w:p w14:paraId="13CF3449" w14:textId="77777777" w:rsidR="00BC7B3D" w:rsidRDefault="00BC7B3D" w:rsidP="00BC7B3D">
      <w:pPr>
        <w:pStyle w:val="PL"/>
      </w:pPr>
      <w:r>
        <w:t xml:space="preserve">          $ref: 'TS29520_Nnwdaf_EventsSubscription.yaml#/components/schemas/MatchingDirection'</w:t>
      </w:r>
    </w:p>
    <w:p w14:paraId="0F159BC8" w14:textId="77777777" w:rsidR="00BC7B3D" w:rsidRDefault="00BC7B3D" w:rsidP="00BC7B3D">
      <w:pPr>
        <w:pStyle w:val="PL"/>
      </w:pPr>
    </w:p>
    <w:p w14:paraId="4B05F12B" w14:textId="77777777" w:rsidR="00BC7B3D" w:rsidRDefault="00BC7B3D" w:rsidP="00BC7B3D">
      <w:pPr>
        <w:pStyle w:val="PL"/>
      </w:pPr>
    </w:p>
    <w:p w14:paraId="3E01CA39" w14:textId="77777777" w:rsidR="00BC7B3D" w:rsidRDefault="00BC7B3D" w:rsidP="00BC7B3D">
      <w:pPr>
        <w:pStyle w:val="PL"/>
      </w:pPr>
      <w:r>
        <w:t xml:space="preserve">    SpecificAnalyticsSubscription:</w:t>
      </w:r>
    </w:p>
    <w:p w14:paraId="65B7D11C" w14:textId="77777777" w:rsidR="00BC7B3D" w:rsidRDefault="00BC7B3D" w:rsidP="00BC7B3D">
      <w:pPr>
        <w:pStyle w:val="PL"/>
      </w:pPr>
      <w:r>
        <w:t xml:space="preserve">      description: &gt;</w:t>
      </w:r>
    </w:p>
    <w:p w14:paraId="57DE084C" w14:textId="77777777" w:rsidR="00BC7B3D" w:rsidRDefault="00BC7B3D" w:rsidP="00BC7B3D">
      <w:pPr>
        <w:pStyle w:val="PL"/>
      </w:pPr>
      <w:r>
        <w:t xml:space="preserve">        </w:t>
      </w:r>
      <w:r>
        <w:rPr>
          <w:lang w:eastAsia="zh-CN"/>
        </w:rPr>
        <w:t>Represents an existing subscription for a specific type of analytics to a specific NWDAF.</w:t>
      </w:r>
    </w:p>
    <w:p w14:paraId="7BF11F60" w14:textId="77777777" w:rsidR="00BC7B3D" w:rsidRDefault="00BC7B3D" w:rsidP="00BC7B3D">
      <w:pPr>
        <w:pStyle w:val="PL"/>
      </w:pPr>
      <w:r>
        <w:t xml:space="preserve">      type: object</w:t>
      </w:r>
    </w:p>
    <w:p w14:paraId="6C4DA8EC" w14:textId="77777777" w:rsidR="00BC7B3D" w:rsidRDefault="00BC7B3D" w:rsidP="00BC7B3D">
      <w:pPr>
        <w:pStyle w:val="PL"/>
      </w:pPr>
      <w:r>
        <w:t xml:space="preserve">      properties:</w:t>
      </w:r>
    </w:p>
    <w:p w14:paraId="7A565A18" w14:textId="77777777" w:rsidR="00BC7B3D" w:rsidRDefault="00BC7B3D" w:rsidP="00BC7B3D">
      <w:pPr>
        <w:pStyle w:val="PL"/>
      </w:pPr>
      <w:r>
        <w:t xml:space="preserve">        subscriptionId:</w:t>
      </w:r>
    </w:p>
    <w:p w14:paraId="5DCB4E5E" w14:textId="77777777" w:rsidR="00BC7B3D" w:rsidRDefault="00BC7B3D" w:rsidP="00BC7B3D">
      <w:pPr>
        <w:pStyle w:val="PL"/>
      </w:pPr>
      <w:r>
        <w:t xml:space="preserve">          type: string</w:t>
      </w:r>
    </w:p>
    <w:p w14:paraId="5B8A4B88" w14:textId="77777777" w:rsidR="00BC7B3D" w:rsidRDefault="00BC7B3D" w:rsidP="00BC7B3D">
      <w:pPr>
        <w:pStyle w:val="PL"/>
      </w:pPr>
      <w:r>
        <w:t xml:space="preserve">        producerId:</w:t>
      </w:r>
    </w:p>
    <w:p w14:paraId="63808303" w14:textId="77777777" w:rsidR="00BC7B3D" w:rsidRDefault="00BC7B3D" w:rsidP="00BC7B3D">
      <w:pPr>
        <w:pStyle w:val="PL"/>
      </w:pPr>
      <w:r>
        <w:t xml:space="preserve">          $ref: 'TS29571_CommonData.yaml#/components/schemas/NfInstanceId'</w:t>
      </w:r>
    </w:p>
    <w:p w14:paraId="542EE56D" w14:textId="77777777" w:rsidR="00BC7B3D" w:rsidRDefault="00BC7B3D" w:rsidP="00BC7B3D">
      <w:pPr>
        <w:pStyle w:val="PL"/>
      </w:pPr>
      <w:r>
        <w:t xml:space="preserve">        producerSetId:</w:t>
      </w:r>
    </w:p>
    <w:p w14:paraId="2624708C" w14:textId="77777777" w:rsidR="00BC7B3D" w:rsidRDefault="00BC7B3D" w:rsidP="00BC7B3D">
      <w:pPr>
        <w:pStyle w:val="PL"/>
      </w:pPr>
      <w:r>
        <w:t xml:space="preserve">          $ref: 'TS29571_CommonData.yaml#/components/schemas/NfSetId'</w:t>
      </w:r>
    </w:p>
    <w:p w14:paraId="5EFE7E8D" w14:textId="77777777" w:rsidR="00BC7B3D" w:rsidRDefault="00BC7B3D" w:rsidP="00BC7B3D">
      <w:pPr>
        <w:pStyle w:val="PL"/>
      </w:pPr>
      <w:r>
        <w:t xml:space="preserve">        nwdafEvSub:</w:t>
      </w:r>
    </w:p>
    <w:p w14:paraId="6449E34D" w14:textId="77777777" w:rsidR="00BC7B3D" w:rsidRDefault="00BC7B3D" w:rsidP="00BC7B3D">
      <w:pPr>
        <w:pStyle w:val="PL"/>
      </w:pPr>
      <w:r>
        <w:t xml:space="preserve">          $ref: 'TS29520_Nnwdaf_EventsSubscription.yaml#/components/schemas/NnwdafEventsSubscription'</w:t>
      </w:r>
    </w:p>
    <w:p w14:paraId="01A1F963" w14:textId="77777777" w:rsidR="00BC7B3D" w:rsidRDefault="00BC7B3D" w:rsidP="00BC7B3D">
      <w:pPr>
        <w:pStyle w:val="PL"/>
      </w:pPr>
      <w:r>
        <w:t xml:space="preserve">      allOf:</w:t>
      </w:r>
    </w:p>
    <w:p w14:paraId="3DE8FA78" w14:textId="77777777" w:rsidR="00BC7B3D" w:rsidRDefault="00BC7B3D" w:rsidP="00BC7B3D">
      <w:pPr>
        <w:pStyle w:val="PL"/>
      </w:pPr>
      <w:r>
        <w:t xml:space="preserve">        - oneOf:</w:t>
      </w:r>
    </w:p>
    <w:p w14:paraId="2DDDAD94" w14:textId="77777777" w:rsidR="00BC7B3D" w:rsidRDefault="00BC7B3D" w:rsidP="00BC7B3D">
      <w:pPr>
        <w:pStyle w:val="PL"/>
      </w:pPr>
      <w:r>
        <w:t xml:space="preserve">          - required: [producerId]</w:t>
      </w:r>
    </w:p>
    <w:p w14:paraId="2C58DFDB" w14:textId="77777777" w:rsidR="00BC7B3D" w:rsidRDefault="00BC7B3D" w:rsidP="00BC7B3D">
      <w:pPr>
        <w:pStyle w:val="PL"/>
      </w:pPr>
      <w:r>
        <w:t xml:space="preserve">          - required: [producerSetId]</w:t>
      </w:r>
    </w:p>
    <w:p w14:paraId="6890AD46" w14:textId="77777777" w:rsidR="00BC7B3D" w:rsidRDefault="00BC7B3D" w:rsidP="00BC7B3D">
      <w:pPr>
        <w:pStyle w:val="PL"/>
      </w:pPr>
      <w:r>
        <w:t xml:space="preserve">        - required: [subscriptionId]</w:t>
      </w:r>
    </w:p>
    <w:p w14:paraId="115432AB" w14:textId="77777777" w:rsidR="00BC7B3D" w:rsidRDefault="00BC7B3D" w:rsidP="00BC7B3D">
      <w:pPr>
        <w:pStyle w:val="PL"/>
      </w:pPr>
      <w:r>
        <w:t xml:space="preserve">        - required: [nwdafEvSub]</w:t>
      </w:r>
    </w:p>
    <w:p w14:paraId="66289499" w14:textId="77777777" w:rsidR="00BC7B3D" w:rsidRDefault="00BC7B3D" w:rsidP="00BC7B3D">
      <w:pPr>
        <w:pStyle w:val="PL"/>
      </w:pPr>
    </w:p>
    <w:p w14:paraId="3DD9A08D" w14:textId="77777777" w:rsidR="00BC7B3D" w:rsidRDefault="00BC7B3D" w:rsidP="00BC7B3D">
      <w:pPr>
        <w:pStyle w:val="PL"/>
      </w:pPr>
      <w:r>
        <w:t xml:space="preserve">    RequestedContext:</w:t>
      </w:r>
    </w:p>
    <w:p w14:paraId="60F11B6F" w14:textId="77777777" w:rsidR="00BC7B3D" w:rsidRDefault="00BC7B3D" w:rsidP="00BC7B3D">
      <w:pPr>
        <w:pStyle w:val="PL"/>
      </w:pPr>
      <w:r>
        <w:t xml:space="preserve">      description: Contains types </w:t>
      </w:r>
      <w:r>
        <w:rPr>
          <w:lang w:eastAsia="ko-KR"/>
        </w:rPr>
        <w:t>of analytics context information</w:t>
      </w:r>
      <w:r>
        <w:t>.</w:t>
      </w:r>
    </w:p>
    <w:p w14:paraId="1CB665D7" w14:textId="77777777" w:rsidR="00BC7B3D" w:rsidRDefault="00BC7B3D" w:rsidP="00BC7B3D">
      <w:pPr>
        <w:pStyle w:val="PL"/>
      </w:pPr>
      <w:r>
        <w:t xml:space="preserve">      type: object</w:t>
      </w:r>
    </w:p>
    <w:p w14:paraId="1C6DADE4" w14:textId="77777777" w:rsidR="00BC7B3D" w:rsidRDefault="00BC7B3D" w:rsidP="00BC7B3D">
      <w:pPr>
        <w:pStyle w:val="PL"/>
      </w:pPr>
      <w:r>
        <w:t xml:space="preserve">      properties:</w:t>
      </w:r>
    </w:p>
    <w:p w14:paraId="36B4D3ED" w14:textId="77777777" w:rsidR="00BC7B3D" w:rsidRDefault="00BC7B3D" w:rsidP="00BC7B3D">
      <w:pPr>
        <w:pStyle w:val="PL"/>
      </w:pPr>
      <w:r>
        <w:t xml:space="preserve">        contexts:</w:t>
      </w:r>
    </w:p>
    <w:p w14:paraId="52330B9B" w14:textId="77777777" w:rsidR="00BC7B3D" w:rsidRDefault="00BC7B3D" w:rsidP="00BC7B3D">
      <w:pPr>
        <w:pStyle w:val="PL"/>
      </w:pPr>
      <w:r>
        <w:t xml:space="preserve">          type: array</w:t>
      </w:r>
    </w:p>
    <w:p w14:paraId="0B51115A" w14:textId="77777777" w:rsidR="00BC7B3D" w:rsidRDefault="00BC7B3D" w:rsidP="00BC7B3D">
      <w:pPr>
        <w:pStyle w:val="PL"/>
      </w:pPr>
      <w:r>
        <w:t xml:space="preserve">          items:</w:t>
      </w:r>
    </w:p>
    <w:p w14:paraId="40136D95" w14:textId="77777777" w:rsidR="00BC7B3D" w:rsidRDefault="00BC7B3D" w:rsidP="00BC7B3D">
      <w:pPr>
        <w:pStyle w:val="PL"/>
      </w:pPr>
      <w:r>
        <w:t xml:space="preserve">            $ref: '#/components/schemas/ContextType</w:t>
      </w:r>
      <w:r>
        <w:rPr>
          <w:rFonts w:eastAsia="DengXian"/>
        </w:rPr>
        <w:t>'</w:t>
      </w:r>
    </w:p>
    <w:p w14:paraId="445FB655" w14:textId="77777777" w:rsidR="00BC7B3D" w:rsidRDefault="00BC7B3D" w:rsidP="00BC7B3D">
      <w:pPr>
        <w:pStyle w:val="PL"/>
      </w:pPr>
      <w:r>
        <w:t xml:space="preserve">          minItems: 1</w:t>
      </w:r>
    </w:p>
    <w:p w14:paraId="26E2C67A" w14:textId="77777777" w:rsidR="00BC7B3D" w:rsidRDefault="00BC7B3D" w:rsidP="00BC7B3D">
      <w:pPr>
        <w:pStyle w:val="PL"/>
        <w:rPr>
          <w:rFonts w:eastAsia="DengXian"/>
        </w:rPr>
      </w:pPr>
      <w:r>
        <w:rPr>
          <w:rFonts w:eastAsia="DengXian"/>
        </w:rPr>
        <w:t xml:space="preserve">          description: </w:t>
      </w:r>
      <w:r>
        <w:t>List of analytics context types</w:t>
      </w:r>
      <w:r>
        <w:rPr>
          <w:lang w:eastAsia="ko-KR"/>
        </w:rPr>
        <w:t>.</w:t>
      </w:r>
    </w:p>
    <w:p w14:paraId="64E509DD" w14:textId="77777777" w:rsidR="00BC7B3D" w:rsidRDefault="00BC7B3D" w:rsidP="00BC7B3D">
      <w:pPr>
        <w:pStyle w:val="PL"/>
      </w:pPr>
      <w:r>
        <w:t xml:space="preserve">      required:</w:t>
      </w:r>
    </w:p>
    <w:p w14:paraId="41B8516E" w14:textId="77777777" w:rsidR="00BC7B3D" w:rsidRDefault="00BC7B3D" w:rsidP="00BC7B3D">
      <w:pPr>
        <w:pStyle w:val="PL"/>
      </w:pPr>
      <w:r>
        <w:t xml:space="preserve">        - contexts</w:t>
      </w:r>
    </w:p>
    <w:p w14:paraId="5718C340" w14:textId="77777777" w:rsidR="00BC7B3D" w:rsidRDefault="00BC7B3D" w:rsidP="00BC7B3D">
      <w:pPr>
        <w:pStyle w:val="PL"/>
      </w:pPr>
    </w:p>
    <w:p w14:paraId="6C07435E" w14:textId="77777777" w:rsidR="00BC7B3D" w:rsidRDefault="00BC7B3D" w:rsidP="00BC7B3D">
      <w:pPr>
        <w:pStyle w:val="PL"/>
      </w:pPr>
      <w:r>
        <w:t xml:space="preserve">    SmcceInfo:</w:t>
      </w:r>
    </w:p>
    <w:p w14:paraId="6DB0542C" w14:textId="77777777" w:rsidR="00BC7B3D" w:rsidRDefault="00BC7B3D" w:rsidP="00BC7B3D">
      <w:pPr>
        <w:pStyle w:val="PL"/>
      </w:pPr>
      <w:r>
        <w:t xml:space="preserve">      description: Represents the Session Management congestion control experience information.</w:t>
      </w:r>
    </w:p>
    <w:p w14:paraId="209A12E6" w14:textId="77777777" w:rsidR="00BC7B3D" w:rsidRDefault="00BC7B3D" w:rsidP="00BC7B3D">
      <w:pPr>
        <w:pStyle w:val="PL"/>
      </w:pPr>
      <w:r>
        <w:t xml:space="preserve">      type: object</w:t>
      </w:r>
    </w:p>
    <w:p w14:paraId="51D3BF38" w14:textId="77777777" w:rsidR="00BC7B3D" w:rsidRDefault="00BC7B3D" w:rsidP="00BC7B3D">
      <w:pPr>
        <w:pStyle w:val="PL"/>
      </w:pPr>
      <w:r>
        <w:t xml:space="preserve">      properties:</w:t>
      </w:r>
    </w:p>
    <w:p w14:paraId="435BB3FD" w14:textId="77777777" w:rsidR="00BC7B3D" w:rsidRDefault="00BC7B3D" w:rsidP="00BC7B3D">
      <w:pPr>
        <w:pStyle w:val="PL"/>
      </w:pPr>
      <w:r>
        <w:t xml:space="preserve">        dnn:</w:t>
      </w:r>
    </w:p>
    <w:p w14:paraId="3014D949" w14:textId="77777777" w:rsidR="00BC7B3D" w:rsidRDefault="00BC7B3D" w:rsidP="00BC7B3D">
      <w:pPr>
        <w:pStyle w:val="PL"/>
      </w:pPr>
      <w:r>
        <w:t xml:space="preserve">          $ref: 'TS29571_CommonData.yaml#/components/schemas/Dnn'</w:t>
      </w:r>
    </w:p>
    <w:p w14:paraId="2AE0A056" w14:textId="77777777" w:rsidR="00BC7B3D" w:rsidRDefault="00BC7B3D" w:rsidP="00BC7B3D">
      <w:pPr>
        <w:pStyle w:val="PL"/>
      </w:pPr>
      <w:r>
        <w:t xml:space="preserve">        snssai:</w:t>
      </w:r>
    </w:p>
    <w:p w14:paraId="0673BC6B" w14:textId="77777777" w:rsidR="00BC7B3D" w:rsidRDefault="00BC7B3D" w:rsidP="00BC7B3D">
      <w:pPr>
        <w:pStyle w:val="PL"/>
      </w:pPr>
      <w:r>
        <w:t xml:space="preserve">          $ref: 'TS29571_CommonData.yaml#/components/schemas/Snssai'</w:t>
      </w:r>
    </w:p>
    <w:p w14:paraId="210FF8B0" w14:textId="77777777" w:rsidR="00BC7B3D" w:rsidRDefault="00BC7B3D" w:rsidP="00BC7B3D">
      <w:pPr>
        <w:pStyle w:val="PL"/>
      </w:pPr>
      <w:r>
        <w:t xml:space="preserve">        smcceUeList:</w:t>
      </w:r>
    </w:p>
    <w:p w14:paraId="7CC44B08" w14:textId="77777777" w:rsidR="00BC7B3D" w:rsidRDefault="00BC7B3D" w:rsidP="00BC7B3D">
      <w:pPr>
        <w:pStyle w:val="PL"/>
      </w:pPr>
      <w:r>
        <w:t xml:space="preserve">          $ref: '#/components/schemas/SmcceUeList'</w:t>
      </w:r>
    </w:p>
    <w:p w14:paraId="117F5C9B" w14:textId="77777777" w:rsidR="00BC7B3D" w:rsidRDefault="00BC7B3D" w:rsidP="00BC7B3D">
      <w:pPr>
        <w:pStyle w:val="PL"/>
      </w:pPr>
      <w:r>
        <w:t xml:space="preserve">      required:</w:t>
      </w:r>
    </w:p>
    <w:p w14:paraId="5E1072F5" w14:textId="77777777" w:rsidR="00BC7B3D" w:rsidRDefault="00BC7B3D" w:rsidP="00BC7B3D">
      <w:pPr>
        <w:pStyle w:val="PL"/>
      </w:pPr>
      <w:r>
        <w:t xml:space="preserve">        - smcceUeList</w:t>
      </w:r>
    </w:p>
    <w:p w14:paraId="38171A3D" w14:textId="77777777" w:rsidR="00BC7B3D" w:rsidRDefault="00BC7B3D" w:rsidP="00BC7B3D">
      <w:pPr>
        <w:pStyle w:val="PL"/>
      </w:pPr>
    </w:p>
    <w:p w14:paraId="69566BF3" w14:textId="77777777" w:rsidR="00BC7B3D" w:rsidRDefault="00BC7B3D" w:rsidP="00BC7B3D">
      <w:pPr>
        <w:pStyle w:val="PL"/>
      </w:pPr>
      <w:r>
        <w:t xml:space="preserve">    SmcceUeList:</w:t>
      </w:r>
    </w:p>
    <w:p w14:paraId="337848A8" w14:textId="77777777" w:rsidR="00BC7B3D" w:rsidRDefault="00BC7B3D" w:rsidP="00BC7B3D">
      <w:pPr>
        <w:pStyle w:val="PL"/>
      </w:pPr>
      <w:r>
        <w:t xml:space="preserve">      description: &gt;</w:t>
      </w:r>
    </w:p>
    <w:p w14:paraId="288826C8" w14:textId="77777777" w:rsidR="00BC7B3D" w:rsidRDefault="00BC7B3D" w:rsidP="00BC7B3D">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0A4480A8" w14:textId="77777777" w:rsidR="00BC7B3D" w:rsidRDefault="00BC7B3D" w:rsidP="00BC7B3D">
      <w:pPr>
        <w:pStyle w:val="PL"/>
      </w:pPr>
      <w:r>
        <w:t xml:space="preserve">        </w:t>
      </w:r>
      <w:r>
        <w:rPr>
          <w:lang w:eastAsia="ko-KR"/>
        </w:rPr>
        <w:t>congestion control</w:t>
      </w:r>
      <w:r>
        <w:t>.</w:t>
      </w:r>
    </w:p>
    <w:p w14:paraId="010850C7" w14:textId="77777777" w:rsidR="00BC7B3D" w:rsidRDefault="00BC7B3D" w:rsidP="00BC7B3D">
      <w:pPr>
        <w:pStyle w:val="PL"/>
      </w:pPr>
      <w:r>
        <w:t xml:space="preserve">      type: object</w:t>
      </w:r>
    </w:p>
    <w:p w14:paraId="370F880F" w14:textId="77777777" w:rsidR="00BC7B3D" w:rsidRDefault="00BC7B3D" w:rsidP="00BC7B3D">
      <w:pPr>
        <w:pStyle w:val="PL"/>
      </w:pPr>
      <w:r>
        <w:t xml:space="preserve">      properties:</w:t>
      </w:r>
    </w:p>
    <w:p w14:paraId="69E36FE7" w14:textId="77777777" w:rsidR="00BC7B3D" w:rsidRDefault="00BC7B3D" w:rsidP="00BC7B3D">
      <w:pPr>
        <w:pStyle w:val="PL"/>
      </w:pPr>
      <w:r>
        <w:t xml:space="preserve">        highLevel:</w:t>
      </w:r>
    </w:p>
    <w:p w14:paraId="5548EF05" w14:textId="77777777" w:rsidR="00BC7B3D" w:rsidRDefault="00BC7B3D" w:rsidP="00BC7B3D">
      <w:pPr>
        <w:pStyle w:val="PL"/>
      </w:pPr>
      <w:r>
        <w:t xml:space="preserve">          type: array</w:t>
      </w:r>
    </w:p>
    <w:p w14:paraId="6A06878D" w14:textId="77777777" w:rsidR="00BC7B3D" w:rsidRDefault="00BC7B3D" w:rsidP="00BC7B3D">
      <w:pPr>
        <w:pStyle w:val="PL"/>
      </w:pPr>
      <w:r>
        <w:t xml:space="preserve">          items:</w:t>
      </w:r>
    </w:p>
    <w:p w14:paraId="178B2C47" w14:textId="77777777" w:rsidR="00BC7B3D" w:rsidRDefault="00BC7B3D" w:rsidP="00BC7B3D">
      <w:pPr>
        <w:pStyle w:val="PL"/>
      </w:pPr>
      <w:r>
        <w:t xml:space="preserve">            $ref: 'TS29571_CommonData.yaml#/components/schemas/Supi'</w:t>
      </w:r>
    </w:p>
    <w:p w14:paraId="512E6387" w14:textId="77777777" w:rsidR="00BC7B3D" w:rsidRDefault="00BC7B3D" w:rsidP="00BC7B3D">
      <w:pPr>
        <w:pStyle w:val="PL"/>
      </w:pPr>
      <w:r>
        <w:t xml:space="preserve">          minItems: 1</w:t>
      </w:r>
    </w:p>
    <w:p w14:paraId="7BAD13AC" w14:textId="77777777" w:rsidR="00BC7B3D" w:rsidRDefault="00BC7B3D" w:rsidP="00BC7B3D">
      <w:pPr>
        <w:pStyle w:val="PL"/>
      </w:pPr>
      <w:r>
        <w:t xml:space="preserve">        mediumLevel:</w:t>
      </w:r>
    </w:p>
    <w:p w14:paraId="39D8A153" w14:textId="77777777" w:rsidR="00BC7B3D" w:rsidRDefault="00BC7B3D" w:rsidP="00BC7B3D">
      <w:pPr>
        <w:pStyle w:val="PL"/>
      </w:pPr>
      <w:r>
        <w:t xml:space="preserve">          type: array</w:t>
      </w:r>
    </w:p>
    <w:p w14:paraId="46B1C019" w14:textId="77777777" w:rsidR="00BC7B3D" w:rsidRDefault="00BC7B3D" w:rsidP="00BC7B3D">
      <w:pPr>
        <w:pStyle w:val="PL"/>
      </w:pPr>
      <w:r>
        <w:lastRenderedPageBreak/>
        <w:t xml:space="preserve">          items:</w:t>
      </w:r>
    </w:p>
    <w:p w14:paraId="2C235BD8" w14:textId="77777777" w:rsidR="00BC7B3D" w:rsidRDefault="00BC7B3D" w:rsidP="00BC7B3D">
      <w:pPr>
        <w:pStyle w:val="PL"/>
      </w:pPr>
      <w:r>
        <w:t xml:space="preserve">            $ref: 'TS29571_CommonData.yaml#/components/schemas/Supi'</w:t>
      </w:r>
    </w:p>
    <w:p w14:paraId="6387425C" w14:textId="77777777" w:rsidR="00BC7B3D" w:rsidRDefault="00BC7B3D" w:rsidP="00BC7B3D">
      <w:pPr>
        <w:pStyle w:val="PL"/>
      </w:pPr>
      <w:r>
        <w:t xml:space="preserve">          minItems: 1</w:t>
      </w:r>
    </w:p>
    <w:p w14:paraId="5709BBE8" w14:textId="77777777" w:rsidR="00BC7B3D" w:rsidRDefault="00BC7B3D" w:rsidP="00BC7B3D">
      <w:pPr>
        <w:pStyle w:val="PL"/>
      </w:pPr>
      <w:r>
        <w:t xml:space="preserve">        lowLevel:</w:t>
      </w:r>
    </w:p>
    <w:p w14:paraId="2B7A901E" w14:textId="77777777" w:rsidR="00BC7B3D" w:rsidRDefault="00BC7B3D" w:rsidP="00BC7B3D">
      <w:pPr>
        <w:pStyle w:val="PL"/>
      </w:pPr>
      <w:r>
        <w:t xml:space="preserve">          type: array</w:t>
      </w:r>
    </w:p>
    <w:p w14:paraId="17F7AAC3" w14:textId="77777777" w:rsidR="00BC7B3D" w:rsidRDefault="00BC7B3D" w:rsidP="00BC7B3D">
      <w:pPr>
        <w:pStyle w:val="PL"/>
      </w:pPr>
      <w:r>
        <w:t xml:space="preserve">          items:</w:t>
      </w:r>
    </w:p>
    <w:p w14:paraId="135EC8D8" w14:textId="77777777" w:rsidR="00BC7B3D" w:rsidRDefault="00BC7B3D" w:rsidP="00BC7B3D">
      <w:pPr>
        <w:pStyle w:val="PL"/>
      </w:pPr>
      <w:r>
        <w:t xml:space="preserve">            $ref: 'TS29571_CommonData.yaml#/components/schemas/Supi'</w:t>
      </w:r>
    </w:p>
    <w:p w14:paraId="364BBD51" w14:textId="77777777" w:rsidR="00BC7B3D" w:rsidRDefault="00BC7B3D" w:rsidP="00BC7B3D">
      <w:pPr>
        <w:pStyle w:val="PL"/>
      </w:pPr>
      <w:r>
        <w:t xml:space="preserve">          minItems: 1</w:t>
      </w:r>
    </w:p>
    <w:p w14:paraId="12AAA4C5" w14:textId="77777777" w:rsidR="00BC7B3D" w:rsidRDefault="00BC7B3D" w:rsidP="00BC7B3D">
      <w:pPr>
        <w:pStyle w:val="PL"/>
      </w:pPr>
      <w:r>
        <w:t xml:space="preserve">      anyOf:</w:t>
      </w:r>
    </w:p>
    <w:p w14:paraId="377FD2F6" w14:textId="77777777" w:rsidR="00BC7B3D" w:rsidRDefault="00BC7B3D" w:rsidP="00BC7B3D">
      <w:pPr>
        <w:pStyle w:val="PL"/>
      </w:pPr>
      <w:r>
        <w:t xml:space="preserve">        - required: [highLevel]</w:t>
      </w:r>
    </w:p>
    <w:p w14:paraId="3DCD0674" w14:textId="77777777" w:rsidR="00BC7B3D" w:rsidRDefault="00BC7B3D" w:rsidP="00BC7B3D">
      <w:pPr>
        <w:pStyle w:val="PL"/>
      </w:pPr>
      <w:r>
        <w:t xml:space="preserve">        - required: [mediumLevel]</w:t>
      </w:r>
    </w:p>
    <w:p w14:paraId="7D7D56DF" w14:textId="77777777" w:rsidR="00BC7B3D" w:rsidRDefault="00BC7B3D" w:rsidP="00BC7B3D">
      <w:pPr>
        <w:pStyle w:val="PL"/>
      </w:pPr>
      <w:r>
        <w:t xml:space="preserve">        - required: [lowLevel]</w:t>
      </w:r>
    </w:p>
    <w:p w14:paraId="4C7A94D5" w14:textId="77777777" w:rsidR="00BC7B3D" w:rsidRDefault="00BC7B3D" w:rsidP="00BC7B3D">
      <w:pPr>
        <w:pStyle w:val="PL"/>
      </w:pPr>
    </w:p>
    <w:p w14:paraId="15AC97E8" w14:textId="77777777" w:rsidR="00BC7B3D" w:rsidRDefault="00BC7B3D" w:rsidP="00BC7B3D">
      <w:pPr>
        <w:pStyle w:val="PL"/>
      </w:pPr>
      <w:r>
        <w:t xml:space="preserve">    SpecificDataSubscription:</w:t>
      </w:r>
    </w:p>
    <w:p w14:paraId="194C61AC" w14:textId="77777777" w:rsidR="00BC7B3D" w:rsidRDefault="00BC7B3D" w:rsidP="00BC7B3D">
      <w:pPr>
        <w:pStyle w:val="PL"/>
      </w:pPr>
      <w:r>
        <w:t xml:space="preserve">      description: &gt;</w:t>
      </w:r>
    </w:p>
    <w:p w14:paraId="224BB46A" w14:textId="77777777" w:rsidR="00BC7B3D" w:rsidRDefault="00BC7B3D" w:rsidP="00BC7B3D">
      <w:pPr>
        <w:pStyle w:val="PL"/>
      </w:pPr>
      <w:r>
        <w:rPr>
          <w:lang w:eastAsia="zh-CN"/>
        </w:rPr>
        <w:t xml:space="preserve">        Represents an existing subscription for data collection to a specific data source NF.</w:t>
      </w:r>
    </w:p>
    <w:p w14:paraId="4D551170" w14:textId="77777777" w:rsidR="00BC7B3D" w:rsidRDefault="00BC7B3D" w:rsidP="00BC7B3D">
      <w:pPr>
        <w:pStyle w:val="PL"/>
      </w:pPr>
      <w:r>
        <w:t xml:space="preserve">      type: object</w:t>
      </w:r>
    </w:p>
    <w:p w14:paraId="538AC1BD" w14:textId="77777777" w:rsidR="00BC7B3D" w:rsidRDefault="00BC7B3D" w:rsidP="00BC7B3D">
      <w:pPr>
        <w:pStyle w:val="PL"/>
      </w:pPr>
      <w:r>
        <w:t xml:space="preserve">      properties:</w:t>
      </w:r>
    </w:p>
    <w:p w14:paraId="0D375784" w14:textId="77777777" w:rsidR="00BC7B3D" w:rsidRDefault="00BC7B3D" w:rsidP="00BC7B3D">
      <w:pPr>
        <w:pStyle w:val="PL"/>
      </w:pPr>
      <w:r>
        <w:t xml:space="preserve">        subscriptionId:</w:t>
      </w:r>
    </w:p>
    <w:p w14:paraId="1F250CFD" w14:textId="77777777" w:rsidR="00BC7B3D" w:rsidRDefault="00BC7B3D" w:rsidP="00BC7B3D">
      <w:pPr>
        <w:pStyle w:val="PL"/>
      </w:pPr>
      <w:r>
        <w:t xml:space="preserve">          type: string</w:t>
      </w:r>
    </w:p>
    <w:p w14:paraId="6B701BED" w14:textId="77777777" w:rsidR="00BC7B3D" w:rsidRDefault="00BC7B3D" w:rsidP="00BC7B3D">
      <w:pPr>
        <w:pStyle w:val="PL"/>
      </w:pPr>
      <w:r>
        <w:t xml:space="preserve">        producerId:</w:t>
      </w:r>
    </w:p>
    <w:p w14:paraId="46EC4104" w14:textId="77777777" w:rsidR="00BC7B3D" w:rsidRDefault="00BC7B3D" w:rsidP="00BC7B3D">
      <w:pPr>
        <w:pStyle w:val="PL"/>
      </w:pPr>
      <w:r>
        <w:t xml:space="preserve">          $ref: 'TS29571_CommonData.yaml#/components/schemas/NfInstanceId'</w:t>
      </w:r>
    </w:p>
    <w:p w14:paraId="70872246" w14:textId="77777777" w:rsidR="00BC7B3D" w:rsidRDefault="00BC7B3D" w:rsidP="00BC7B3D">
      <w:pPr>
        <w:pStyle w:val="PL"/>
      </w:pPr>
      <w:r>
        <w:t xml:space="preserve">        producerSetId:</w:t>
      </w:r>
    </w:p>
    <w:p w14:paraId="0B3ABFE2" w14:textId="77777777" w:rsidR="00BC7B3D" w:rsidRDefault="00BC7B3D" w:rsidP="00BC7B3D">
      <w:pPr>
        <w:pStyle w:val="PL"/>
      </w:pPr>
      <w:r>
        <w:t xml:space="preserve">          $ref: 'TS29571_CommonData.yaml#/components/schemas/NfSetId'</w:t>
      </w:r>
    </w:p>
    <w:p w14:paraId="67DFFCAB" w14:textId="77777777" w:rsidR="00BC7B3D" w:rsidRDefault="00BC7B3D" w:rsidP="00BC7B3D">
      <w:pPr>
        <w:pStyle w:val="PL"/>
      </w:pPr>
      <w:r>
        <w:t xml:space="preserve">        dataSub:</w:t>
      </w:r>
    </w:p>
    <w:p w14:paraId="16ED1579" w14:textId="77777777" w:rsidR="00BC7B3D" w:rsidRDefault="00BC7B3D" w:rsidP="00BC7B3D">
      <w:pPr>
        <w:pStyle w:val="PL"/>
      </w:pPr>
      <w:r>
        <w:t xml:space="preserve">          $ref: 'TS29575_Nadrf_DataManagement.yaml#/components/schemas/DataSubscription</w:t>
      </w:r>
      <w:r>
        <w:rPr>
          <w:rFonts w:eastAsia="DengXian"/>
        </w:rPr>
        <w:t>'</w:t>
      </w:r>
    </w:p>
    <w:p w14:paraId="205D8545" w14:textId="77777777" w:rsidR="00BC7B3D" w:rsidRDefault="00BC7B3D" w:rsidP="00BC7B3D">
      <w:pPr>
        <w:pStyle w:val="PL"/>
      </w:pPr>
      <w:r>
        <w:t xml:space="preserve">      allOf:</w:t>
      </w:r>
    </w:p>
    <w:p w14:paraId="3ECE7864" w14:textId="77777777" w:rsidR="00BC7B3D" w:rsidRDefault="00BC7B3D" w:rsidP="00BC7B3D">
      <w:pPr>
        <w:pStyle w:val="PL"/>
      </w:pPr>
      <w:r>
        <w:t xml:space="preserve">        - oneOf:</w:t>
      </w:r>
    </w:p>
    <w:p w14:paraId="11ED6361" w14:textId="77777777" w:rsidR="00BC7B3D" w:rsidRDefault="00BC7B3D" w:rsidP="00BC7B3D">
      <w:pPr>
        <w:pStyle w:val="PL"/>
      </w:pPr>
      <w:r>
        <w:t xml:space="preserve">          - required: [producerId]</w:t>
      </w:r>
    </w:p>
    <w:p w14:paraId="5B0A4BEA" w14:textId="77777777" w:rsidR="00BC7B3D" w:rsidRDefault="00BC7B3D" w:rsidP="00BC7B3D">
      <w:pPr>
        <w:pStyle w:val="PL"/>
      </w:pPr>
      <w:r>
        <w:t xml:space="preserve">          - required: [producerSetId]</w:t>
      </w:r>
    </w:p>
    <w:p w14:paraId="350F3B62" w14:textId="77777777" w:rsidR="00BC7B3D" w:rsidRDefault="00BC7B3D" w:rsidP="00BC7B3D">
      <w:pPr>
        <w:pStyle w:val="PL"/>
      </w:pPr>
      <w:r>
        <w:t xml:space="preserve">        - required: [subscriptionId]</w:t>
      </w:r>
    </w:p>
    <w:p w14:paraId="2465DD3E" w14:textId="77777777" w:rsidR="00BC7B3D" w:rsidRDefault="00BC7B3D" w:rsidP="00BC7B3D">
      <w:pPr>
        <w:pStyle w:val="PL"/>
      </w:pPr>
      <w:r>
        <w:t xml:space="preserve">        - required: [dataSub]</w:t>
      </w:r>
    </w:p>
    <w:p w14:paraId="72E567AA" w14:textId="77777777" w:rsidR="00BC7B3D" w:rsidRDefault="00BC7B3D" w:rsidP="00BC7B3D">
      <w:pPr>
        <w:pStyle w:val="PL"/>
      </w:pPr>
    </w:p>
    <w:p w14:paraId="65C6E449" w14:textId="77777777" w:rsidR="00BC7B3D" w:rsidRDefault="00BC7B3D" w:rsidP="00BC7B3D">
      <w:pPr>
        <w:pStyle w:val="PL"/>
      </w:pPr>
      <w:r>
        <w:t xml:space="preserve">    UserDataCongestReq:</w:t>
      </w:r>
    </w:p>
    <w:p w14:paraId="1A30A45B" w14:textId="77777777" w:rsidR="00BC7B3D" w:rsidRDefault="00BC7B3D" w:rsidP="00BC7B3D">
      <w:pPr>
        <w:pStyle w:val="PL"/>
      </w:pPr>
      <w:r>
        <w:t xml:space="preserve">      description: &gt;</w:t>
      </w:r>
    </w:p>
    <w:p w14:paraId="571DF6BF" w14:textId="77777777" w:rsidR="00BC7B3D" w:rsidRDefault="00BC7B3D" w:rsidP="00BC7B3D">
      <w:pPr>
        <w:pStyle w:val="PL"/>
      </w:pPr>
      <w:r>
        <w:t xml:space="preserve">        Represents a user data congesion requirement.</w:t>
      </w:r>
    </w:p>
    <w:p w14:paraId="338FE65D" w14:textId="77777777" w:rsidR="00BC7B3D" w:rsidRDefault="00BC7B3D" w:rsidP="00BC7B3D">
      <w:pPr>
        <w:pStyle w:val="PL"/>
      </w:pPr>
      <w:r>
        <w:t xml:space="preserve">      type: object</w:t>
      </w:r>
    </w:p>
    <w:p w14:paraId="3285439F" w14:textId="77777777" w:rsidR="00BC7B3D" w:rsidRDefault="00BC7B3D" w:rsidP="00BC7B3D">
      <w:pPr>
        <w:pStyle w:val="PL"/>
      </w:pPr>
      <w:r>
        <w:t xml:space="preserve">      properties:</w:t>
      </w:r>
    </w:p>
    <w:p w14:paraId="3D7FE954" w14:textId="77777777" w:rsidR="00BC7B3D" w:rsidRDefault="00BC7B3D" w:rsidP="00BC7B3D">
      <w:pPr>
        <w:pStyle w:val="PL"/>
      </w:pPr>
      <w:r>
        <w:t xml:space="preserve">        orderCriterion:</w:t>
      </w:r>
    </w:p>
    <w:p w14:paraId="6F2708B0" w14:textId="77777777" w:rsidR="00BC7B3D" w:rsidRDefault="00BC7B3D" w:rsidP="00BC7B3D">
      <w:pPr>
        <w:pStyle w:val="PL"/>
      </w:pPr>
      <w:r>
        <w:t xml:space="preserve">          $ref: 'TS29520_Nnwdaf_EventsSubscription.yaml#/components/schemas/UserDataConOrderCrit'</w:t>
      </w:r>
    </w:p>
    <w:p w14:paraId="47854B96" w14:textId="77777777" w:rsidR="00BC7B3D" w:rsidRDefault="00BC7B3D" w:rsidP="00BC7B3D">
      <w:pPr>
        <w:pStyle w:val="PL"/>
      </w:pPr>
      <w:r>
        <w:t xml:space="preserve">        orderDirection:</w:t>
      </w:r>
    </w:p>
    <w:p w14:paraId="5FB198E0" w14:textId="77777777" w:rsidR="00BC7B3D" w:rsidRDefault="00BC7B3D" w:rsidP="00BC7B3D">
      <w:pPr>
        <w:pStyle w:val="PL"/>
      </w:pPr>
      <w:r>
        <w:t xml:space="preserve">          $ref: 'TS29520_Nnwdaf_EventsSubscription.yaml#/components/schemas/MatchingDirection'</w:t>
      </w:r>
    </w:p>
    <w:p w14:paraId="3B42ABFB" w14:textId="77777777" w:rsidR="00BC7B3D" w:rsidRDefault="00BC7B3D" w:rsidP="00BC7B3D">
      <w:pPr>
        <w:pStyle w:val="PL"/>
      </w:pPr>
    </w:p>
    <w:p w14:paraId="07CC9786" w14:textId="77777777" w:rsidR="00BC7B3D" w:rsidRDefault="00BC7B3D" w:rsidP="00BC7B3D">
      <w:pPr>
        <w:pStyle w:val="PL"/>
      </w:pPr>
      <w:r>
        <w:t xml:space="preserve">    </w:t>
      </w:r>
      <w:r>
        <w:rPr>
          <w:lang w:eastAsia="zh-CN"/>
        </w:rPr>
        <w:t>ResourceUsageRequPerNwPerfType</w:t>
      </w:r>
      <w:r>
        <w:t>:</w:t>
      </w:r>
    </w:p>
    <w:p w14:paraId="4EDDB344" w14:textId="77777777" w:rsidR="00BC7B3D" w:rsidRDefault="00BC7B3D" w:rsidP="00BC7B3D">
      <w:pPr>
        <w:pStyle w:val="PL"/>
      </w:pPr>
      <w:r>
        <w:t xml:space="preserve">      description: </w:t>
      </w:r>
      <w:r>
        <w:rPr>
          <w:lang w:eastAsia="zh-CN"/>
        </w:rPr>
        <w:t>More requirement for each network performance type</w:t>
      </w:r>
      <w:r>
        <w:t>.</w:t>
      </w:r>
    </w:p>
    <w:p w14:paraId="2A330B66" w14:textId="77777777" w:rsidR="00BC7B3D" w:rsidRDefault="00BC7B3D" w:rsidP="00BC7B3D">
      <w:pPr>
        <w:pStyle w:val="PL"/>
      </w:pPr>
      <w:r>
        <w:t xml:space="preserve">      type: object</w:t>
      </w:r>
    </w:p>
    <w:p w14:paraId="03491DC7" w14:textId="77777777" w:rsidR="00BC7B3D" w:rsidRDefault="00BC7B3D" w:rsidP="00BC7B3D">
      <w:pPr>
        <w:pStyle w:val="PL"/>
      </w:pPr>
      <w:r>
        <w:t xml:space="preserve">      properties:</w:t>
      </w:r>
    </w:p>
    <w:p w14:paraId="270806FA" w14:textId="77777777" w:rsidR="00BC7B3D" w:rsidRDefault="00BC7B3D" w:rsidP="00BC7B3D">
      <w:pPr>
        <w:pStyle w:val="PL"/>
      </w:pPr>
      <w:r>
        <w:t xml:space="preserve">        nwPerfType:</w:t>
      </w:r>
    </w:p>
    <w:p w14:paraId="7A007AB0" w14:textId="77777777" w:rsidR="00BC7B3D" w:rsidRDefault="00BC7B3D" w:rsidP="00BC7B3D">
      <w:pPr>
        <w:pStyle w:val="PL"/>
      </w:pPr>
      <w:r>
        <w:t xml:space="preserve">          $ref: 'TS29520_Nnwdaf_EventsSubscription.yaml#/components/schemas/NetworkPerfType'</w:t>
      </w:r>
    </w:p>
    <w:p w14:paraId="7F6FA8EC" w14:textId="77777777" w:rsidR="00BC7B3D" w:rsidRDefault="00BC7B3D" w:rsidP="00BC7B3D">
      <w:pPr>
        <w:pStyle w:val="PL"/>
      </w:pPr>
      <w:r>
        <w:t xml:space="preserve">        </w:t>
      </w:r>
      <w:r>
        <w:rPr>
          <w:lang w:eastAsia="zh-CN"/>
        </w:rPr>
        <w:t>rscUsgReq</w:t>
      </w:r>
      <w:r>
        <w:t>:</w:t>
      </w:r>
    </w:p>
    <w:p w14:paraId="79B050A7" w14:textId="77777777" w:rsidR="00BC7B3D" w:rsidRDefault="00BC7B3D" w:rsidP="00BC7B3D">
      <w:pPr>
        <w:pStyle w:val="PL"/>
      </w:pPr>
      <w:r>
        <w:t xml:space="preserve">          $ref: 'TS29520_Nnwdaf_EventsSubscription.yaml#/components/schemas/</w:t>
      </w:r>
      <w:r>
        <w:rPr>
          <w:lang w:eastAsia="zh-CN"/>
        </w:rPr>
        <w:t>ResourceUsageRequirement</w:t>
      </w:r>
      <w:r>
        <w:t>'</w:t>
      </w:r>
    </w:p>
    <w:p w14:paraId="7C131EA9" w14:textId="77777777" w:rsidR="00BC7B3D" w:rsidRDefault="00BC7B3D" w:rsidP="00BC7B3D">
      <w:pPr>
        <w:pStyle w:val="PL"/>
      </w:pPr>
      <w:r>
        <w:t xml:space="preserve">      required:</w:t>
      </w:r>
    </w:p>
    <w:p w14:paraId="048C2D50" w14:textId="77777777" w:rsidR="00BC7B3D" w:rsidRDefault="00BC7B3D" w:rsidP="00BC7B3D">
      <w:pPr>
        <w:pStyle w:val="PL"/>
      </w:pPr>
      <w:r>
        <w:t xml:space="preserve">        - nwPerfType</w:t>
      </w:r>
    </w:p>
    <w:p w14:paraId="10B3098B" w14:textId="77777777" w:rsidR="00BC7B3D" w:rsidRDefault="00BC7B3D" w:rsidP="00BC7B3D">
      <w:pPr>
        <w:pStyle w:val="PL"/>
      </w:pPr>
    </w:p>
    <w:p w14:paraId="3F81C4CE" w14:textId="77777777" w:rsidR="00BC7B3D" w:rsidRDefault="00BC7B3D" w:rsidP="00BC7B3D">
      <w:pPr>
        <w:pStyle w:val="PL"/>
      </w:pPr>
      <w:r>
        <w:t xml:space="preserve">    EventId:</w:t>
      </w:r>
    </w:p>
    <w:p w14:paraId="7067EC39" w14:textId="77777777" w:rsidR="00BC7B3D" w:rsidRDefault="00BC7B3D" w:rsidP="00BC7B3D">
      <w:pPr>
        <w:pStyle w:val="PL"/>
      </w:pPr>
      <w:r>
        <w:t xml:space="preserve">      anyOf:</w:t>
      </w:r>
    </w:p>
    <w:p w14:paraId="5DDE3B4B" w14:textId="77777777" w:rsidR="00BC7B3D" w:rsidRDefault="00BC7B3D" w:rsidP="00BC7B3D">
      <w:pPr>
        <w:pStyle w:val="PL"/>
      </w:pPr>
      <w:r>
        <w:t xml:space="preserve">      - type: string</w:t>
      </w:r>
    </w:p>
    <w:p w14:paraId="31959E5D" w14:textId="77777777" w:rsidR="00BC7B3D" w:rsidRDefault="00BC7B3D" w:rsidP="00BC7B3D">
      <w:pPr>
        <w:pStyle w:val="PL"/>
      </w:pPr>
      <w:r>
        <w:t xml:space="preserve">        enum:</w:t>
      </w:r>
    </w:p>
    <w:p w14:paraId="53E921C3" w14:textId="77777777" w:rsidR="00BC7B3D" w:rsidRDefault="00BC7B3D" w:rsidP="00BC7B3D">
      <w:pPr>
        <w:pStyle w:val="PL"/>
      </w:pPr>
      <w:r>
        <w:t xml:space="preserve">          - LOAD_LEVEL_INFORMATION</w:t>
      </w:r>
    </w:p>
    <w:p w14:paraId="31C116B9" w14:textId="77777777" w:rsidR="00BC7B3D" w:rsidRDefault="00BC7B3D" w:rsidP="00BC7B3D">
      <w:pPr>
        <w:pStyle w:val="PL"/>
      </w:pPr>
      <w:r>
        <w:t xml:space="preserve">          - NETWORK_PERFORMANCE</w:t>
      </w:r>
    </w:p>
    <w:p w14:paraId="57918BBA" w14:textId="77777777" w:rsidR="00BC7B3D" w:rsidRDefault="00BC7B3D" w:rsidP="00BC7B3D">
      <w:pPr>
        <w:pStyle w:val="PL"/>
      </w:pPr>
      <w:r>
        <w:t xml:space="preserve">          - NF_LOAD</w:t>
      </w:r>
    </w:p>
    <w:p w14:paraId="05AA3438" w14:textId="77777777" w:rsidR="00BC7B3D" w:rsidRDefault="00BC7B3D" w:rsidP="00BC7B3D">
      <w:pPr>
        <w:pStyle w:val="PL"/>
      </w:pPr>
      <w:r>
        <w:t xml:space="preserve">          - SERVICE_EXPERIENCE</w:t>
      </w:r>
    </w:p>
    <w:p w14:paraId="6DA1ED0E" w14:textId="77777777" w:rsidR="00BC7B3D" w:rsidRDefault="00BC7B3D" w:rsidP="00BC7B3D">
      <w:pPr>
        <w:pStyle w:val="PL"/>
      </w:pPr>
      <w:r>
        <w:t xml:space="preserve">          - UE_MOBILITY</w:t>
      </w:r>
    </w:p>
    <w:p w14:paraId="7810326F" w14:textId="77777777" w:rsidR="00BC7B3D" w:rsidRDefault="00BC7B3D" w:rsidP="00BC7B3D">
      <w:pPr>
        <w:pStyle w:val="PL"/>
      </w:pPr>
      <w:r>
        <w:t xml:space="preserve">          - UE_COMMUNICATION</w:t>
      </w:r>
    </w:p>
    <w:p w14:paraId="206BD260" w14:textId="77777777" w:rsidR="00BC7B3D" w:rsidRDefault="00BC7B3D" w:rsidP="00BC7B3D">
      <w:pPr>
        <w:pStyle w:val="PL"/>
      </w:pPr>
      <w:r>
        <w:t xml:space="preserve">          - QOS_SUSTAINABILITY</w:t>
      </w:r>
    </w:p>
    <w:p w14:paraId="63725EB3" w14:textId="77777777" w:rsidR="00BC7B3D" w:rsidRDefault="00BC7B3D" w:rsidP="00BC7B3D">
      <w:pPr>
        <w:pStyle w:val="PL"/>
      </w:pPr>
      <w:r>
        <w:t xml:space="preserve">          - ABNORMAL_BEHAVIOUR</w:t>
      </w:r>
    </w:p>
    <w:p w14:paraId="35A7F137" w14:textId="77777777" w:rsidR="00BC7B3D" w:rsidRDefault="00BC7B3D" w:rsidP="00BC7B3D">
      <w:pPr>
        <w:pStyle w:val="PL"/>
      </w:pPr>
      <w:r>
        <w:t xml:space="preserve">          - USER_DATA_CONGESTION</w:t>
      </w:r>
    </w:p>
    <w:p w14:paraId="06DD8BF2" w14:textId="77777777" w:rsidR="00BC7B3D" w:rsidRDefault="00BC7B3D" w:rsidP="00BC7B3D">
      <w:pPr>
        <w:pStyle w:val="PL"/>
      </w:pPr>
      <w:r>
        <w:t xml:space="preserve">          - NSI_LOAD_LEVEL</w:t>
      </w:r>
    </w:p>
    <w:p w14:paraId="7C4E88E5" w14:textId="77777777" w:rsidR="00BC7B3D" w:rsidRDefault="00BC7B3D" w:rsidP="00BC7B3D">
      <w:pPr>
        <w:pStyle w:val="PL"/>
      </w:pPr>
      <w:r>
        <w:t xml:space="preserve">          - </w:t>
      </w:r>
      <w:r>
        <w:rPr>
          <w:rFonts w:hint="eastAsia"/>
          <w:lang w:eastAsia="zh-CN"/>
        </w:rPr>
        <w:t>S</w:t>
      </w:r>
      <w:r>
        <w:rPr>
          <w:lang w:eastAsia="zh-CN"/>
        </w:rPr>
        <w:t>M_</w:t>
      </w:r>
      <w:r>
        <w:t>CONGESTION</w:t>
      </w:r>
    </w:p>
    <w:p w14:paraId="6BE6AC0E" w14:textId="77777777" w:rsidR="00BC7B3D" w:rsidRDefault="00BC7B3D" w:rsidP="00BC7B3D">
      <w:pPr>
        <w:pStyle w:val="PL"/>
      </w:pPr>
      <w:r>
        <w:t xml:space="preserve">          - DISPERSION</w:t>
      </w:r>
    </w:p>
    <w:p w14:paraId="0B638076" w14:textId="77777777" w:rsidR="00BC7B3D" w:rsidRDefault="00BC7B3D" w:rsidP="00BC7B3D">
      <w:pPr>
        <w:pStyle w:val="PL"/>
      </w:pPr>
      <w:r>
        <w:t xml:space="preserve">          - RED_TRANS_EXP</w:t>
      </w:r>
    </w:p>
    <w:p w14:paraId="0343ED96" w14:textId="77777777" w:rsidR="00BC7B3D" w:rsidRDefault="00BC7B3D" w:rsidP="00BC7B3D">
      <w:pPr>
        <w:pStyle w:val="PL"/>
      </w:pPr>
      <w:r>
        <w:t xml:space="preserve">          - WLAN_PERFORMANCE</w:t>
      </w:r>
    </w:p>
    <w:p w14:paraId="5FFE483D" w14:textId="77777777" w:rsidR="00BC7B3D" w:rsidRDefault="00BC7B3D" w:rsidP="00BC7B3D">
      <w:pPr>
        <w:pStyle w:val="PL"/>
      </w:pPr>
      <w:r>
        <w:t xml:space="preserve">          - DN_PERFORMANCE</w:t>
      </w:r>
    </w:p>
    <w:p w14:paraId="39264792" w14:textId="77777777" w:rsidR="00BC7B3D" w:rsidRDefault="00BC7B3D" w:rsidP="00BC7B3D">
      <w:pPr>
        <w:pStyle w:val="PL"/>
      </w:pPr>
      <w:r>
        <w:t xml:space="preserve">          - PFD_DETERMINATION</w:t>
      </w:r>
    </w:p>
    <w:p w14:paraId="0C947CBE" w14:textId="77777777" w:rsidR="00BC7B3D" w:rsidRDefault="00BC7B3D" w:rsidP="00BC7B3D">
      <w:pPr>
        <w:pStyle w:val="PL"/>
      </w:pPr>
      <w:r>
        <w:t xml:space="preserve">          - PDU_SESSION_TRAFFIC</w:t>
      </w:r>
    </w:p>
    <w:p w14:paraId="37822A30" w14:textId="77777777" w:rsidR="00BC7B3D" w:rsidRDefault="00BC7B3D" w:rsidP="00BC7B3D">
      <w:pPr>
        <w:pStyle w:val="PL"/>
      </w:pPr>
      <w:r>
        <w:t xml:space="preserve">          - </w:t>
      </w:r>
      <w:r>
        <w:rPr>
          <w:lang w:eastAsia="zh-CN"/>
        </w:rPr>
        <w:t>E2E_DATA_VOL_TRANS_TIME</w:t>
      </w:r>
    </w:p>
    <w:p w14:paraId="179950E0" w14:textId="77777777" w:rsidR="00BC7B3D" w:rsidRDefault="00BC7B3D" w:rsidP="00BC7B3D">
      <w:pPr>
        <w:pStyle w:val="PL"/>
      </w:pPr>
      <w:r>
        <w:t xml:space="preserve">      - type: string</w:t>
      </w:r>
    </w:p>
    <w:p w14:paraId="6FC06841" w14:textId="77777777" w:rsidR="00BC7B3D" w:rsidRDefault="00BC7B3D" w:rsidP="00BC7B3D">
      <w:pPr>
        <w:pStyle w:val="PL"/>
      </w:pPr>
      <w:r>
        <w:lastRenderedPageBreak/>
        <w:t xml:space="preserve">        description: &gt;</w:t>
      </w:r>
    </w:p>
    <w:p w14:paraId="436C7F5F" w14:textId="77777777" w:rsidR="00BC7B3D" w:rsidRDefault="00BC7B3D" w:rsidP="00BC7B3D">
      <w:pPr>
        <w:pStyle w:val="PL"/>
      </w:pPr>
      <w:r>
        <w:t xml:space="preserve">          This string provides forward-compatibility with future</w:t>
      </w:r>
    </w:p>
    <w:p w14:paraId="345F3FCC" w14:textId="77777777" w:rsidR="00BC7B3D" w:rsidRDefault="00BC7B3D" w:rsidP="00BC7B3D">
      <w:pPr>
        <w:pStyle w:val="PL"/>
      </w:pPr>
      <w:r>
        <w:t xml:space="preserve">          extensions to the enumeration but is not used to encode</w:t>
      </w:r>
    </w:p>
    <w:p w14:paraId="451F383F" w14:textId="77777777" w:rsidR="00BC7B3D" w:rsidRDefault="00BC7B3D" w:rsidP="00BC7B3D">
      <w:pPr>
        <w:pStyle w:val="PL"/>
      </w:pPr>
      <w:r>
        <w:t xml:space="preserve">          content defined in the present version of this API.</w:t>
      </w:r>
    </w:p>
    <w:p w14:paraId="59BD9922" w14:textId="77777777" w:rsidR="00BC7B3D" w:rsidRDefault="00BC7B3D" w:rsidP="00BC7B3D">
      <w:pPr>
        <w:pStyle w:val="PL"/>
      </w:pPr>
      <w:bookmarkStart w:id="221" w:name="_Hlk85735569"/>
      <w:r>
        <w:t xml:space="preserve">      description: |</w:t>
      </w:r>
    </w:p>
    <w:p w14:paraId="59A89BCB" w14:textId="77777777" w:rsidR="00BC7B3D" w:rsidRDefault="00BC7B3D" w:rsidP="00BC7B3D">
      <w:pPr>
        <w:pStyle w:val="PL"/>
      </w:pPr>
      <w:r>
        <w:t xml:space="preserve">        </w:t>
      </w:r>
      <w:r>
        <w:rPr>
          <w:lang w:eastAsia="zh-CN"/>
        </w:rPr>
        <w:t xml:space="preserve">Represents the analytics type.  </w:t>
      </w:r>
    </w:p>
    <w:p w14:paraId="346DB0E9" w14:textId="77777777" w:rsidR="00BC7B3D" w:rsidRDefault="00BC7B3D" w:rsidP="00BC7B3D">
      <w:pPr>
        <w:pStyle w:val="PL"/>
      </w:pPr>
      <w:r>
        <w:t xml:space="preserve">        Possible values are:</w:t>
      </w:r>
    </w:p>
    <w:p w14:paraId="6F289F47" w14:textId="77777777" w:rsidR="00BC7B3D" w:rsidRDefault="00BC7B3D" w:rsidP="00BC7B3D">
      <w:pPr>
        <w:pStyle w:val="PL"/>
      </w:pPr>
      <w:r>
        <w:t xml:space="preserve">        - LOAD_LEVEL_INFORMATION: Represent the analytics of load level information of corresponding</w:t>
      </w:r>
    </w:p>
    <w:p w14:paraId="04734F52" w14:textId="77777777" w:rsidR="00BC7B3D" w:rsidRDefault="00BC7B3D" w:rsidP="00BC7B3D">
      <w:pPr>
        <w:pStyle w:val="PL"/>
      </w:pPr>
      <w:r>
        <w:t xml:space="preserve">          network slice.</w:t>
      </w:r>
    </w:p>
    <w:p w14:paraId="56B6BF40" w14:textId="77777777" w:rsidR="00BC7B3D" w:rsidRDefault="00BC7B3D" w:rsidP="00BC7B3D">
      <w:pPr>
        <w:pStyle w:val="PL"/>
        <w:rPr>
          <w:lang w:val="en-US"/>
        </w:rPr>
      </w:pPr>
      <w:r>
        <w:rPr>
          <w:lang w:val="en-US"/>
        </w:rPr>
        <w:t xml:space="preserve">        - NETWORK_PERFORMANCE: Represent the analytics of network performance information.</w:t>
      </w:r>
    </w:p>
    <w:p w14:paraId="3BD3D883" w14:textId="77777777" w:rsidR="00BC7B3D" w:rsidRDefault="00BC7B3D" w:rsidP="00BC7B3D">
      <w:pPr>
        <w:pStyle w:val="PL"/>
        <w:rPr>
          <w:lang w:val="en-US"/>
        </w:rPr>
      </w:pPr>
      <w:r>
        <w:rPr>
          <w:lang w:val="en-US"/>
        </w:rPr>
        <w:t xml:space="preserve">        - NF_LOAD: Indicates that the event subscribed is NF Load.</w:t>
      </w:r>
    </w:p>
    <w:p w14:paraId="4925E066" w14:textId="77777777" w:rsidR="00BC7B3D" w:rsidRDefault="00BC7B3D" w:rsidP="00BC7B3D">
      <w:pPr>
        <w:pStyle w:val="PL"/>
        <w:rPr>
          <w:lang w:val="en-US"/>
        </w:rPr>
      </w:pPr>
      <w:r>
        <w:rPr>
          <w:lang w:val="en-US"/>
        </w:rPr>
        <w:t xml:space="preserve">        - SERVICE_EXPERIENCE: Represent the analytics of service experience information of the</w:t>
      </w:r>
    </w:p>
    <w:p w14:paraId="4D1E757B" w14:textId="77777777" w:rsidR="00BC7B3D" w:rsidRDefault="00BC7B3D" w:rsidP="00BC7B3D">
      <w:pPr>
        <w:pStyle w:val="PL"/>
        <w:rPr>
          <w:lang w:val="en-US"/>
        </w:rPr>
      </w:pPr>
      <w:r>
        <w:rPr>
          <w:lang w:val="en-US"/>
        </w:rPr>
        <w:t xml:space="preserve">          specific applications.</w:t>
      </w:r>
    </w:p>
    <w:p w14:paraId="248DD404" w14:textId="77777777" w:rsidR="00BC7B3D" w:rsidRDefault="00BC7B3D" w:rsidP="00BC7B3D">
      <w:pPr>
        <w:pStyle w:val="PL"/>
        <w:rPr>
          <w:lang w:val="en-US"/>
        </w:rPr>
      </w:pPr>
      <w:r>
        <w:rPr>
          <w:lang w:val="en-US"/>
        </w:rPr>
        <w:t xml:space="preserve">        - UE_MOBILITY: Represent the analytics of UE mobility.</w:t>
      </w:r>
    </w:p>
    <w:p w14:paraId="700B593E" w14:textId="77777777" w:rsidR="00BC7B3D" w:rsidRDefault="00BC7B3D" w:rsidP="00BC7B3D">
      <w:pPr>
        <w:pStyle w:val="PL"/>
        <w:rPr>
          <w:lang w:val="en-US"/>
        </w:rPr>
      </w:pPr>
      <w:r>
        <w:rPr>
          <w:lang w:val="en-US"/>
        </w:rPr>
        <w:t xml:space="preserve">        - UE_COMMUNICATION: Represent the analytics of UE communication.</w:t>
      </w:r>
    </w:p>
    <w:p w14:paraId="7E6B9DC6" w14:textId="77777777" w:rsidR="00BC7B3D" w:rsidRDefault="00BC7B3D" w:rsidP="00BC7B3D">
      <w:pPr>
        <w:pStyle w:val="PL"/>
        <w:rPr>
          <w:lang w:val="en-US"/>
        </w:rPr>
      </w:pPr>
      <w:r>
        <w:rPr>
          <w:lang w:val="en-US"/>
        </w:rPr>
        <w:t xml:space="preserve">        - QOS_SUSTAINABILITY: Represent the analytics of QoS sustainability information in the</w:t>
      </w:r>
    </w:p>
    <w:p w14:paraId="0190B7AF" w14:textId="77777777" w:rsidR="00BC7B3D" w:rsidRDefault="00BC7B3D" w:rsidP="00BC7B3D">
      <w:pPr>
        <w:pStyle w:val="PL"/>
        <w:rPr>
          <w:lang w:val="en-US"/>
        </w:rPr>
      </w:pPr>
      <w:r>
        <w:rPr>
          <w:lang w:val="en-US"/>
        </w:rPr>
        <w:t xml:space="preserve">          certain area.</w:t>
      </w:r>
    </w:p>
    <w:p w14:paraId="27E366B4" w14:textId="77777777" w:rsidR="00BC7B3D" w:rsidRDefault="00BC7B3D" w:rsidP="00BC7B3D">
      <w:pPr>
        <w:pStyle w:val="PL"/>
        <w:rPr>
          <w:lang w:val="en-US"/>
        </w:rPr>
      </w:pPr>
      <w:r>
        <w:rPr>
          <w:lang w:val="en-US"/>
        </w:rPr>
        <w:t xml:space="preserve">        - ABNORMAL_BEHAVIOUR: Indicates that the event subscribed is abnormal behaviour information.</w:t>
      </w:r>
    </w:p>
    <w:p w14:paraId="59E7CEB9" w14:textId="77777777" w:rsidR="00BC7B3D" w:rsidRDefault="00BC7B3D" w:rsidP="00BC7B3D">
      <w:pPr>
        <w:pStyle w:val="PL"/>
        <w:rPr>
          <w:lang w:val="en-US"/>
        </w:rPr>
      </w:pPr>
      <w:r>
        <w:rPr>
          <w:lang w:val="en-US"/>
        </w:rPr>
        <w:t xml:space="preserve">        - USER_DATA_CONGESTION: Represent the analytics of the user data congestion in the certain</w:t>
      </w:r>
    </w:p>
    <w:p w14:paraId="2CF2718D" w14:textId="77777777" w:rsidR="00BC7B3D" w:rsidRDefault="00BC7B3D" w:rsidP="00BC7B3D">
      <w:pPr>
        <w:pStyle w:val="PL"/>
        <w:rPr>
          <w:lang w:val="en-US"/>
        </w:rPr>
      </w:pPr>
      <w:r>
        <w:rPr>
          <w:lang w:val="en-US"/>
        </w:rPr>
        <w:t xml:space="preserve">          area.</w:t>
      </w:r>
    </w:p>
    <w:p w14:paraId="6BFB0463" w14:textId="77777777" w:rsidR="00BC7B3D" w:rsidRDefault="00BC7B3D" w:rsidP="00BC7B3D">
      <w:pPr>
        <w:pStyle w:val="PL"/>
        <w:rPr>
          <w:lang w:val="en-US"/>
        </w:rPr>
      </w:pPr>
      <w:r>
        <w:rPr>
          <w:lang w:val="en-US"/>
        </w:rPr>
        <w:t xml:space="preserve">        - NSI_LOAD_LEVEL: Represent the analytics of Network Slice and the optionally associated</w:t>
      </w:r>
    </w:p>
    <w:p w14:paraId="17E445D3" w14:textId="77777777" w:rsidR="00BC7B3D" w:rsidRDefault="00BC7B3D" w:rsidP="00BC7B3D">
      <w:pPr>
        <w:pStyle w:val="PL"/>
        <w:rPr>
          <w:lang w:val="en-US"/>
        </w:rPr>
      </w:pPr>
      <w:r>
        <w:rPr>
          <w:lang w:val="en-US"/>
        </w:rPr>
        <w:t xml:space="preserve">          Network Slice Instance.</w:t>
      </w:r>
    </w:p>
    <w:p w14:paraId="2B576CDF" w14:textId="77777777" w:rsidR="00BC7B3D" w:rsidRDefault="00BC7B3D" w:rsidP="00BC7B3D">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53F869D9" w14:textId="77777777" w:rsidR="00BC7B3D" w:rsidRDefault="00BC7B3D" w:rsidP="00BC7B3D">
      <w:pPr>
        <w:pStyle w:val="PL"/>
        <w:rPr>
          <w:lang w:val="en-US"/>
        </w:rPr>
      </w:pPr>
      <w:r>
        <w:rPr>
          <w:lang w:val="en-US"/>
        </w:rPr>
        <w:t xml:space="preserve">          information </w:t>
      </w:r>
      <w:r>
        <w:t>for specific DNN and/or S-NSSAI</w:t>
      </w:r>
      <w:r>
        <w:rPr>
          <w:lang w:val="en-US"/>
        </w:rPr>
        <w:t>.</w:t>
      </w:r>
    </w:p>
    <w:p w14:paraId="7C018491" w14:textId="77777777" w:rsidR="00BC7B3D" w:rsidRDefault="00BC7B3D" w:rsidP="00BC7B3D">
      <w:pPr>
        <w:pStyle w:val="PL"/>
      </w:pPr>
      <w:r>
        <w:t xml:space="preserve">        - DISPERSION: Represents the analytics of dispersion.</w:t>
      </w:r>
    </w:p>
    <w:p w14:paraId="6147AD9A" w14:textId="77777777" w:rsidR="00BC7B3D" w:rsidRDefault="00BC7B3D" w:rsidP="00BC7B3D">
      <w:pPr>
        <w:pStyle w:val="PL"/>
      </w:pPr>
      <w:r>
        <w:t xml:space="preserve">        - RED_TRANS_EXP: Represents the analytics of Redundant Transmission Experience.</w:t>
      </w:r>
    </w:p>
    <w:p w14:paraId="15DBE1C3" w14:textId="77777777" w:rsidR="00BC7B3D" w:rsidRDefault="00BC7B3D" w:rsidP="00BC7B3D">
      <w:pPr>
        <w:pStyle w:val="PL"/>
      </w:pPr>
      <w:r>
        <w:t xml:space="preserve">        - WLAN_PERFORMANCE: Represents the analytics of WLAN performance.</w:t>
      </w:r>
    </w:p>
    <w:p w14:paraId="2F70B023" w14:textId="77777777" w:rsidR="00BC7B3D" w:rsidRDefault="00BC7B3D" w:rsidP="00BC7B3D">
      <w:pPr>
        <w:pStyle w:val="PL"/>
      </w:pPr>
      <w:r>
        <w:t xml:space="preserve">        - DN_PERFORMANCE: Represents the analytics of DN performance.</w:t>
      </w:r>
    </w:p>
    <w:p w14:paraId="1121EE55" w14:textId="77777777" w:rsidR="00BC7B3D" w:rsidRDefault="00BC7B3D" w:rsidP="00BC7B3D">
      <w:pPr>
        <w:pStyle w:val="PL"/>
      </w:pPr>
      <w:r>
        <w:t xml:space="preserve">        - PFD_DETERMINATION: Represents the analytics of PFD Determination information for known application identifier(s).</w:t>
      </w:r>
    </w:p>
    <w:p w14:paraId="5DC0EE85" w14:textId="77777777" w:rsidR="00BC7B3D" w:rsidRDefault="00BC7B3D" w:rsidP="00BC7B3D">
      <w:pPr>
        <w:pStyle w:val="PL"/>
        <w:rPr>
          <w:lang w:eastAsia="zh-CN"/>
        </w:rPr>
      </w:pPr>
      <w:r>
        <w:t xml:space="preserve">        - PDU_SESSION_TRAFFIC: Represents the analytics of</w:t>
      </w:r>
      <w:r>
        <w:rPr>
          <w:lang w:val="en-US"/>
        </w:rPr>
        <w:t xml:space="preserve"> PDU Session traffic.</w:t>
      </w:r>
    </w:p>
    <w:p w14:paraId="4D8B54A2" w14:textId="77777777" w:rsidR="00BC7B3D" w:rsidRDefault="00BC7B3D" w:rsidP="00BC7B3D">
      <w:pPr>
        <w:pStyle w:val="PL"/>
      </w:pPr>
      <w:r>
        <w:t xml:space="preserve">        - </w:t>
      </w:r>
      <w:r>
        <w:rPr>
          <w:lang w:eastAsia="zh-CN"/>
        </w:rPr>
        <w:t>E2E_DATA_VOL_TRANS_TIME</w:t>
      </w:r>
      <w:r>
        <w:t xml:space="preserve">: Represents the analytics of </w:t>
      </w:r>
      <w:r>
        <w:rPr>
          <w:lang w:eastAsia="ko-KR"/>
        </w:rPr>
        <w:t>E2E data volume transfer time</w:t>
      </w:r>
      <w:r>
        <w:t>.</w:t>
      </w:r>
    </w:p>
    <w:p w14:paraId="753AAF67" w14:textId="77777777" w:rsidR="00BC7B3D" w:rsidRDefault="00BC7B3D" w:rsidP="00BC7B3D">
      <w:pPr>
        <w:pStyle w:val="PL"/>
      </w:pPr>
    </w:p>
    <w:p w14:paraId="6767F97A" w14:textId="77777777" w:rsidR="00BC7B3D" w:rsidRDefault="00BC7B3D" w:rsidP="00BC7B3D">
      <w:pPr>
        <w:pStyle w:val="PL"/>
      </w:pPr>
      <w:r>
        <w:t xml:space="preserve">    ContextType:</w:t>
      </w:r>
    </w:p>
    <w:p w14:paraId="1ADAAF4A" w14:textId="77777777" w:rsidR="00BC7B3D" w:rsidRDefault="00BC7B3D" w:rsidP="00BC7B3D">
      <w:pPr>
        <w:pStyle w:val="PL"/>
      </w:pPr>
      <w:r>
        <w:t xml:space="preserve">      anyOf:</w:t>
      </w:r>
    </w:p>
    <w:p w14:paraId="528367EC" w14:textId="77777777" w:rsidR="00BC7B3D" w:rsidRDefault="00BC7B3D" w:rsidP="00BC7B3D">
      <w:pPr>
        <w:pStyle w:val="PL"/>
      </w:pPr>
      <w:r>
        <w:t xml:space="preserve">      - type: string</w:t>
      </w:r>
    </w:p>
    <w:p w14:paraId="1636B1DD" w14:textId="77777777" w:rsidR="00BC7B3D" w:rsidRDefault="00BC7B3D" w:rsidP="00BC7B3D">
      <w:pPr>
        <w:pStyle w:val="PL"/>
      </w:pPr>
      <w:r>
        <w:t xml:space="preserve">        enum:</w:t>
      </w:r>
    </w:p>
    <w:p w14:paraId="4B5218B1" w14:textId="77777777" w:rsidR="00BC7B3D" w:rsidRDefault="00BC7B3D" w:rsidP="00BC7B3D">
      <w:pPr>
        <w:pStyle w:val="PL"/>
      </w:pPr>
      <w:r>
        <w:t xml:space="preserve">          - PENDING_ANALYTICS</w:t>
      </w:r>
    </w:p>
    <w:p w14:paraId="278A1AFD" w14:textId="77777777" w:rsidR="00BC7B3D" w:rsidRDefault="00BC7B3D" w:rsidP="00BC7B3D">
      <w:pPr>
        <w:pStyle w:val="PL"/>
      </w:pPr>
      <w:r>
        <w:t xml:space="preserve">          - HISTORICAL_ANALYTICS</w:t>
      </w:r>
    </w:p>
    <w:p w14:paraId="783A29D5" w14:textId="77777777" w:rsidR="00BC7B3D" w:rsidRDefault="00BC7B3D" w:rsidP="00BC7B3D">
      <w:pPr>
        <w:pStyle w:val="PL"/>
      </w:pPr>
      <w:r>
        <w:t xml:space="preserve">          - AGGR_SUBS</w:t>
      </w:r>
    </w:p>
    <w:p w14:paraId="6A63CCFB" w14:textId="77777777" w:rsidR="00BC7B3D" w:rsidRDefault="00BC7B3D" w:rsidP="00BC7B3D">
      <w:pPr>
        <w:pStyle w:val="PL"/>
      </w:pPr>
      <w:r>
        <w:t xml:space="preserve">          - DATA</w:t>
      </w:r>
    </w:p>
    <w:p w14:paraId="11BBBC16" w14:textId="77777777" w:rsidR="00BC7B3D" w:rsidRDefault="00BC7B3D" w:rsidP="00BC7B3D">
      <w:pPr>
        <w:pStyle w:val="PL"/>
      </w:pPr>
      <w:r>
        <w:t xml:space="preserve">          - AGGR_INFO</w:t>
      </w:r>
    </w:p>
    <w:p w14:paraId="6A2B57FB" w14:textId="77777777" w:rsidR="00BC7B3D" w:rsidRDefault="00BC7B3D" w:rsidP="00BC7B3D">
      <w:pPr>
        <w:pStyle w:val="PL"/>
        <w:rPr>
          <w:lang w:eastAsia="zh-CN"/>
        </w:rPr>
      </w:pPr>
      <w:r>
        <w:t xml:space="preserve">          - ML_MODELS</w:t>
      </w:r>
    </w:p>
    <w:p w14:paraId="1BDB16AC" w14:textId="77777777" w:rsidR="00BC7B3D" w:rsidRDefault="00BC7B3D" w:rsidP="00BC7B3D">
      <w:pPr>
        <w:pStyle w:val="PL"/>
      </w:pPr>
      <w:r>
        <w:t xml:space="preserve">      - type: string</w:t>
      </w:r>
    </w:p>
    <w:bookmarkEnd w:id="221"/>
    <w:p w14:paraId="3F0179D5" w14:textId="77777777" w:rsidR="00BC7B3D" w:rsidRDefault="00BC7B3D" w:rsidP="00BC7B3D">
      <w:pPr>
        <w:pStyle w:val="PL"/>
      </w:pPr>
      <w:r>
        <w:t xml:space="preserve">      description: |</w:t>
      </w:r>
    </w:p>
    <w:p w14:paraId="36ABC6CF" w14:textId="77777777" w:rsidR="00BC7B3D" w:rsidRDefault="00BC7B3D" w:rsidP="00BC7B3D">
      <w:pPr>
        <w:pStyle w:val="PL"/>
      </w:pPr>
      <w:r>
        <w:t xml:space="preserve">        Represents the </w:t>
      </w:r>
      <w:r>
        <w:rPr>
          <w:lang w:eastAsia="ko-KR"/>
        </w:rPr>
        <w:t xml:space="preserve">analytics context information </w:t>
      </w:r>
      <w:r>
        <w:t>type</w:t>
      </w:r>
      <w:r>
        <w:rPr>
          <w:lang w:eastAsia="ko-KR"/>
        </w:rPr>
        <w:t xml:space="preserve">.  </w:t>
      </w:r>
    </w:p>
    <w:p w14:paraId="76F6B249" w14:textId="77777777" w:rsidR="00BC7B3D" w:rsidRDefault="00BC7B3D" w:rsidP="00BC7B3D">
      <w:pPr>
        <w:pStyle w:val="PL"/>
      </w:pPr>
      <w:r>
        <w:t xml:space="preserve">        Possible values are:</w:t>
      </w:r>
    </w:p>
    <w:p w14:paraId="71229879" w14:textId="77777777" w:rsidR="00BC7B3D" w:rsidRDefault="00BC7B3D" w:rsidP="00BC7B3D">
      <w:pPr>
        <w:pStyle w:val="PL"/>
      </w:pPr>
      <w:r>
        <w:t xml:space="preserve">        - PENDING_ANALYTICS: Represents context information that relates to pending output</w:t>
      </w:r>
    </w:p>
    <w:p w14:paraId="574040D5" w14:textId="77777777" w:rsidR="00BC7B3D" w:rsidRDefault="00BC7B3D" w:rsidP="00BC7B3D">
      <w:pPr>
        <w:pStyle w:val="PL"/>
      </w:pPr>
      <w:r>
        <w:t xml:space="preserve">          analytics.</w:t>
      </w:r>
    </w:p>
    <w:p w14:paraId="5704145A" w14:textId="77777777" w:rsidR="00BC7B3D" w:rsidRDefault="00BC7B3D" w:rsidP="00BC7B3D">
      <w:pPr>
        <w:pStyle w:val="PL"/>
      </w:pPr>
      <w:r>
        <w:rPr>
          <w:lang w:val="en-US"/>
        </w:rPr>
        <w:t xml:space="preserve">        - </w:t>
      </w:r>
      <w:r>
        <w:t>HISTORICAL_ANALYTICS</w:t>
      </w:r>
      <w:r>
        <w:rPr>
          <w:lang w:val="en-US"/>
        </w:rPr>
        <w:t xml:space="preserve">: </w:t>
      </w:r>
      <w:r>
        <w:t>Represents context information that relates to historical output</w:t>
      </w:r>
    </w:p>
    <w:p w14:paraId="528DACE4" w14:textId="77777777" w:rsidR="00BC7B3D" w:rsidRDefault="00BC7B3D" w:rsidP="00BC7B3D">
      <w:pPr>
        <w:pStyle w:val="PL"/>
        <w:rPr>
          <w:lang w:val="en-US"/>
        </w:rPr>
      </w:pPr>
      <w:r>
        <w:t xml:space="preserve">          analytics.</w:t>
      </w:r>
    </w:p>
    <w:p w14:paraId="202E8BC2" w14:textId="77777777" w:rsidR="00BC7B3D" w:rsidRDefault="00BC7B3D" w:rsidP="00BC7B3D">
      <w:pPr>
        <w:pStyle w:val="PL"/>
      </w:pPr>
      <w:r>
        <w:rPr>
          <w:lang w:val="en-US"/>
        </w:rPr>
        <w:t xml:space="preserve">        - </w:t>
      </w:r>
      <w:r>
        <w:t>AGGR_SUBS</w:t>
      </w:r>
      <w:r>
        <w:rPr>
          <w:lang w:val="en-US"/>
        </w:rPr>
        <w:t xml:space="preserve">: </w:t>
      </w:r>
      <w:r>
        <w:t>Represents context information about the analytics subscriptions that an NWDAF</w:t>
      </w:r>
    </w:p>
    <w:p w14:paraId="34B45EA7" w14:textId="77777777" w:rsidR="00BC7B3D" w:rsidRDefault="00BC7B3D" w:rsidP="00BC7B3D">
      <w:pPr>
        <w:pStyle w:val="PL"/>
        <w:rPr>
          <w:lang w:val="en-US"/>
        </w:rPr>
      </w:pPr>
      <w:r>
        <w:t xml:space="preserve">          has with other NWDAFs that collectively serve an analytics subscription.</w:t>
      </w:r>
    </w:p>
    <w:p w14:paraId="06A009F5" w14:textId="77777777" w:rsidR="00BC7B3D" w:rsidRDefault="00BC7B3D" w:rsidP="00BC7B3D">
      <w:pPr>
        <w:pStyle w:val="PL"/>
        <w:rPr>
          <w:lang w:val="en-US"/>
        </w:rPr>
      </w:pPr>
      <w:r>
        <w:rPr>
          <w:lang w:val="en-US"/>
        </w:rPr>
        <w:t xml:space="preserve">        - </w:t>
      </w:r>
      <w:r>
        <w:t>DATA</w:t>
      </w:r>
      <w:r>
        <w:rPr>
          <w:lang w:val="en-US"/>
        </w:rPr>
        <w:t xml:space="preserve">: </w:t>
      </w:r>
      <w:r>
        <w:t>Represents context information about historical data that is available.</w:t>
      </w:r>
    </w:p>
    <w:p w14:paraId="44AAB4F3" w14:textId="77777777" w:rsidR="00BC7B3D" w:rsidRDefault="00BC7B3D" w:rsidP="00BC7B3D">
      <w:pPr>
        <w:pStyle w:val="PL"/>
      </w:pPr>
      <w:r>
        <w:rPr>
          <w:lang w:val="en-US"/>
        </w:rPr>
        <w:t xml:space="preserve">        - </w:t>
      </w:r>
      <w:r>
        <w:t>AGGR_INFO</w:t>
      </w:r>
      <w:r>
        <w:rPr>
          <w:lang w:val="en-US"/>
        </w:rPr>
        <w:t xml:space="preserve">: </w:t>
      </w:r>
      <w:r>
        <w:t>Represents context information that is related to aggregation of analytics</w:t>
      </w:r>
    </w:p>
    <w:p w14:paraId="63ECA9EA" w14:textId="77777777" w:rsidR="00BC7B3D" w:rsidRDefault="00BC7B3D" w:rsidP="00BC7B3D">
      <w:pPr>
        <w:pStyle w:val="PL"/>
        <w:rPr>
          <w:lang w:val="en-US"/>
        </w:rPr>
      </w:pPr>
      <w:r>
        <w:t xml:space="preserve">          from multiple NWDAF subscriptions.</w:t>
      </w:r>
    </w:p>
    <w:p w14:paraId="093F5578" w14:textId="77777777" w:rsidR="00BC7B3D" w:rsidRDefault="00BC7B3D" w:rsidP="00BC7B3D">
      <w:pPr>
        <w:pStyle w:val="PL"/>
      </w:pPr>
      <w:r>
        <w:rPr>
          <w:lang w:val="en-US"/>
        </w:rPr>
        <w:t xml:space="preserve">        - </w:t>
      </w:r>
      <w:r>
        <w:t>ML_MODELS</w:t>
      </w:r>
      <w:r>
        <w:rPr>
          <w:lang w:val="en-US"/>
        </w:rPr>
        <w:t xml:space="preserve">: </w:t>
      </w:r>
      <w:r>
        <w:t>Represents context information about used ML models.</w:t>
      </w:r>
    </w:p>
    <w:p w14:paraId="5DBE9FCE" w14:textId="77777777" w:rsidR="00BC7B3D" w:rsidRDefault="00BC7B3D" w:rsidP="00BC7B3D">
      <w:pPr>
        <w:pStyle w:val="PL"/>
      </w:pPr>
    </w:p>
    <w:p w14:paraId="7505790D" w14:textId="77777777" w:rsidR="00BC7B3D" w:rsidRDefault="00BC7B3D" w:rsidP="00BC7B3D">
      <w:pPr>
        <w:pStyle w:val="PL"/>
      </w:pPr>
      <w:r>
        <w:t xml:space="preserve">    AdrfDataType:</w:t>
      </w:r>
    </w:p>
    <w:p w14:paraId="6E01D20B" w14:textId="77777777" w:rsidR="00BC7B3D" w:rsidRDefault="00BC7B3D" w:rsidP="00BC7B3D">
      <w:pPr>
        <w:pStyle w:val="PL"/>
      </w:pPr>
      <w:r>
        <w:t xml:space="preserve">      anyOf:</w:t>
      </w:r>
    </w:p>
    <w:p w14:paraId="56E3E69B" w14:textId="77777777" w:rsidR="00BC7B3D" w:rsidRDefault="00BC7B3D" w:rsidP="00BC7B3D">
      <w:pPr>
        <w:pStyle w:val="PL"/>
      </w:pPr>
      <w:r>
        <w:t xml:space="preserve">      - type: string</w:t>
      </w:r>
    </w:p>
    <w:p w14:paraId="0012B6D5" w14:textId="77777777" w:rsidR="00BC7B3D" w:rsidRDefault="00BC7B3D" w:rsidP="00BC7B3D">
      <w:pPr>
        <w:pStyle w:val="PL"/>
      </w:pPr>
      <w:r>
        <w:t xml:space="preserve">        enum:</w:t>
      </w:r>
    </w:p>
    <w:p w14:paraId="68FCB9C8" w14:textId="77777777" w:rsidR="00BC7B3D" w:rsidRDefault="00BC7B3D" w:rsidP="00BC7B3D">
      <w:pPr>
        <w:pStyle w:val="PL"/>
      </w:pPr>
      <w:r>
        <w:t xml:space="preserve">          - HISTORICAL_ANALYTICS</w:t>
      </w:r>
    </w:p>
    <w:p w14:paraId="42701489" w14:textId="77777777" w:rsidR="00BC7B3D" w:rsidRDefault="00BC7B3D" w:rsidP="00BC7B3D">
      <w:pPr>
        <w:pStyle w:val="PL"/>
      </w:pPr>
      <w:r>
        <w:t xml:space="preserve">          - HISTORICAL_DATA</w:t>
      </w:r>
    </w:p>
    <w:p w14:paraId="60D09BF1" w14:textId="77777777" w:rsidR="00BC7B3D" w:rsidRDefault="00BC7B3D" w:rsidP="00BC7B3D">
      <w:pPr>
        <w:pStyle w:val="PL"/>
      </w:pPr>
      <w:r>
        <w:t xml:space="preserve">      - type: string</w:t>
      </w:r>
    </w:p>
    <w:p w14:paraId="3DFB5407" w14:textId="77777777" w:rsidR="00BC7B3D" w:rsidRDefault="00BC7B3D" w:rsidP="00BC7B3D">
      <w:pPr>
        <w:pStyle w:val="PL"/>
      </w:pPr>
      <w:r>
        <w:t xml:space="preserve">        description: &gt;</w:t>
      </w:r>
    </w:p>
    <w:p w14:paraId="6DD36476" w14:textId="77777777" w:rsidR="00BC7B3D" w:rsidRDefault="00BC7B3D" w:rsidP="00BC7B3D">
      <w:pPr>
        <w:pStyle w:val="PL"/>
      </w:pPr>
      <w:r>
        <w:t xml:space="preserve">          This string provides forward-compatibility with future</w:t>
      </w:r>
    </w:p>
    <w:p w14:paraId="61C1ED7D" w14:textId="77777777" w:rsidR="00BC7B3D" w:rsidRDefault="00BC7B3D" w:rsidP="00BC7B3D">
      <w:pPr>
        <w:pStyle w:val="PL"/>
      </w:pPr>
      <w:r>
        <w:t xml:space="preserve">          extensions to the enumeration but is not used to encode</w:t>
      </w:r>
    </w:p>
    <w:p w14:paraId="67C0C088" w14:textId="77777777" w:rsidR="00BC7B3D" w:rsidRDefault="00BC7B3D" w:rsidP="00BC7B3D">
      <w:pPr>
        <w:pStyle w:val="PL"/>
      </w:pPr>
      <w:r>
        <w:t xml:space="preserve">          content defined in the present version of this API.</w:t>
      </w:r>
    </w:p>
    <w:p w14:paraId="68A6FF5D" w14:textId="77777777" w:rsidR="00BC7B3D" w:rsidRDefault="00BC7B3D" w:rsidP="00BC7B3D">
      <w:pPr>
        <w:pStyle w:val="PL"/>
      </w:pPr>
      <w:r>
        <w:t xml:space="preserve">      description: |</w:t>
      </w:r>
    </w:p>
    <w:p w14:paraId="699F8A72" w14:textId="77777777" w:rsidR="00BC7B3D" w:rsidRDefault="00BC7B3D" w:rsidP="00BC7B3D">
      <w:pPr>
        <w:pStyle w:val="PL"/>
      </w:pPr>
      <w:r>
        <w:t xml:space="preserve">        </w:t>
      </w:r>
      <w:r>
        <w:rPr>
          <w:lang w:eastAsia="zh-CN"/>
        </w:rPr>
        <w:t xml:space="preserve">Represents a type of data that is stored in the ADRF.  </w:t>
      </w:r>
    </w:p>
    <w:p w14:paraId="288F1454" w14:textId="77777777" w:rsidR="00BC7B3D" w:rsidRDefault="00BC7B3D" w:rsidP="00BC7B3D">
      <w:pPr>
        <w:pStyle w:val="PL"/>
      </w:pPr>
      <w:r>
        <w:t xml:space="preserve">        Possible values are:</w:t>
      </w:r>
    </w:p>
    <w:p w14:paraId="140B96FC" w14:textId="77777777" w:rsidR="00BC7B3D" w:rsidRDefault="00BC7B3D" w:rsidP="00BC7B3D">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BAC0B6E" w14:textId="77777777" w:rsidR="00BC7B3D" w:rsidRDefault="00BC7B3D" w:rsidP="00BC7B3D">
      <w:pPr>
        <w:pStyle w:val="PL"/>
      </w:pPr>
      <w:r>
        <w:rPr>
          <w:lang w:val="en-US"/>
        </w:rPr>
        <w:t xml:space="preserve">        - </w:t>
      </w:r>
      <w:r>
        <w:t>HISTORICAL_DATA</w:t>
      </w:r>
      <w:r>
        <w:rPr>
          <w:lang w:val="en-US"/>
        </w:rPr>
        <w:t xml:space="preserve">: Indicates that historical data are stored in the </w:t>
      </w:r>
      <w:r>
        <w:t>ADRF</w:t>
      </w:r>
      <w:r>
        <w:rPr>
          <w:lang w:val="en-US"/>
        </w:rPr>
        <w:t>.</w:t>
      </w:r>
    </w:p>
    <w:p w14:paraId="54B12F2B" w14:textId="4EF0ECE2"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9C4BA" w14:textId="77777777" w:rsidR="009868B5" w:rsidRDefault="009868B5">
      <w:r>
        <w:separator/>
      </w:r>
    </w:p>
  </w:endnote>
  <w:endnote w:type="continuationSeparator" w:id="0">
    <w:p w14:paraId="74D1F67A" w14:textId="77777777" w:rsidR="009868B5" w:rsidRDefault="009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837F" w14:textId="77777777" w:rsidR="009868B5" w:rsidRDefault="009868B5">
      <w:r>
        <w:separator/>
      </w:r>
    </w:p>
  </w:footnote>
  <w:footnote w:type="continuationSeparator" w:id="0">
    <w:p w14:paraId="5782A01F" w14:textId="77777777" w:rsidR="009868B5" w:rsidRDefault="0098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51010111">
    <w:abstractNumId w:val="10"/>
  </w:num>
  <w:num w:numId="2" w16cid:durableId="1319460347">
    <w:abstractNumId w:val="2"/>
  </w:num>
  <w:num w:numId="3" w16cid:durableId="1406493617">
    <w:abstractNumId w:val="1"/>
  </w:num>
  <w:num w:numId="4" w16cid:durableId="1470633500">
    <w:abstractNumId w:val="0"/>
  </w:num>
  <w:num w:numId="5" w16cid:durableId="1449396677">
    <w:abstractNumId w:val="11"/>
  </w:num>
  <w:num w:numId="6" w16cid:durableId="1468234947">
    <w:abstractNumId w:val="9"/>
  </w:num>
  <w:num w:numId="7" w16cid:durableId="569273383">
    <w:abstractNumId w:val="3"/>
  </w:num>
  <w:num w:numId="8" w16cid:durableId="1627618192">
    <w:abstractNumId w:val="5"/>
  </w:num>
  <w:num w:numId="9" w16cid:durableId="592471317">
    <w:abstractNumId w:val="8"/>
  </w:num>
  <w:num w:numId="10" w16cid:durableId="536311351">
    <w:abstractNumId w:val="6"/>
  </w:num>
  <w:num w:numId="11" w16cid:durableId="1566793388">
    <w:abstractNumId w:val="7"/>
  </w:num>
  <w:num w:numId="12" w16cid:durableId="63518583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ia Liang">
    <w15:presenceInfo w15:providerId="None" w15:userId="Ericsson  Maria Liang"/>
  </w15:person>
  <w15:person w15:author="KDDI_r0">
    <w15:presenceInfo w15:providerId="None" w15:userId="KDDI_r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067"/>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49A8"/>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6B7D"/>
    <w:rsid w:val="00147449"/>
    <w:rsid w:val="00150A14"/>
    <w:rsid w:val="00151073"/>
    <w:rsid w:val="0015126B"/>
    <w:rsid w:val="001521FE"/>
    <w:rsid w:val="00152704"/>
    <w:rsid w:val="00152A26"/>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30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EA9"/>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5DBE"/>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289"/>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4ECC"/>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0A9D"/>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3CE1"/>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14B"/>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2191"/>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71"/>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0EB7"/>
    <w:rsid w:val="00981757"/>
    <w:rsid w:val="0098190B"/>
    <w:rsid w:val="009868B5"/>
    <w:rsid w:val="00986A48"/>
    <w:rsid w:val="0098771C"/>
    <w:rsid w:val="009917B9"/>
    <w:rsid w:val="00992139"/>
    <w:rsid w:val="009926AD"/>
    <w:rsid w:val="00993B06"/>
    <w:rsid w:val="00994772"/>
    <w:rsid w:val="0099489C"/>
    <w:rsid w:val="00994935"/>
    <w:rsid w:val="00995544"/>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337"/>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36A3"/>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4170"/>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74C"/>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2BC1"/>
    <w:rsid w:val="00BA34FA"/>
    <w:rsid w:val="00BA40CA"/>
    <w:rsid w:val="00BA6BCD"/>
    <w:rsid w:val="00BA7322"/>
    <w:rsid w:val="00BB321F"/>
    <w:rsid w:val="00BB4D95"/>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B3D"/>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B3"/>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2BC"/>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4C3"/>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3E6"/>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2FEF"/>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1F"/>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027"/>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04E9"/>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17D3"/>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28F3"/>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affffb">
    <w:name w:val="Unresolved Mention"/>
    <w:uiPriority w:val="99"/>
    <w:unhideWhenUsed/>
    <w:rsid w:val="00BC7B3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B248-7D5D-4F30-AC70-18797F1BEA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41</Pages>
  <Words>17268</Words>
  <Characters>98430</Characters>
  <Application>Microsoft Office Word</Application>
  <DocSecurity>0</DocSecurity>
  <Lines>820</Lines>
  <Paragraphs>230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cp:revision>
  <cp:lastPrinted>1899-12-31T23:00:00Z</cp:lastPrinted>
  <dcterms:created xsi:type="dcterms:W3CDTF">2023-08-20T08:23:00Z</dcterms:created>
  <dcterms:modified xsi:type="dcterms:W3CDTF">2023-08-23T05:56:00Z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